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1BA" w:rsidRPr="00365321" w:rsidRDefault="003861BA" w:rsidP="003861BA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3861BA" w:rsidRPr="00365321" w:rsidRDefault="003861BA" w:rsidP="003861BA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3861BA" w:rsidRPr="00365321" w:rsidRDefault="003861BA" w:rsidP="003861BA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3861BA" w:rsidRPr="00365321" w:rsidRDefault="003861BA" w:rsidP="003861BA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3861BA" w:rsidRPr="00365321" w:rsidRDefault="003861BA" w:rsidP="003861BA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3861BA" w:rsidRPr="00664516" w:rsidRDefault="003861BA" w:rsidP="003861BA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3861BA" w:rsidRPr="00664516" w:rsidRDefault="003861BA" w:rsidP="003861BA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3861BA" w:rsidRPr="00664516" w:rsidRDefault="003861BA" w:rsidP="003861BA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3861BA" w:rsidRPr="00664516" w:rsidRDefault="003861BA" w:rsidP="003861BA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1BA" w:rsidRPr="00664516" w:rsidRDefault="003861BA" w:rsidP="003861BA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3861BA" w:rsidRPr="00664516" w:rsidRDefault="003861BA" w:rsidP="003861BA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3861BA" w:rsidRPr="00664516" w:rsidRDefault="003861BA" w:rsidP="003861BA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3861BA" w:rsidRPr="00664516" w:rsidRDefault="003861BA" w:rsidP="003861BA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3861BA" w:rsidRPr="00C96620" w:rsidRDefault="003861BA" w:rsidP="003861BA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3861BA" w:rsidRPr="00637460" w:rsidRDefault="003861BA" w:rsidP="003861BA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3861BA" w:rsidRPr="00637460" w:rsidRDefault="003861BA" w:rsidP="003861BA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Наименование дисциплины Б1.В.ДВ.02.01 «Оценка бизнеса»</w:t>
      </w: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 </w:t>
      </w:r>
    </w:p>
    <w:p w:rsidR="00CE6574" w:rsidRPr="00637460" w:rsidRDefault="003861BA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CE6574" w:rsidRPr="00637460" w:rsidRDefault="00CE6574" w:rsidP="00CE6574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Тараканова Н.В., к.э.н., доц.</w:t>
      </w:r>
    </w:p>
    <w:p w:rsidR="00CE6574" w:rsidRPr="00637460" w:rsidRDefault="00CE6574" w:rsidP="00CE6574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CE6574" w:rsidRPr="00637460" w:rsidRDefault="00CE6574" w:rsidP="00CE6574">
      <w:pPr>
        <w:widowControl/>
        <w:tabs>
          <w:tab w:val="left" w:pos="0"/>
          <w:tab w:val="left" w:pos="284"/>
          <w:tab w:val="left" w:pos="426"/>
        </w:tabs>
        <w:snapToGrid/>
        <w:spacing w:before="0" w:after="0"/>
        <w:jc w:val="center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202</w:t>
      </w:r>
      <w:r w:rsidR="003861BA">
        <w:rPr>
          <w:color w:val="000000" w:themeColor="text1"/>
          <w:sz w:val="20"/>
        </w:rPr>
        <w:t>3</w:t>
      </w:r>
      <w:bookmarkStart w:id="0" w:name="_GoBack"/>
      <w:bookmarkEnd w:id="0"/>
    </w:p>
    <w:p w:rsidR="00CE6574" w:rsidRPr="00637460" w:rsidRDefault="00CE6574" w:rsidP="00CE6574">
      <w:pPr>
        <w:widowControl/>
        <w:tabs>
          <w:tab w:val="left" w:pos="0"/>
          <w:tab w:val="left" w:pos="284"/>
          <w:tab w:val="left" w:pos="426"/>
        </w:tabs>
        <w:snapToGrid/>
        <w:spacing w:before="0" w:after="0"/>
        <w:rPr>
          <w:color w:val="000000" w:themeColor="text1"/>
          <w:sz w:val="20"/>
        </w:rPr>
      </w:pPr>
    </w:p>
    <w:p w:rsidR="00CE6574" w:rsidRPr="00637460" w:rsidRDefault="00CE6574" w:rsidP="00CE6574">
      <w:pPr>
        <w:widowControl/>
        <w:numPr>
          <w:ilvl w:val="0"/>
          <w:numId w:val="13"/>
        </w:numPr>
        <w:tabs>
          <w:tab w:val="left" w:pos="900"/>
          <w:tab w:val="left" w:pos="1080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8"/>
          <w:szCs w:val="28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Цель и задачи дисциплины</w:t>
      </w:r>
    </w:p>
    <w:p w:rsidR="00CE6574" w:rsidRPr="00637460" w:rsidRDefault="00CE6574" w:rsidP="00CE6574">
      <w:pPr>
        <w:pStyle w:val="aff8"/>
        <w:tabs>
          <w:tab w:val="left" w:pos="900"/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B23552">
        <w:rPr>
          <w:b/>
          <w:i/>
          <w:color w:val="000000" w:themeColor="text1"/>
          <w:sz w:val="20"/>
        </w:rPr>
        <w:t>Цель</w:t>
      </w:r>
      <w:r w:rsidRPr="00B23552">
        <w:rPr>
          <w:b/>
          <w:color w:val="000000" w:themeColor="text1"/>
          <w:sz w:val="20"/>
        </w:rPr>
        <w:t xml:space="preserve"> </w:t>
      </w:r>
      <w:r w:rsidRPr="00B23552">
        <w:rPr>
          <w:b/>
          <w:i/>
          <w:color w:val="000000" w:themeColor="text1"/>
          <w:sz w:val="20"/>
        </w:rPr>
        <w:t>дисциплины</w:t>
      </w:r>
      <w:r w:rsidRPr="00637460">
        <w:rPr>
          <w:color w:val="000000" w:themeColor="text1"/>
          <w:sz w:val="20"/>
        </w:rPr>
        <w:t xml:space="preserve"> - формирование основ знаний для ведения оценочной деятельности в соответствии с современными международными требованиями к данному виду деятельности.</w:t>
      </w:r>
    </w:p>
    <w:p w:rsidR="00CE6574" w:rsidRPr="00637460" w:rsidRDefault="00CE6574" w:rsidP="00CE6574">
      <w:pPr>
        <w:pStyle w:val="aff8"/>
        <w:tabs>
          <w:tab w:val="left" w:pos="900"/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B23552">
        <w:rPr>
          <w:b/>
          <w:i/>
          <w:color w:val="000000" w:themeColor="text1"/>
          <w:sz w:val="20"/>
        </w:rPr>
        <w:t>Задачи дисциплины</w:t>
      </w:r>
      <w:r w:rsidRPr="00637460">
        <w:rPr>
          <w:color w:val="000000" w:themeColor="text1"/>
          <w:sz w:val="20"/>
        </w:rPr>
        <w:t>: формирование следующих знаний, умений и навыков:</w:t>
      </w:r>
    </w:p>
    <w:p w:rsidR="00CE6574" w:rsidRPr="00637460" w:rsidRDefault="00CE6574" w:rsidP="00CE6574">
      <w:pPr>
        <w:pStyle w:val="aff8"/>
        <w:tabs>
          <w:tab w:val="left" w:pos="900"/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иметь представление о современной теории оценки бизнеса (предприятия); целях, принципах оценки бизнеса; факторах, влияющих на оценку предприятия, а также владеть понятийным аппаратом оценочной деятельности;</w:t>
      </w:r>
    </w:p>
    <w:p w:rsidR="00CE6574" w:rsidRPr="00637460" w:rsidRDefault="00CE6574" w:rsidP="00CE6574">
      <w:pPr>
        <w:pStyle w:val="aff8"/>
        <w:tabs>
          <w:tab w:val="left" w:pos="900"/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знать и уметь использовать основные методы оценки бизнеса (предприятия): метод капитализации доходов, метод дисконтированных денежных потоков, метод рынка капитала и метод сделок, метод чистых активов, метод ликвидационной стоимости; мотивировать целесообразность соотношения тех или иных методов в соответствии с конкретной ситуацией;</w:t>
      </w:r>
    </w:p>
    <w:p w:rsidR="00CE6574" w:rsidRPr="00637460" w:rsidRDefault="00CE6574" w:rsidP="00CE6574">
      <w:pPr>
        <w:pStyle w:val="aff8"/>
        <w:tabs>
          <w:tab w:val="left" w:pos="900"/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уметь определять итоговую величину рыночной стоимости имущества предприятия; составлять отчёт об оценке предприятия;</w:t>
      </w:r>
    </w:p>
    <w:p w:rsidR="00CE6574" w:rsidRPr="00637460" w:rsidRDefault="00CE6574" w:rsidP="00CE6574">
      <w:pPr>
        <w:pStyle w:val="aff8"/>
        <w:tabs>
          <w:tab w:val="left" w:pos="900"/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иметь представление об особенностях оценки бизнеса (предприятия) для конкретных целей.</w:t>
      </w:r>
    </w:p>
    <w:p w:rsidR="00CE6574" w:rsidRPr="00637460" w:rsidRDefault="00CE6574" w:rsidP="00CE6574">
      <w:pPr>
        <w:pStyle w:val="af2"/>
        <w:tabs>
          <w:tab w:val="left" w:pos="900"/>
        </w:tabs>
        <w:ind w:firstLine="709"/>
        <w:jc w:val="both"/>
        <w:rPr>
          <w:rFonts w:ascii="Times New Roman" w:hAnsi="Times New Roman"/>
          <w:color w:val="000000" w:themeColor="text1"/>
        </w:rPr>
      </w:pPr>
    </w:p>
    <w:p w:rsidR="00CE6574" w:rsidRPr="00637460" w:rsidRDefault="00CE6574" w:rsidP="00CE6574">
      <w:pPr>
        <w:widowControl/>
        <w:numPr>
          <w:ilvl w:val="0"/>
          <w:numId w:val="13"/>
        </w:numPr>
        <w:tabs>
          <w:tab w:val="left" w:pos="900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Место дисциплины в структуре ОП </w:t>
      </w:r>
    </w:p>
    <w:p w:rsidR="00CE6574" w:rsidRPr="00637460" w:rsidRDefault="00CE6574" w:rsidP="00CE6574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Дисциплина «Оценка бизнеса» относится к дисциплинам по выбору</w:t>
      </w:r>
      <w:r w:rsidRPr="00637460">
        <w:rPr>
          <w:rFonts w:ascii="Times New Roman" w:hAnsi="Times New Roman"/>
          <w:bCs/>
          <w:color w:val="000000" w:themeColor="text1"/>
        </w:rPr>
        <w:t xml:space="preserve">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 Блока 1. </w:t>
      </w:r>
    </w:p>
    <w:p w:rsidR="00CE6574" w:rsidRPr="00637460" w:rsidRDefault="00CE6574" w:rsidP="00CE6574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CE6574" w:rsidRPr="00637460" w:rsidRDefault="00CE6574" w:rsidP="00CE6574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CE6574" w:rsidRPr="00637460" w:rsidRDefault="00CE6574" w:rsidP="00CE6574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CE6574" w:rsidRPr="00637460" w:rsidRDefault="00CE6574" w:rsidP="00CE6574">
      <w:pPr>
        <w:spacing w:before="0" w:after="0"/>
        <w:ind w:firstLine="709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Обобщенные трудовые функции (ОТФ):</w:t>
      </w:r>
    </w:p>
    <w:p w:rsidR="00CE6574" w:rsidRPr="00637460" w:rsidRDefault="00CE6574" w:rsidP="00CE6574">
      <w:pPr>
        <w:autoSpaceDE w:val="0"/>
        <w:autoSpaceDN w:val="0"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консультирование клиентов по использованию финансовых продуктов и услуг;</w:t>
      </w:r>
    </w:p>
    <w:p w:rsidR="00CE6574" w:rsidRPr="00637460" w:rsidRDefault="00CE6574" w:rsidP="00CE6574">
      <w:pPr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консультационное сопровождение сделок.</w:t>
      </w:r>
    </w:p>
    <w:p w:rsidR="00CE6574" w:rsidRPr="00637460" w:rsidRDefault="00CE6574" w:rsidP="00CE6574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Трудовые функции:</w:t>
      </w:r>
    </w:p>
    <w:p w:rsidR="00CE6574" w:rsidRPr="00637460" w:rsidRDefault="00CE6574" w:rsidP="00CE6574">
      <w:pPr>
        <w:tabs>
          <w:tab w:val="left" w:pos="90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мониторинг конъюнктуры рынка банковских услуг, рынка ценных бумаг; иностранной </w:t>
      </w:r>
      <w:proofErr w:type="spellStart"/>
      <w:r w:rsidRPr="00637460">
        <w:rPr>
          <w:color w:val="000000" w:themeColor="text1"/>
          <w:sz w:val="20"/>
        </w:rPr>
        <w:t>вылюты</w:t>
      </w:r>
      <w:proofErr w:type="spellEnd"/>
      <w:r w:rsidRPr="00637460">
        <w:rPr>
          <w:color w:val="000000" w:themeColor="text1"/>
          <w:sz w:val="20"/>
        </w:rPr>
        <w:t>, товарно-сырьевых рынков;</w:t>
      </w:r>
    </w:p>
    <w:p w:rsidR="00CE6574" w:rsidRPr="00637460" w:rsidRDefault="00CE6574" w:rsidP="00CE6574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анализ и проверка финансового положения заемщика.</w:t>
      </w:r>
    </w:p>
    <w:p w:rsidR="00CE6574" w:rsidRPr="00637460" w:rsidRDefault="00CE6574" w:rsidP="00CE6574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Профессиональные компетенции</w:t>
      </w:r>
    </w:p>
    <w:p w:rsidR="00CE6574" w:rsidRPr="00637460" w:rsidRDefault="00CE6574" w:rsidP="00CE6574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</w:r>
    </w:p>
    <w:p w:rsidR="00CE6574" w:rsidRPr="00637460" w:rsidRDefault="00CE6574" w:rsidP="00CE6574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ПК-3. Способен выполнять профессиональные обязанности по осуществлению текущей деятельности финансово-кредитных институтов и организаций различных отраслей экономики, разрабатывать направления повышения ее эффективности.</w:t>
      </w:r>
    </w:p>
    <w:p w:rsidR="00CE6574" w:rsidRPr="00637460" w:rsidRDefault="00CE6574" w:rsidP="00CE6574">
      <w:pPr>
        <w:widowControl/>
        <w:snapToGrid/>
        <w:spacing w:before="0" w:after="0"/>
        <w:rPr>
          <w:b/>
          <w:i/>
          <w:color w:val="000000" w:themeColor="text1"/>
          <w:sz w:val="20"/>
        </w:rPr>
      </w:pPr>
    </w:p>
    <w:p w:rsidR="00CE6574" w:rsidRPr="00637460" w:rsidRDefault="00CE6574" w:rsidP="00CE6574">
      <w:pPr>
        <w:widowControl/>
        <w:snapToGrid/>
        <w:spacing w:before="0" w:after="0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CE6574" w:rsidRPr="00637460" w:rsidRDefault="00CE6574" w:rsidP="00CE6574">
      <w:pPr>
        <w:widowControl/>
        <w:tabs>
          <w:tab w:val="left" w:pos="900"/>
        </w:tabs>
        <w:snapToGrid/>
        <w:spacing w:before="0" w:after="0"/>
        <w:ind w:firstLine="709"/>
        <w:rPr>
          <w:color w:val="000000" w:themeColor="text1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377"/>
        <w:gridCol w:w="5528"/>
      </w:tblGrid>
      <w:tr w:rsidR="00CE6574" w:rsidRPr="00637460" w:rsidTr="004A57FA">
        <w:trPr>
          <w:tblHeader/>
        </w:trPr>
        <w:tc>
          <w:tcPr>
            <w:tcW w:w="1984" w:type="dxa"/>
          </w:tcPr>
          <w:p w:rsidR="00CE6574" w:rsidRPr="00637460" w:rsidRDefault="00CE6574" w:rsidP="00CE6574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2377" w:type="dxa"/>
          </w:tcPr>
          <w:p w:rsidR="00CE6574" w:rsidRPr="00637460" w:rsidRDefault="00CE6574" w:rsidP="00CE6574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5528" w:type="dxa"/>
          </w:tcPr>
          <w:p w:rsidR="00CE6574" w:rsidRPr="00637460" w:rsidRDefault="00CE6574" w:rsidP="00CE6574">
            <w:pPr>
              <w:tabs>
                <w:tab w:val="left" w:pos="277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CE6574" w:rsidRPr="00637460" w:rsidTr="004A57FA">
        <w:trPr>
          <w:tblHeader/>
        </w:trPr>
        <w:tc>
          <w:tcPr>
            <w:tcW w:w="1984" w:type="dxa"/>
            <w:vMerge w:val="restart"/>
          </w:tcPr>
          <w:p w:rsidR="00CE6574" w:rsidRPr="00637460" w:rsidRDefault="00CE6574" w:rsidP="00CE6574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</w:t>
            </w:r>
            <w:r w:rsidRPr="00637460">
              <w:rPr>
                <w:color w:val="000000" w:themeColor="text1"/>
                <w:sz w:val="20"/>
              </w:rPr>
              <w:lastRenderedPageBreak/>
              <w:t>полученные результаты для принятия экономических, финансовых и инвестиционных решений</w:t>
            </w:r>
          </w:p>
        </w:tc>
        <w:tc>
          <w:tcPr>
            <w:tcW w:w="2377" w:type="dxa"/>
            <w:vMerge w:val="restart"/>
          </w:tcPr>
          <w:p w:rsidR="00CE6574" w:rsidRPr="00637460" w:rsidRDefault="00CE6574" w:rsidP="00CE657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ПК 2.1. Владеет навыками поиска, анализа и использования нормативных и правовых документов в деятельности экономических субъектов</w:t>
            </w:r>
          </w:p>
          <w:p w:rsidR="00CE6574" w:rsidRPr="00637460" w:rsidRDefault="00CE6574" w:rsidP="00CE657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ПК 2.2. Анализирует финансовую, бухгалтерскую и статистическую отчетность, применяет нормативно-правовую базу, регламентирующую </w:t>
            </w:r>
            <w:r w:rsidRPr="00637460">
              <w:rPr>
                <w:color w:val="000000" w:themeColor="text1"/>
                <w:sz w:val="20"/>
              </w:rPr>
              <w:lastRenderedPageBreak/>
              <w:t>порядок расчета финансово-экономических показателей</w:t>
            </w:r>
          </w:p>
          <w:p w:rsidR="00CE6574" w:rsidRPr="00637460" w:rsidRDefault="00CE6574" w:rsidP="00CE657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 2.3.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финансового и производственного потенциала экономических субъектов</w:t>
            </w:r>
          </w:p>
          <w:p w:rsidR="00CE6574" w:rsidRPr="00637460" w:rsidRDefault="00CE6574" w:rsidP="00CE657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 2.4. Рассчитывает и интерпретирует показатели деятельности экономических субъектов</w:t>
            </w:r>
            <w:r w:rsidRPr="00637460">
              <w:rPr>
                <w:color w:val="000000" w:themeColor="text1"/>
                <w:sz w:val="20"/>
              </w:rPr>
              <w:br/>
              <w:t>ПК 2.5. Использует результаты анализа при составлении финансовых планов и принятий экономических, финансовых и инвестиционных решений</w:t>
            </w:r>
          </w:p>
        </w:tc>
        <w:tc>
          <w:tcPr>
            <w:tcW w:w="5528" w:type="dxa"/>
          </w:tcPr>
          <w:p w:rsidR="00CE6574" w:rsidRPr="00637460" w:rsidRDefault="00CE6574" w:rsidP="00CE6574">
            <w:pPr>
              <w:tabs>
                <w:tab w:val="left" w:pos="277"/>
                <w:tab w:val="left" w:pos="462"/>
                <w:tab w:val="left" w:pos="729"/>
                <w:tab w:val="left" w:pos="2600"/>
              </w:tabs>
              <w:autoSpaceDE w:val="0"/>
              <w:autoSpaceDN w:val="0"/>
              <w:snapToGrid/>
              <w:spacing w:before="0" w:after="0"/>
              <w:ind w:right="-1"/>
              <w:jc w:val="both"/>
              <w:rPr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lastRenderedPageBreak/>
              <w:t>Знать</w:t>
            </w:r>
            <w:r w:rsidRPr="00637460">
              <w:rPr>
                <w:color w:val="000000" w:themeColor="text1"/>
                <w:sz w:val="20"/>
                <w:u w:val="single"/>
              </w:rPr>
              <w:t xml:space="preserve"> 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00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оценочные термины, используемые при определении стоимости объектов собственности;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08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proofErr w:type="spellStart"/>
            <w:r w:rsidRPr="00637460">
              <w:rPr>
                <w:color w:val="000000" w:themeColor="text1"/>
                <w:sz w:val="20"/>
              </w:rPr>
              <w:t>субьектно</w:t>
            </w:r>
            <w:proofErr w:type="spellEnd"/>
            <w:r w:rsidRPr="00637460">
              <w:rPr>
                <w:color w:val="000000" w:themeColor="text1"/>
                <w:sz w:val="20"/>
              </w:rPr>
              <w:t>-объектную структуру оценочной деятельности;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584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потребность в определении стоимости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18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правовые основы оценки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04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особенности нормативно-правовых актов, регулирующих оценочную деятельности в РФ;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15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Федеральные стандарты оценки (ФСО);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14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Международные стандарты оценки (МСО);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582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региональные документы, регламентирующие оценку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16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унифицированный набор оценочных правил;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44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технологический процесс оценки производственной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11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структуру информации, используемой в процессе оценки</w:t>
            </w:r>
          </w:p>
        </w:tc>
      </w:tr>
      <w:tr w:rsidR="00CE6574" w:rsidRPr="00637460" w:rsidTr="004A57FA">
        <w:trPr>
          <w:tblHeader/>
        </w:trPr>
        <w:tc>
          <w:tcPr>
            <w:tcW w:w="1984" w:type="dxa"/>
            <w:vMerge/>
          </w:tcPr>
          <w:p w:rsidR="00CE6574" w:rsidRPr="00637460" w:rsidRDefault="00CE6574" w:rsidP="00CE6574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377" w:type="dxa"/>
            <w:vMerge/>
          </w:tcPr>
          <w:p w:rsidR="00CE6574" w:rsidRPr="00637460" w:rsidRDefault="00CE6574" w:rsidP="00CE6574">
            <w:pPr>
              <w:tabs>
                <w:tab w:val="left" w:pos="1080"/>
              </w:tabs>
              <w:spacing w:before="0" w:after="0"/>
              <w:ind w:firstLine="34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5528" w:type="dxa"/>
          </w:tcPr>
          <w:p w:rsidR="00CE6574" w:rsidRPr="00637460" w:rsidRDefault="00CE6574" w:rsidP="00CE6574">
            <w:pPr>
              <w:tabs>
                <w:tab w:val="left" w:pos="277"/>
                <w:tab w:val="left" w:pos="462"/>
                <w:tab w:val="left" w:pos="729"/>
                <w:tab w:val="left" w:pos="1080"/>
              </w:tabs>
              <w:spacing w:before="0" w:after="0"/>
              <w:ind w:right="-1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 xml:space="preserve">Уметь 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38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применять методы сравнительного подхода при расчете стоимости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65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определить стоимость действующего бизнеса после реструктуризации или объединения;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89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применять различные оценочные подходы при определении стоимости объектов собственности;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44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применять анализ финансово-хозяйственной деятельности при расчетах стоимости производственной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91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использовать бухгалтерскую отчетность в процессе оценки организации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91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проводить анализ внешней и внутренней среды ведения бизнеса, выявлять основные факторы экономического роста;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91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использовать результаты анализа при составлении финансовых планов и принятий экономических, финансовых и инвестиционных решений;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</w:tabs>
              <w:spacing w:before="0" w:after="0"/>
              <w:ind w:left="0" w:right="-1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анализировать финансовую, бухгалтерскую и статистическую отчетность, применять нормативно-правовую базу, регламентирующую порядок расчета финансово-экономических показателей.</w:t>
            </w:r>
          </w:p>
        </w:tc>
      </w:tr>
      <w:tr w:rsidR="00CE6574" w:rsidRPr="00637460" w:rsidTr="004A57FA">
        <w:trPr>
          <w:tblHeader/>
        </w:trPr>
        <w:tc>
          <w:tcPr>
            <w:tcW w:w="1984" w:type="dxa"/>
            <w:vMerge/>
          </w:tcPr>
          <w:p w:rsidR="00CE6574" w:rsidRPr="00637460" w:rsidRDefault="00CE6574" w:rsidP="00CE6574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377" w:type="dxa"/>
            <w:vMerge/>
          </w:tcPr>
          <w:p w:rsidR="00CE6574" w:rsidRPr="00637460" w:rsidRDefault="00CE6574" w:rsidP="00CE6574">
            <w:pPr>
              <w:tabs>
                <w:tab w:val="left" w:pos="2597"/>
              </w:tabs>
              <w:autoSpaceDE w:val="0"/>
              <w:autoSpaceDN w:val="0"/>
              <w:snapToGrid/>
              <w:spacing w:before="0" w:after="0"/>
              <w:ind w:right="496" w:firstLine="34"/>
              <w:jc w:val="both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5528" w:type="dxa"/>
          </w:tcPr>
          <w:p w:rsidR="00CE6574" w:rsidRPr="00637460" w:rsidRDefault="00CE6574" w:rsidP="00CE6574">
            <w:pPr>
              <w:tabs>
                <w:tab w:val="left" w:pos="277"/>
                <w:tab w:val="left" w:pos="462"/>
                <w:tab w:val="left" w:pos="729"/>
                <w:tab w:val="left" w:pos="2597"/>
              </w:tabs>
              <w:autoSpaceDE w:val="0"/>
              <w:autoSpaceDN w:val="0"/>
              <w:snapToGrid/>
              <w:spacing w:before="0" w:after="0"/>
              <w:ind w:right="-1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 xml:space="preserve">Владеть 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597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оценочными терминами, используемыми при определении стоимости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11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нормативно-правовым обеспечением оценочной деятельности;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20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оценочными принципами;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18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технологиями оценки объектов собственности;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18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расчета и интерпретации показателей деятельности экономических субъектов;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18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оценки эффективности формирования и использования финансового и производственного потенциала экономических субъектов;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18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поиска, анализа и использования нормативных и правовых документов в деятельности экономических субъектов.</w:t>
            </w:r>
          </w:p>
        </w:tc>
      </w:tr>
      <w:tr w:rsidR="00CE6574" w:rsidRPr="00637460" w:rsidTr="004A57FA">
        <w:trPr>
          <w:tblHeader/>
        </w:trPr>
        <w:tc>
          <w:tcPr>
            <w:tcW w:w="1984" w:type="dxa"/>
            <w:vMerge w:val="restart"/>
          </w:tcPr>
          <w:p w:rsidR="00CE6574" w:rsidRPr="00637460" w:rsidRDefault="00CE6574" w:rsidP="00CE6574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 Способен выполнять профессиональные обязанности по осуществлению текущей деятельности финансово-кредитных институтов и организаций различных отраслей экономики, разрабатывать направления повышения ее эффективности</w:t>
            </w:r>
          </w:p>
        </w:tc>
        <w:tc>
          <w:tcPr>
            <w:tcW w:w="2377" w:type="dxa"/>
            <w:vMerge w:val="restart"/>
          </w:tcPr>
          <w:p w:rsidR="00CE6574" w:rsidRPr="00637460" w:rsidRDefault="00CE6574" w:rsidP="00CE657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ПК-3.2. Проводит критический анализ применяемых организациями финансовых и кредитных услуг</w:t>
            </w:r>
          </w:p>
          <w:p w:rsidR="00CE6574" w:rsidRPr="00637460" w:rsidRDefault="00CE6574" w:rsidP="00CE657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ПК-3.4. Разрабатывает и готовит мотивированное обоснование направлений повышения эффективности деятельности различных подразделений институтов финансовых рынков и организаций различных отраслей экономики</w:t>
            </w:r>
          </w:p>
          <w:p w:rsidR="00CE6574" w:rsidRPr="00637460" w:rsidRDefault="00CE6574" w:rsidP="00CE6574">
            <w:pPr>
              <w:tabs>
                <w:tab w:val="left" w:pos="2618"/>
              </w:tabs>
              <w:autoSpaceDE w:val="0"/>
              <w:autoSpaceDN w:val="0"/>
              <w:snapToGrid/>
              <w:spacing w:before="0" w:after="0"/>
              <w:ind w:firstLine="34"/>
              <w:jc w:val="both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5528" w:type="dxa"/>
          </w:tcPr>
          <w:p w:rsidR="00CE6574" w:rsidRPr="00637460" w:rsidRDefault="00CE6574" w:rsidP="00CE6574">
            <w:pPr>
              <w:tabs>
                <w:tab w:val="left" w:pos="277"/>
                <w:tab w:val="left" w:pos="462"/>
                <w:tab w:val="left" w:pos="729"/>
                <w:tab w:val="left" w:pos="2618"/>
              </w:tabs>
              <w:autoSpaceDE w:val="0"/>
              <w:autoSpaceDN w:val="0"/>
              <w:snapToGrid/>
              <w:spacing w:before="0" w:after="0"/>
              <w:ind w:right="-1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Знать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18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виды стоимости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599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методы сравнительного (рыночного), затратного (имущественного) и доходного оценочных подходов, используемые в процессе расчета стоимости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33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методы определения стоимости крупного бизнеса на основе экспресс-оценки производственных объектов;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18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подходы и методы определения стоимости эксплуатируемых в производственном процессе технических устройств;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599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требования к отчету об оценке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68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структуру и содержание основных разделов отчета об оценке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92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типичные недостатки отчетов об оценке производственной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49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виды экспертиз на подтверждение итоговой величины стоимости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44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порядок проведения обязательной экспертизы отчетов об оценке бизнеса.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44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А/01.6 – </w:t>
            </w:r>
            <w:r w:rsidRPr="00637460">
              <w:rPr>
                <w:color w:val="000000" w:themeColor="text1"/>
                <w:sz w:val="20"/>
              </w:rPr>
              <w:t>характеристики финансовых продуктов и услуг</w:t>
            </w:r>
          </w:p>
        </w:tc>
      </w:tr>
      <w:tr w:rsidR="00CE6574" w:rsidRPr="00637460" w:rsidTr="004A57FA">
        <w:trPr>
          <w:tblHeader/>
        </w:trPr>
        <w:tc>
          <w:tcPr>
            <w:tcW w:w="1984" w:type="dxa"/>
            <w:vMerge/>
          </w:tcPr>
          <w:p w:rsidR="00CE6574" w:rsidRPr="00637460" w:rsidRDefault="00CE6574" w:rsidP="00CE6574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377" w:type="dxa"/>
            <w:vMerge/>
          </w:tcPr>
          <w:p w:rsidR="00CE6574" w:rsidRPr="00637460" w:rsidRDefault="00CE6574" w:rsidP="00CE6574">
            <w:pPr>
              <w:tabs>
                <w:tab w:val="left" w:pos="2197"/>
              </w:tabs>
              <w:autoSpaceDE w:val="0"/>
              <w:autoSpaceDN w:val="0"/>
              <w:snapToGrid/>
              <w:spacing w:before="0" w:after="0"/>
              <w:ind w:firstLine="34"/>
              <w:jc w:val="both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5528" w:type="dxa"/>
          </w:tcPr>
          <w:p w:rsidR="00CE6574" w:rsidRPr="00637460" w:rsidRDefault="00CE6574" w:rsidP="00CE6574">
            <w:pPr>
              <w:tabs>
                <w:tab w:val="left" w:pos="277"/>
                <w:tab w:val="left" w:pos="462"/>
                <w:tab w:val="left" w:pos="729"/>
                <w:tab w:val="left" w:pos="2197"/>
              </w:tabs>
              <w:autoSpaceDE w:val="0"/>
              <w:autoSpaceDN w:val="0"/>
              <w:snapToGrid/>
              <w:spacing w:before="0" w:after="0"/>
              <w:ind w:right="-1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 xml:space="preserve">Уметь 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97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разрабатывать алгоритмы расчета стоимости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89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рассчитать стоимость бизнеса путем использования результатов оценки будущих денежных потоков;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41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рассчитать стоимость действующего бизнеса на основе анализа результатов работы управленческого персонала (менеджмента);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65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рассчитать стоимость производственной территории и построек, принадлежащих бизнесу, затратным подходом;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53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рассчитать износ производственных зданий и технических устройств;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77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определить стоимость эксплуатируемых в производственном процессе технических устройств;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73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определить стоимость нематериальных активов, финансовых вложений и прочих </w:t>
            </w:r>
            <w:proofErr w:type="spellStart"/>
            <w:r w:rsidRPr="00637460">
              <w:rPr>
                <w:color w:val="000000" w:themeColor="text1"/>
                <w:sz w:val="20"/>
              </w:rPr>
              <w:t>внеоборотних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активов;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89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определять рыночную стоимость активов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159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определять текущую стоимость обязательств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20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применять метод чистых активов для определения стоимости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22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определять стоимость бизнеса методом ликвидационной стоимости;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44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рассчитать стоимость бизнеса на основе метода аналога (метода рынка капитала);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44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рассчитать стоимость бизнеса на основе ценовых мультипликаторов;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598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рассчитать стоимость бизнеса методом капитализации денежных потоков;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20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рассчитать стоимость бизнеса методом дисконтирования денежных потоков;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23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применять методы доходного подхода при расчете стоимости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15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проводить экспресс-оценку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</w:tabs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проводить критический анализ применяемых организациями финансовых и кредитных услуг;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15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разрабатывать и готовить мотивированное обоснование направлений повышения эффективности деятельности различных подразделений институтов финансовых рынков и организаций различных отраслей экономики;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15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А/01.6 – </w:t>
            </w:r>
            <w:r w:rsidRPr="00637460">
              <w:rPr>
                <w:color w:val="000000" w:themeColor="text1"/>
                <w:sz w:val="20"/>
              </w:rPr>
              <w:t>проводить информационно-аналитическую работу по рынку финансовых продуктов и услуг</w:t>
            </w:r>
          </w:p>
        </w:tc>
      </w:tr>
      <w:tr w:rsidR="00CE6574" w:rsidRPr="00637460" w:rsidTr="004A57FA">
        <w:trPr>
          <w:tblHeader/>
        </w:trPr>
        <w:tc>
          <w:tcPr>
            <w:tcW w:w="1984" w:type="dxa"/>
            <w:vMerge/>
          </w:tcPr>
          <w:p w:rsidR="00CE6574" w:rsidRPr="00637460" w:rsidRDefault="00CE6574" w:rsidP="00CE6574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377" w:type="dxa"/>
            <w:vMerge/>
          </w:tcPr>
          <w:p w:rsidR="00CE6574" w:rsidRPr="00637460" w:rsidRDefault="00CE6574" w:rsidP="00CE6574">
            <w:pPr>
              <w:tabs>
                <w:tab w:val="left" w:pos="2620"/>
              </w:tabs>
              <w:autoSpaceDE w:val="0"/>
              <w:autoSpaceDN w:val="0"/>
              <w:snapToGrid/>
              <w:spacing w:before="0" w:after="0"/>
              <w:ind w:right="495" w:firstLine="34"/>
              <w:jc w:val="both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5528" w:type="dxa"/>
          </w:tcPr>
          <w:p w:rsidR="00CE6574" w:rsidRPr="00637460" w:rsidRDefault="00CE6574" w:rsidP="00CE6574">
            <w:pPr>
              <w:tabs>
                <w:tab w:val="left" w:pos="277"/>
                <w:tab w:val="left" w:pos="462"/>
                <w:tab w:val="left" w:pos="729"/>
                <w:tab w:val="left" w:pos="2620"/>
              </w:tabs>
              <w:autoSpaceDE w:val="0"/>
              <w:autoSpaceDN w:val="0"/>
              <w:snapToGrid/>
              <w:spacing w:before="0" w:after="0"/>
              <w:ind w:right="-1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 xml:space="preserve">Владеть 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20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финансового анализа в пределах, необходимых для оценки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34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инструментарием расчета рыночной стоимости активов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50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методикой расчета стоимости оборотных активов и обязательств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27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технологией определения стоимости бизнеса методом сравнительного (рыночного) подхода;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00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методами доходного подхода при расчете стоимости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608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методами экспресс-оценки бизнеса;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598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подготовки отчета об оценке бизнеса.</w:t>
            </w:r>
          </w:p>
          <w:p w:rsidR="00CE6574" w:rsidRPr="00637460" w:rsidRDefault="00CE6574" w:rsidP="00CE6574">
            <w:pPr>
              <w:numPr>
                <w:ilvl w:val="0"/>
                <w:numId w:val="14"/>
              </w:numPr>
              <w:tabs>
                <w:tab w:val="left" w:pos="277"/>
                <w:tab w:val="left" w:pos="462"/>
                <w:tab w:val="left" w:pos="729"/>
                <w:tab w:val="left" w:pos="2598"/>
              </w:tabs>
              <w:autoSpaceDE w:val="0"/>
              <w:autoSpaceDN w:val="0"/>
              <w:snapToGrid/>
              <w:spacing w:before="0" w:after="0"/>
              <w:ind w:left="0" w:right="-1" w:firstLine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А/01.6 – </w:t>
            </w:r>
            <w:r w:rsidRPr="00637460">
              <w:rPr>
                <w:color w:val="000000" w:themeColor="text1"/>
                <w:sz w:val="20"/>
              </w:rPr>
              <w:t>проводить сбор информации по спросу на рынке финансовых услуг</w:t>
            </w:r>
          </w:p>
        </w:tc>
      </w:tr>
    </w:tbl>
    <w:p w:rsidR="00CE6574" w:rsidRPr="00637460" w:rsidRDefault="00CE6574" w:rsidP="00CE6574">
      <w:pPr>
        <w:widowControl/>
        <w:tabs>
          <w:tab w:val="left" w:pos="900"/>
        </w:tabs>
        <w:snapToGrid/>
        <w:spacing w:before="0" w:after="0"/>
        <w:ind w:firstLine="709"/>
        <w:rPr>
          <w:color w:val="000000" w:themeColor="text1"/>
          <w:sz w:val="20"/>
        </w:rPr>
      </w:pPr>
    </w:p>
    <w:p w:rsidR="006417FE" w:rsidRDefault="006417FE" w:rsidP="00CE6574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</w:p>
    <w:p w:rsidR="006417FE" w:rsidRDefault="006417FE" w:rsidP="00CE6574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</w:p>
    <w:p w:rsidR="006417FE" w:rsidRDefault="006417FE" w:rsidP="00CE6574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</w:p>
    <w:p w:rsidR="00CE6574" w:rsidRPr="00637460" w:rsidRDefault="00CE6574" w:rsidP="00CE6574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 Объем дисциплины и виды учебной работы </w:t>
      </w:r>
    </w:p>
    <w:p w:rsidR="00CE6574" w:rsidRPr="00637460" w:rsidRDefault="00CE6574" w:rsidP="00CE6574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CE6574" w:rsidRPr="00637460" w:rsidRDefault="00CE6574" w:rsidP="00CE6574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CE6574" w:rsidRPr="00637460" w:rsidRDefault="00CE6574" w:rsidP="00CE6574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CE6574" w:rsidRPr="00637460" w:rsidTr="004A57FA">
        <w:tc>
          <w:tcPr>
            <w:tcW w:w="889" w:type="dxa"/>
            <w:vMerge w:val="restart"/>
            <w:vAlign w:val="center"/>
          </w:tcPr>
          <w:p w:rsidR="00CE6574" w:rsidRPr="00637460" w:rsidRDefault="00CE6574" w:rsidP="00CE6574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CE6574" w:rsidRPr="00637460" w:rsidRDefault="00CE6574" w:rsidP="00CE6574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CE6574" w:rsidRPr="00637460" w:rsidRDefault="00CE6574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CE6574" w:rsidRPr="00637460" w:rsidTr="004A57FA">
        <w:tc>
          <w:tcPr>
            <w:tcW w:w="889" w:type="dxa"/>
            <w:vMerge/>
          </w:tcPr>
          <w:p w:rsidR="00CE6574" w:rsidRPr="00637460" w:rsidRDefault="00CE6574" w:rsidP="00CE6574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CE6574" w:rsidRPr="00637460" w:rsidRDefault="00CE6574" w:rsidP="00CE6574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CE6574" w:rsidRPr="00637460" w:rsidRDefault="00CE6574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CE6574" w:rsidRPr="00637460" w:rsidRDefault="00CE6574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CE6574" w:rsidRPr="00637460" w:rsidRDefault="00CE6574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CE6574" w:rsidRPr="00637460" w:rsidTr="004A57FA">
        <w:tc>
          <w:tcPr>
            <w:tcW w:w="889" w:type="dxa"/>
            <w:vMerge/>
          </w:tcPr>
          <w:p w:rsidR="00CE6574" w:rsidRPr="00637460" w:rsidRDefault="00CE6574" w:rsidP="00CE6574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CE6574" w:rsidRPr="00637460" w:rsidRDefault="00CE6574" w:rsidP="00CE6574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CE6574" w:rsidRPr="00637460" w:rsidRDefault="00CE6574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CE6574" w:rsidRPr="00637460" w:rsidRDefault="00CE6574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CE6574" w:rsidRPr="00637460" w:rsidRDefault="00CE6574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CE6574" w:rsidRPr="00637460" w:rsidRDefault="00CE6574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CE6574" w:rsidRPr="00637460" w:rsidRDefault="00CE6574" w:rsidP="00CE6574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CE6574" w:rsidRPr="00637460" w:rsidRDefault="00CE6574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7C551E" w:rsidRPr="00637460" w:rsidTr="004A57FA">
        <w:tc>
          <w:tcPr>
            <w:tcW w:w="889" w:type="dxa"/>
            <w:vMerge w:val="restart"/>
          </w:tcPr>
          <w:p w:rsidR="007C551E" w:rsidRPr="00637460" w:rsidRDefault="007C551E" w:rsidP="00CE6574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30,2</w:t>
            </w:r>
          </w:p>
        </w:tc>
        <w:tc>
          <w:tcPr>
            <w:tcW w:w="900" w:type="dxa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30,2</w:t>
            </w:r>
          </w:p>
        </w:tc>
        <w:tc>
          <w:tcPr>
            <w:tcW w:w="933" w:type="dxa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18,2</w:t>
            </w:r>
          </w:p>
        </w:tc>
        <w:tc>
          <w:tcPr>
            <w:tcW w:w="900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7C551E" w:rsidRPr="00637460" w:rsidTr="004A57FA">
        <w:tc>
          <w:tcPr>
            <w:tcW w:w="889" w:type="dxa"/>
            <w:vMerge/>
          </w:tcPr>
          <w:p w:rsidR="007C551E" w:rsidRPr="00637460" w:rsidRDefault="007C551E" w:rsidP="00CE6574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8</w:t>
            </w:r>
          </w:p>
        </w:tc>
        <w:tc>
          <w:tcPr>
            <w:tcW w:w="720" w:type="dxa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8</w:t>
            </w:r>
          </w:p>
        </w:tc>
        <w:tc>
          <w:tcPr>
            <w:tcW w:w="687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7C551E" w:rsidRPr="00637460" w:rsidTr="003F6395">
        <w:tc>
          <w:tcPr>
            <w:tcW w:w="889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00" w:type="dxa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33" w:type="dxa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C551E" w:rsidRPr="00637460" w:rsidTr="003F6395">
        <w:tc>
          <w:tcPr>
            <w:tcW w:w="889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900" w:type="dxa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933" w:type="dxa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00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C551E" w:rsidRPr="00637460" w:rsidTr="004A57FA">
        <w:tc>
          <w:tcPr>
            <w:tcW w:w="889" w:type="dxa"/>
            <w:vMerge w:val="restart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C551E" w:rsidRPr="00637460" w:rsidRDefault="007C551E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720" w:type="dxa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687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7C551E" w:rsidRPr="00637460" w:rsidTr="003F6395">
        <w:tc>
          <w:tcPr>
            <w:tcW w:w="889" w:type="dxa"/>
            <w:vMerge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8</w:t>
            </w:r>
          </w:p>
        </w:tc>
        <w:tc>
          <w:tcPr>
            <w:tcW w:w="720" w:type="dxa"/>
            <w:vAlign w:val="center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8</w:t>
            </w:r>
          </w:p>
        </w:tc>
        <w:tc>
          <w:tcPr>
            <w:tcW w:w="687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7C551E" w:rsidRPr="00637460" w:rsidTr="004A57FA">
        <w:tc>
          <w:tcPr>
            <w:tcW w:w="889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7C551E" w:rsidRPr="00637460" w:rsidRDefault="007C551E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7C551E" w:rsidRPr="00637460" w:rsidRDefault="007C551E" w:rsidP="00CE657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C551E" w:rsidRPr="00637460" w:rsidTr="004A57FA">
        <w:tc>
          <w:tcPr>
            <w:tcW w:w="889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7C551E" w:rsidRPr="00637460" w:rsidRDefault="007C551E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7C551E" w:rsidRPr="00637460" w:rsidRDefault="007C551E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7C551E" w:rsidRPr="00637460" w:rsidRDefault="007C551E" w:rsidP="00CE657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C551E" w:rsidRPr="00637460" w:rsidRDefault="007C551E" w:rsidP="00CE657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7C551E" w:rsidRPr="00637460" w:rsidRDefault="007C551E" w:rsidP="00CE657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C551E" w:rsidRPr="00637460" w:rsidRDefault="007C551E" w:rsidP="00CE657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7C551E" w:rsidRPr="00637460" w:rsidTr="004A57FA">
        <w:tc>
          <w:tcPr>
            <w:tcW w:w="889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C551E" w:rsidRPr="00637460" w:rsidRDefault="007C551E" w:rsidP="00CE657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7C551E" w:rsidRPr="00637460" w:rsidRDefault="007C551E" w:rsidP="00CE657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7C551E" w:rsidRPr="00637460" w:rsidTr="004B256B">
        <w:tc>
          <w:tcPr>
            <w:tcW w:w="889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C551E" w:rsidRPr="00637460" w:rsidRDefault="007C551E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7C551E" w:rsidRPr="00637460" w:rsidRDefault="007C551E" w:rsidP="00CE657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7C551E" w:rsidRPr="00637460" w:rsidRDefault="007C551E" w:rsidP="00CE657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C551E" w:rsidRPr="00637460" w:rsidRDefault="007C551E" w:rsidP="00CE657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7C551E" w:rsidRPr="00637460" w:rsidTr="004B256B">
        <w:tc>
          <w:tcPr>
            <w:tcW w:w="889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C551E" w:rsidRPr="00637460" w:rsidRDefault="007C551E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7C551E" w:rsidRPr="00637460" w:rsidRDefault="007C551E" w:rsidP="00CE657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7C551E" w:rsidRPr="00637460" w:rsidRDefault="007C551E" w:rsidP="00CE657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C551E" w:rsidRPr="00637460" w:rsidRDefault="007C551E" w:rsidP="00CE657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7C551E" w:rsidRPr="00637460" w:rsidTr="004B256B">
        <w:tc>
          <w:tcPr>
            <w:tcW w:w="889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242</w:t>
            </w:r>
          </w:p>
        </w:tc>
        <w:tc>
          <w:tcPr>
            <w:tcW w:w="900" w:type="dxa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242</w:t>
            </w:r>
          </w:p>
        </w:tc>
        <w:tc>
          <w:tcPr>
            <w:tcW w:w="933" w:type="dxa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C551E" w:rsidRPr="00637460" w:rsidRDefault="007C551E" w:rsidP="00CE657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263</w:t>
            </w:r>
          </w:p>
        </w:tc>
        <w:tc>
          <w:tcPr>
            <w:tcW w:w="900" w:type="dxa"/>
          </w:tcPr>
          <w:p w:rsidR="007C551E" w:rsidRPr="00637460" w:rsidRDefault="007C551E" w:rsidP="00CE6574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7C551E" w:rsidRPr="00637460" w:rsidTr="004A57FA">
        <w:tc>
          <w:tcPr>
            <w:tcW w:w="889" w:type="dxa"/>
          </w:tcPr>
          <w:p w:rsidR="007C551E" w:rsidRPr="00637460" w:rsidRDefault="007C551E" w:rsidP="00CE6574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7C551E" w:rsidRPr="00637460" w:rsidRDefault="007C551E" w:rsidP="00CE6574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242</w:t>
            </w:r>
          </w:p>
        </w:tc>
        <w:tc>
          <w:tcPr>
            <w:tcW w:w="900" w:type="dxa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242</w:t>
            </w:r>
          </w:p>
        </w:tc>
        <w:tc>
          <w:tcPr>
            <w:tcW w:w="933" w:type="dxa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263</w:t>
            </w:r>
          </w:p>
        </w:tc>
        <w:tc>
          <w:tcPr>
            <w:tcW w:w="900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7C551E" w:rsidRPr="00637460" w:rsidTr="004B256B">
        <w:tc>
          <w:tcPr>
            <w:tcW w:w="889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7C551E" w:rsidRPr="00637460" w:rsidRDefault="007C551E" w:rsidP="00C84E1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7C551E" w:rsidRPr="00637460" w:rsidRDefault="007C551E" w:rsidP="00CE6574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7C551E" w:rsidRPr="00637460" w:rsidTr="004B256B">
        <w:tc>
          <w:tcPr>
            <w:tcW w:w="889" w:type="dxa"/>
            <w:vMerge w:val="restart"/>
          </w:tcPr>
          <w:p w:rsidR="007C551E" w:rsidRPr="00637460" w:rsidRDefault="007C551E" w:rsidP="00CE6574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7C551E" w:rsidRPr="00637460" w:rsidRDefault="007C551E" w:rsidP="00CE6574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288</w:t>
            </w:r>
          </w:p>
        </w:tc>
        <w:tc>
          <w:tcPr>
            <w:tcW w:w="900" w:type="dxa"/>
            <w:vAlign w:val="center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288</w:t>
            </w:r>
          </w:p>
        </w:tc>
        <w:tc>
          <w:tcPr>
            <w:tcW w:w="933" w:type="dxa"/>
            <w:vAlign w:val="center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288</w:t>
            </w:r>
          </w:p>
        </w:tc>
        <w:tc>
          <w:tcPr>
            <w:tcW w:w="900" w:type="dxa"/>
            <w:vAlign w:val="center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7C551E" w:rsidRPr="00637460" w:rsidTr="004B256B">
        <w:tc>
          <w:tcPr>
            <w:tcW w:w="889" w:type="dxa"/>
            <w:vMerge/>
          </w:tcPr>
          <w:p w:rsidR="007C551E" w:rsidRPr="00637460" w:rsidRDefault="007C551E" w:rsidP="00CE6574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7C551E" w:rsidRPr="00637460" w:rsidRDefault="007C551E" w:rsidP="00CE6574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00" w:type="dxa"/>
            <w:vAlign w:val="center"/>
          </w:tcPr>
          <w:p w:rsidR="007C551E" w:rsidRPr="00637460" w:rsidRDefault="007C551E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33" w:type="dxa"/>
            <w:vAlign w:val="center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00" w:type="dxa"/>
            <w:vAlign w:val="center"/>
          </w:tcPr>
          <w:p w:rsidR="007C551E" w:rsidRPr="00637460" w:rsidRDefault="007C551E" w:rsidP="00CE6574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CE6574" w:rsidRPr="00637460" w:rsidTr="004A57FA">
        <w:tc>
          <w:tcPr>
            <w:tcW w:w="889" w:type="dxa"/>
            <w:vMerge/>
          </w:tcPr>
          <w:p w:rsidR="00CE6574" w:rsidRPr="00637460" w:rsidRDefault="00CE6574" w:rsidP="00CE6574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CE6574" w:rsidRPr="00637460" w:rsidRDefault="00CE6574" w:rsidP="00CE6574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CE6574" w:rsidRPr="00637460" w:rsidRDefault="00CE6574" w:rsidP="00CE6574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CE6574" w:rsidRPr="00637460" w:rsidRDefault="00CE6574" w:rsidP="00CE657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CE6574" w:rsidRPr="00637460" w:rsidRDefault="00CE6574" w:rsidP="00CE657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CE6574" w:rsidRPr="00637460" w:rsidRDefault="00CE6574" w:rsidP="00CE657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CE6574" w:rsidRPr="00637460" w:rsidRDefault="00CE6574" w:rsidP="00CE657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CE6574" w:rsidRPr="00637460" w:rsidRDefault="00CE6574" w:rsidP="00CE657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CE6574" w:rsidRPr="00637460" w:rsidRDefault="00CE6574" w:rsidP="00CE657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CE6574" w:rsidRPr="00637460" w:rsidRDefault="00CE6574" w:rsidP="00CE657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CE6574" w:rsidRPr="00637460" w:rsidRDefault="00CE6574" w:rsidP="00CE657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CE6574" w:rsidRPr="00637460" w:rsidRDefault="00CE6574" w:rsidP="00CE6574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CE6574" w:rsidRPr="00637460" w:rsidRDefault="00CE6574" w:rsidP="00CE657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CE6574" w:rsidRPr="00637460" w:rsidRDefault="00CE6574" w:rsidP="00CE657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CE6574" w:rsidRPr="00637460" w:rsidRDefault="00CE6574" w:rsidP="00CE6574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CE6574" w:rsidRPr="00637460" w:rsidRDefault="00CE6574" w:rsidP="00CE6574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p w:rsidR="00CE6574" w:rsidRPr="00637460" w:rsidRDefault="00CE6574" w:rsidP="00CE6574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 Содержание дисциплины</w:t>
      </w:r>
    </w:p>
    <w:p w:rsidR="00CE6574" w:rsidRPr="00637460" w:rsidRDefault="00CE6574" w:rsidP="00CE6574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CE6574" w:rsidRPr="00637460" w:rsidRDefault="00CE6574" w:rsidP="00CE6574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77"/>
        <w:gridCol w:w="6634"/>
      </w:tblGrid>
      <w:tr w:rsidR="00CE6574" w:rsidRPr="00637460" w:rsidTr="004A57FA">
        <w:trPr>
          <w:tblHeader/>
        </w:trPr>
        <w:tc>
          <w:tcPr>
            <w:tcW w:w="0" w:type="auto"/>
          </w:tcPr>
          <w:p w:rsidR="00CE6574" w:rsidRPr="00637460" w:rsidRDefault="00CE6574" w:rsidP="00CE6574">
            <w:pPr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0" w:type="auto"/>
          </w:tcPr>
          <w:p w:rsidR="00CE6574" w:rsidRPr="00637460" w:rsidRDefault="00CE6574" w:rsidP="00CE6574">
            <w:pPr>
              <w:snapToGrid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0" w:type="auto"/>
          </w:tcPr>
          <w:p w:rsidR="00CE6574" w:rsidRPr="00637460" w:rsidRDefault="00CE6574" w:rsidP="00CE6574">
            <w:pPr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CE6574" w:rsidRPr="00637460" w:rsidTr="004A57FA">
        <w:tc>
          <w:tcPr>
            <w:tcW w:w="0" w:type="auto"/>
          </w:tcPr>
          <w:p w:rsidR="00CE6574" w:rsidRPr="00637460" w:rsidRDefault="00CE6574" w:rsidP="00CE6574">
            <w:pPr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</w:tcPr>
          <w:p w:rsidR="00CE6574" w:rsidRPr="00637460" w:rsidRDefault="00CE6574" w:rsidP="00CE6574">
            <w:pPr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 Основы оценки стоимости  бизнеса</w:t>
            </w:r>
          </w:p>
        </w:tc>
        <w:tc>
          <w:tcPr>
            <w:tcW w:w="0" w:type="auto"/>
          </w:tcPr>
          <w:p w:rsidR="00CE6574" w:rsidRPr="00637460" w:rsidRDefault="003861BA" w:rsidP="00CE6574">
            <w:pPr>
              <w:pStyle w:val="41"/>
              <w:tabs>
                <w:tab w:val="left" w:pos="990"/>
              </w:tabs>
              <w:ind w:left="0" w:firstLine="0"/>
              <w:jc w:val="both"/>
              <w:rPr>
                <w:color w:val="000000" w:themeColor="text1"/>
                <w:spacing w:val="-4"/>
                <w:sz w:val="20"/>
                <w:szCs w:val="20"/>
              </w:rPr>
            </w:pPr>
            <w:hyperlink w:anchor="_bookmark3" w:history="1">
              <w:r w:rsidR="00CE6574" w:rsidRPr="00637460">
                <w:rPr>
                  <w:color w:val="000000" w:themeColor="text1"/>
                  <w:sz w:val="20"/>
                  <w:szCs w:val="20"/>
                </w:rPr>
                <w:t>Правовые основы оценки</w:t>
              </w:r>
              <w:r w:rsidR="00CE6574" w:rsidRPr="00637460">
                <w:rPr>
                  <w:color w:val="000000" w:themeColor="text1"/>
                  <w:spacing w:val="-12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стоимости</w:t>
              </w:r>
            </w:hyperlink>
            <w:r w:rsidR="00CE6574" w:rsidRPr="00637460">
              <w:rPr>
                <w:color w:val="000000" w:themeColor="text1"/>
                <w:sz w:val="20"/>
                <w:szCs w:val="20"/>
              </w:rPr>
              <w:t xml:space="preserve"> </w:t>
            </w:r>
            <w:hyperlink w:anchor="_bookmark3" w:history="1">
              <w:r w:rsidR="00CE6574" w:rsidRPr="00637460">
                <w:rPr>
                  <w:color w:val="000000" w:themeColor="text1"/>
                  <w:sz w:val="20"/>
                  <w:szCs w:val="20"/>
                </w:rPr>
                <w:t>бизнеса</w:t>
              </w:r>
            </w:hyperlink>
            <w:r w:rsidR="00CE6574" w:rsidRPr="00637460">
              <w:rPr>
                <w:color w:val="000000" w:themeColor="text1"/>
                <w:sz w:val="20"/>
                <w:szCs w:val="20"/>
              </w:rPr>
              <w:t xml:space="preserve">. </w:t>
            </w:r>
            <w:hyperlink w:anchor="_bookmark5" w:history="1">
              <w:r w:rsidR="00CE6574" w:rsidRPr="00637460">
                <w:rPr>
                  <w:color w:val="000000" w:themeColor="text1"/>
                  <w:sz w:val="20"/>
                  <w:szCs w:val="20"/>
                </w:rPr>
                <w:t>Особенности</w:t>
              </w:r>
              <w:r w:rsidR="00CE6574" w:rsidRPr="00637460">
                <w:rPr>
                  <w:color w:val="000000" w:themeColor="text1"/>
                  <w:spacing w:val="-20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бизнеса</w:t>
              </w:r>
              <w:r w:rsidR="00CE6574" w:rsidRPr="00637460">
                <w:rPr>
                  <w:color w:val="000000" w:themeColor="text1"/>
                  <w:spacing w:val="-19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как</w:t>
              </w:r>
              <w:r w:rsidR="00CE6574" w:rsidRPr="00637460">
                <w:rPr>
                  <w:color w:val="000000" w:themeColor="text1"/>
                  <w:spacing w:val="-19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объекта</w:t>
              </w:r>
              <w:r w:rsidR="00CE6574" w:rsidRPr="00637460">
                <w:rPr>
                  <w:color w:val="000000" w:themeColor="text1"/>
                  <w:spacing w:val="-19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оценки</w:t>
              </w:r>
            </w:hyperlink>
            <w:r w:rsidR="00CE6574" w:rsidRPr="00637460">
              <w:rPr>
                <w:color w:val="000000" w:themeColor="text1"/>
                <w:sz w:val="20"/>
                <w:szCs w:val="20"/>
              </w:rPr>
              <w:t xml:space="preserve">. </w:t>
            </w:r>
            <w:hyperlink w:anchor="_bookmark7" w:history="1">
              <w:r w:rsidR="00CE6574" w:rsidRPr="00637460">
                <w:rPr>
                  <w:color w:val="000000" w:themeColor="text1"/>
                  <w:sz w:val="20"/>
                  <w:szCs w:val="20"/>
                </w:rPr>
                <w:t>Факторы, учитываемые при</w:t>
              </w:r>
              <w:r w:rsidR="00CE6574" w:rsidRPr="00637460">
                <w:rPr>
                  <w:color w:val="000000" w:themeColor="text1"/>
                  <w:spacing w:val="-17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определении</w:t>
              </w:r>
            </w:hyperlink>
            <w:r w:rsidR="00CE6574" w:rsidRPr="00637460">
              <w:rPr>
                <w:color w:val="000000" w:themeColor="text1"/>
                <w:sz w:val="20"/>
                <w:szCs w:val="20"/>
              </w:rPr>
              <w:t xml:space="preserve"> </w:t>
            </w:r>
            <w:hyperlink w:anchor="_bookmark7" w:history="1">
              <w:r w:rsidR="00CE6574" w:rsidRPr="00637460">
                <w:rPr>
                  <w:color w:val="000000" w:themeColor="text1"/>
                  <w:sz w:val="20"/>
                  <w:szCs w:val="20"/>
                </w:rPr>
                <w:t>стоимости</w:t>
              </w:r>
              <w:r w:rsidR="00CE6574" w:rsidRPr="00637460">
                <w:rPr>
                  <w:color w:val="000000" w:themeColor="text1"/>
                  <w:spacing w:val="-18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бизнеса</w:t>
              </w:r>
            </w:hyperlink>
            <w:r w:rsidR="00CE6574" w:rsidRPr="00637460">
              <w:rPr>
                <w:color w:val="000000" w:themeColor="text1"/>
                <w:sz w:val="20"/>
                <w:szCs w:val="20"/>
              </w:rPr>
              <w:t xml:space="preserve">. </w:t>
            </w:r>
            <w:hyperlink w:anchor="_bookmark9" w:history="1">
              <w:r w:rsidR="00CE6574" w:rsidRPr="00637460">
                <w:rPr>
                  <w:color w:val="000000" w:themeColor="text1"/>
                  <w:sz w:val="20"/>
                  <w:szCs w:val="20"/>
                </w:rPr>
                <w:t>Цели</w:t>
              </w:r>
              <w:r w:rsidR="00CE6574" w:rsidRPr="00637460">
                <w:rPr>
                  <w:color w:val="000000" w:themeColor="text1"/>
                  <w:spacing w:val="-27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оценки</w:t>
              </w:r>
              <w:r w:rsidR="00CE6574" w:rsidRPr="00637460">
                <w:rPr>
                  <w:color w:val="000000" w:themeColor="text1"/>
                  <w:spacing w:val="-26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стоимости</w:t>
              </w:r>
              <w:r w:rsidR="00CE6574" w:rsidRPr="00637460">
                <w:rPr>
                  <w:color w:val="000000" w:themeColor="text1"/>
                  <w:spacing w:val="-26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бизнеса</w:t>
              </w:r>
            </w:hyperlink>
            <w:r w:rsidR="00CE6574" w:rsidRPr="00637460">
              <w:rPr>
                <w:color w:val="000000" w:themeColor="text1"/>
                <w:sz w:val="20"/>
                <w:szCs w:val="20"/>
              </w:rPr>
              <w:t xml:space="preserve">. </w:t>
            </w:r>
            <w:hyperlink w:anchor="_bookmark11" w:history="1">
              <w:r w:rsidR="00CE6574" w:rsidRPr="00637460">
                <w:rPr>
                  <w:color w:val="000000" w:themeColor="text1"/>
                  <w:sz w:val="20"/>
                  <w:szCs w:val="20"/>
                </w:rPr>
                <w:t>Оценка бизнеса в целях</w:t>
              </w:r>
              <w:r w:rsidR="00CE6574" w:rsidRPr="00637460">
                <w:rPr>
                  <w:color w:val="000000" w:themeColor="text1"/>
                  <w:spacing w:val="-20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антикризисного</w:t>
              </w:r>
            </w:hyperlink>
            <w:r w:rsidR="00CE6574" w:rsidRPr="00637460">
              <w:rPr>
                <w:color w:val="000000" w:themeColor="text1"/>
                <w:sz w:val="20"/>
                <w:szCs w:val="20"/>
              </w:rPr>
              <w:t xml:space="preserve"> </w:t>
            </w:r>
            <w:hyperlink w:anchor="_bookmark11" w:history="1">
              <w:r w:rsidR="00CE6574" w:rsidRPr="00637460">
                <w:rPr>
                  <w:color w:val="000000" w:themeColor="text1"/>
                  <w:sz w:val="20"/>
                  <w:szCs w:val="20"/>
                </w:rPr>
                <w:t>управления</w:t>
              </w:r>
              <w:r w:rsidR="00CE6574" w:rsidRPr="00637460">
                <w:rPr>
                  <w:color w:val="000000" w:themeColor="text1"/>
                  <w:spacing w:val="-1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предприятием</w:t>
              </w:r>
            </w:hyperlink>
            <w:r w:rsidR="00CE6574" w:rsidRPr="00637460">
              <w:rPr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CE6574" w:rsidRPr="00637460" w:rsidTr="004A57FA">
        <w:tc>
          <w:tcPr>
            <w:tcW w:w="0" w:type="auto"/>
          </w:tcPr>
          <w:p w:rsidR="00CE6574" w:rsidRPr="00637460" w:rsidRDefault="00CE6574" w:rsidP="00CE6574">
            <w:pPr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</w:tcPr>
          <w:p w:rsidR="00CE6574" w:rsidRPr="00637460" w:rsidRDefault="00CE6574" w:rsidP="00CE6574">
            <w:pPr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Виды стоимости имущества</w:t>
            </w:r>
          </w:p>
        </w:tc>
        <w:tc>
          <w:tcPr>
            <w:tcW w:w="0" w:type="auto"/>
          </w:tcPr>
          <w:p w:rsidR="00CE6574" w:rsidRPr="00637460" w:rsidRDefault="003861BA" w:rsidP="00CE6574">
            <w:pPr>
              <w:pStyle w:val="41"/>
              <w:tabs>
                <w:tab w:val="left" w:leader="dot" w:pos="6209"/>
              </w:tabs>
              <w:ind w:left="0" w:firstLine="0"/>
              <w:jc w:val="both"/>
              <w:rPr>
                <w:color w:val="000000" w:themeColor="text1"/>
                <w:spacing w:val="-4"/>
                <w:sz w:val="20"/>
                <w:szCs w:val="20"/>
              </w:rPr>
            </w:pPr>
            <w:hyperlink w:anchor="_bookmark15" w:history="1">
              <w:r w:rsidR="00CE6574" w:rsidRPr="00637460">
                <w:rPr>
                  <w:color w:val="000000" w:themeColor="text1"/>
                  <w:sz w:val="20"/>
                  <w:szCs w:val="20"/>
                </w:rPr>
                <w:t>Рыночная</w:t>
              </w:r>
              <w:r w:rsidR="00CE6574" w:rsidRPr="00637460">
                <w:rPr>
                  <w:color w:val="000000" w:themeColor="text1"/>
                  <w:spacing w:val="-22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стоимость</w:t>
              </w:r>
              <w:r w:rsidR="00CE6574" w:rsidRPr="00637460">
                <w:rPr>
                  <w:color w:val="000000" w:themeColor="text1"/>
                  <w:spacing w:val="-22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и</w:t>
              </w:r>
              <w:r w:rsidR="00CE6574" w:rsidRPr="00637460">
                <w:rPr>
                  <w:color w:val="000000" w:themeColor="text1"/>
                  <w:spacing w:val="-22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цена</w:t>
              </w:r>
              <w:r w:rsidR="00CE6574" w:rsidRPr="00637460">
                <w:rPr>
                  <w:color w:val="000000" w:themeColor="text1"/>
                  <w:spacing w:val="-22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продажи</w:t>
              </w:r>
            </w:hyperlink>
            <w:r w:rsidR="00CE6574" w:rsidRPr="00637460">
              <w:rPr>
                <w:color w:val="000000" w:themeColor="text1"/>
                <w:sz w:val="20"/>
                <w:szCs w:val="20"/>
              </w:rPr>
              <w:t xml:space="preserve">. </w:t>
            </w:r>
            <w:hyperlink w:anchor="_bookmark17" w:history="1">
              <w:r w:rsidR="00CE6574" w:rsidRPr="00637460">
                <w:rPr>
                  <w:color w:val="000000" w:themeColor="text1"/>
                  <w:sz w:val="20"/>
                  <w:szCs w:val="20"/>
                </w:rPr>
                <w:t>Виды</w:t>
              </w:r>
              <w:r w:rsidR="00CE6574" w:rsidRPr="00637460">
                <w:rPr>
                  <w:color w:val="000000" w:themeColor="text1"/>
                  <w:spacing w:val="-22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стоимости,</w:t>
              </w:r>
              <w:r w:rsidR="00CE6574" w:rsidRPr="00637460">
                <w:rPr>
                  <w:color w:val="000000" w:themeColor="text1"/>
                  <w:spacing w:val="-22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отличные</w:t>
              </w:r>
              <w:r w:rsidR="00CE6574" w:rsidRPr="00637460">
                <w:rPr>
                  <w:color w:val="000000" w:themeColor="text1"/>
                  <w:spacing w:val="-22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от</w:t>
              </w:r>
              <w:r w:rsidR="00CE6574" w:rsidRPr="00637460">
                <w:rPr>
                  <w:color w:val="000000" w:themeColor="text1"/>
                  <w:spacing w:val="-21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рыночной</w:t>
              </w:r>
            </w:hyperlink>
            <w:r w:rsidR="00CE6574" w:rsidRPr="00637460">
              <w:rPr>
                <w:color w:val="000000" w:themeColor="text1"/>
                <w:sz w:val="20"/>
                <w:szCs w:val="20"/>
              </w:rPr>
              <w:t xml:space="preserve">. </w:t>
            </w:r>
            <w:hyperlink w:anchor="_bookmark19" w:history="1">
              <w:r w:rsidR="00CE6574" w:rsidRPr="00637460">
                <w:rPr>
                  <w:color w:val="000000" w:themeColor="text1"/>
                  <w:sz w:val="20"/>
                  <w:szCs w:val="20"/>
                </w:rPr>
                <w:t>Принципы</w:t>
              </w:r>
              <w:r w:rsidR="00CE6574" w:rsidRPr="00637460">
                <w:rPr>
                  <w:color w:val="000000" w:themeColor="text1"/>
                  <w:spacing w:val="-22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оценки</w:t>
              </w:r>
              <w:r w:rsidR="00CE6574" w:rsidRPr="00637460">
                <w:rPr>
                  <w:color w:val="000000" w:themeColor="text1"/>
                  <w:spacing w:val="-22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имущества</w:t>
              </w:r>
            </w:hyperlink>
            <w:r w:rsidR="00CE6574" w:rsidRPr="00637460">
              <w:rPr>
                <w:color w:val="000000" w:themeColor="text1"/>
                <w:sz w:val="20"/>
                <w:szCs w:val="20"/>
              </w:rPr>
              <w:t xml:space="preserve">. </w:t>
            </w:r>
            <w:hyperlink w:anchor="_bookmark21" w:history="1">
              <w:r w:rsidR="00CE6574" w:rsidRPr="00637460">
                <w:rPr>
                  <w:color w:val="000000" w:themeColor="text1"/>
                  <w:sz w:val="20"/>
                  <w:szCs w:val="20"/>
                </w:rPr>
                <w:t>Процесс</w:t>
              </w:r>
              <w:r w:rsidR="00CE6574" w:rsidRPr="00637460">
                <w:rPr>
                  <w:color w:val="000000" w:themeColor="text1"/>
                  <w:spacing w:val="-23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оценки</w:t>
              </w:r>
              <w:r w:rsidR="00CE6574" w:rsidRPr="00637460">
                <w:rPr>
                  <w:color w:val="000000" w:themeColor="text1"/>
                  <w:spacing w:val="-23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стоимости</w:t>
              </w:r>
              <w:r w:rsidR="00CE6574" w:rsidRPr="00637460">
                <w:rPr>
                  <w:color w:val="000000" w:themeColor="text1"/>
                  <w:spacing w:val="-22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бизнеса</w:t>
              </w:r>
            </w:hyperlink>
            <w:r w:rsidR="00CE6574" w:rsidRPr="00637460">
              <w:rPr>
                <w:color w:val="000000" w:themeColor="text1"/>
                <w:sz w:val="20"/>
                <w:szCs w:val="20"/>
              </w:rPr>
              <w:t xml:space="preserve">. </w:t>
            </w:r>
            <w:hyperlink w:anchor="_bookmark23" w:history="1">
              <w:r w:rsidR="00CE6574" w:rsidRPr="00637460">
                <w:rPr>
                  <w:color w:val="000000" w:themeColor="text1"/>
                  <w:sz w:val="20"/>
                  <w:szCs w:val="20"/>
                </w:rPr>
                <w:t>Подходы и методы, используемые при</w:t>
              </w:r>
              <w:r w:rsidR="00CE6574" w:rsidRPr="00637460">
                <w:rPr>
                  <w:color w:val="000000" w:themeColor="text1"/>
                  <w:spacing w:val="-34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оценке</w:t>
              </w:r>
            </w:hyperlink>
            <w:r w:rsidR="00CE6574" w:rsidRPr="00637460">
              <w:rPr>
                <w:color w:val="000000" w:themeColor="text1"/>
                <w:sz w:val="20"/>
                <w:szCs w:val="20"/>
              </w:rPr>
              <w:t xml:space="preserve"> </w:t>
            </w:r>
            <w:hyperlink w:anchor="_bookmark23" w:history="1">
              <w:r w:rsidR="00CE6574" w:rsidRPr="00637460">
                <w:rPr>
                  <w:color w:val="000000" w:themeColor="text1"/>
                  <w:sz w:val="20"/>
                  <w:szCs w:val="20"/>
                </w:rPr>
                <w:t>стоимости</w:t>
              </w:r>
              <w:r w:rsidR="00CE6574" w:rsidRPr="00637460">
                <w:rPr>
                  <w:color w:val="000000" w:themeColor="text1"/>
                  <w:spacing w:val="-29"/>
                  <w:sz w:val="20"/>
                  <w:szCs w:val="20"/>
                </w:rPr>
                <w:t xml:space="preserve"> </w:t>
              </w:r>
              <w:r w:rsidR="00CE6574" w:rsidRPr="00637460">
                <w:rPr>
                  <w:color w:val="000000" w:themeColor="text1"/>
                  <w:sz w:val="20"/>
                  <w:szCs w:val="20"/>
                </w:rPr>
                <w:t>бизнеса</w:t>
              </w:r>
            </w:hyperlink>
          </w:p>
        </w:tc>
      </w:tr>
      <w:tr w:rsidR="00CE6574" w:rsidRPr="00637460" w:rsidTr="004A57FA">
        <w:trPr>
          <w:trHeight w:val="422"/>
        </w:trPr>
        <w:tc>
          <w:tcPr>
            <w:tcW w:w="0" w:type="auto"/>
          </w:tcPr>
          <w:p w:rsidR="00CE6574" w:rsidRPr="00637460" w:rsidRDefault="00CE6574" w:rsidP="00CE6574">
            <w:pPr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0" w:type="auto"/>
          </w:tcPr>
          <w:p w:rsidR="00CE6574" w:rsidRPr="00637460" w:rsidRDefault="00CE6574" w:rsidP="00CE6574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Подготовка и анализ финансовой отчетности в </w:t>
            </w:r>
            <w:r w:rsidRPr="00637460">
              <w:rPr>
                <w:color w:val="000000" w:themeColor="text1"/>
                <w:sz w:val="20"/>
              </w:rPr>
              <w:lastRenderedPageBreak/>
              <w:t>оценке бизнеса</w:t>
            </w:r>
          </w:p>
        </w:tc>
        <w:tc>
          <w:tcPr>
            <w:tcW w:w="0" w:type="auto"/>
          </w:tcPr>
          <w:p w:rsidR="00CE6574" w:rsidRPr="00637460" w:rsidRDefault="00CE6574" w:rsidP="00CE6574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 xml:space="preserve">Сбор информации для определения стоимости бизнеса. Цели финансового анализа в оценке бизнеса. Корректировка финансовой отчётности в целях </w:t>
            </w:r>
            <w:r w:rsidRPr="00637460">
              <w:rPr>
                <w:color w:val="000000" w:themeColor="text1"/>
                <w:sz w:val="20"/>
              </w:rPr>
              <w:lastRenderedPageBreak/>
              <w:t>оценки бизнеса. Анализ финансовых отчётов и коэффициентов. Влияние результатов финансового анализа</w:t>
            </w:r>
          </w:p>
          <w:p w:rsidR="00CE6574" w:rsidRPr="00637460" w:rsidRDefault="00CE6574" w:rsidP="00CE6574">
            <w:pPr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 оценку стоимости предприятия</w:t>
            </w:r>
          </w:p>
        </w:tc>
      </w:tr>
      <w:tr w:rsidR="00CE6574" w:rsidRPr="00637460" w:rsidTr="004A57FA">
        <w:trPr>
          <w:trHeight w:val="422"/>
        </w:trPr>
        <w:tc>
          <w:tcPr>
            <w:tcW w:w="0" w:type="auto"/>
          </w:tcPr>
          <w:p w:rsidR="00CE6574" w:rsidRPr="00637460" w:rsidRDefault="00CE6574" w:rsidP="00CE6574">
            <w:pPr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4</w:t>
            </w:r>
          </w:p>
        </w:tc>
        <w:tc>
          <w:tcPr>
            <w:tcW w:w="0" w:type="auto"/>
          </w:tcPr>
          <w:p w:rsidR="00CE6574" w:rsidRPr="00637460" w:rsidRDefault="00CE6574" w:rsidP="00CE6574">
            <w:pPr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Определение ставок дисконтирования</w:t>
            </w:r>
          </w:p>
        </w:tc>
        <w:tc>
          <w:tcPr>
            <w:tcW w:w="0" w:type="auto"/>
          </w:tcPr>
          <w:p w:rsidR="00CE6574" w:rsidRPr="00637460" w:rsidRDefault="00CE6574" w:rsidP="00CE6574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Формы финансовых инвестиций и политика управления ими. Метод кумулятивного построения. Модель оценки капитальных активов. Модель средневзвешенной стоимости капитала</w:t>
            </w:r>
          </w:p>
        </w:tc>
      </w:tr>
      <w:tr w:rsidR="00CE6574" w:rsidRPr="00637460" w:rsidTr="004A57FA">
        <w:trPr>
          <w:trHeight w:val="422"/>
        </w:trPr>
        <w:tc>
          <w:tcPr>
            <w:tcW w:w="0" w:type="auto"/>
          </w:tcPr>
          <w:p w:rsidR="00CE6574" w:rsidRPr="00637460" w:rsidRDefault="00CE6574" w:rsidP="00CE6574">
            <w:pPr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0" w:type="auto"/>
          </w:tcPr>
          <w:p w:rsidR="00CE6574" w:rsidRPr="00637460" w:rsidRDefault="00CE6574" w:rsidP="00CE6574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Затратный подход к оценке стоимости бизнеса</w:t>
            </w:r>
          </w:p>
        </w:tc>
        <w:tc>
          <w:tcPr>
            <w:tcW w:w="0" w:type="auto"/>
          </w:tcPr>
          <w:p w:rsidR="00CE6574" w:rsidRPr="00637460" w:rsidRDefault="00CE6574" w:rsidP="00CE6574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Метод чистых активов. Метод ликвидационной стоимости</w:t>
            </w:r>
          </w:p>
        </w:tc>
      </w:tr>
      <w:tr w:rsidR="00CE6574" w:rsidRPr="00637460" w:rsidTr="004A57FA">
        <w:trPr>
          <w:trHeight w:val="422"/>
        </w:trPr>
        <w:tc>
          <w:tcPr>
            <w:tcW w:w="0" w:type="auto"/>
          </w:tcPr>
          <w:p w:rsidR="00CE6574" w:rsidRPr="00637460" w:rsidRDefault="00CE6574" w:rsidP="00CE6574">
            <w:pPr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0" w:type="auto"/>
          </w:tcPr>
          <w:p w:rsidR="00CE6574" w:rsidRPr="00637460" w:rsidRDefault="00CE6574" w:rsidP="00CE6574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Оценка имущества </w:t>
            </w:r>
          </w:p>
          <w:p w:rsidR="00CE6574" w:rsidRPr="00637460" w:rsidRDefault="00CE6574" w:rsidP="00CE6574">
            <w:pPr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</w:tcPr>
          <w:p w:rsidR="00CE6574" w:rsidRPr="00637460" w:rsidRDefault="00CE6574" w:rsidP="00CE6574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Оценка машин и оборудования. Оценка недвижимого имущества. Пример оценки недвижимого имущества предприятия</w:t>
            </w:r>
          </w:p>
        </w:tc>
      </w:tr>
      <w:tr w:rsidR="00CE6574" w:rsidRPr="00637460" w:rsidTr="004A57FA">
        <w:trPr>
          <w:trHeight w:val="422"/>
        </w:trPr>
        <w:tc>
          <w:tcPr>
            <w:tcW w:w="0" w:type="auto"/>
          </w:tcPr>
          <w:p w:rsidR="00CE6574" w:rsidRPr="00637460" w:rsidRDefault="00CE6574" w:rsidP="00CE6574">
            <w:pPr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0" w:type="auto"/>
          </w:tcPr>
          <w:p w:rsidR="00CE6574" w:rsidRPr="00637460" w:rsidRDefault="00CE6574" w:rsidP="00CE6574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Сравнительный подход к оценке бизнеса </w:t>
            </w:r>
          </w:p>
        </w:tc>
        <w:tc>
          <w:tcPr>
            <w:tcW w:w="0" w:type="auto"/>
          </w:tcPr>
          <w:p w:rsidR="00CE6574" w:rsidRPr="00637460" w:rsidRDefault="00CE6574" w:rsidP="00CE6574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Методы рынка капитала и сделок. Подбор предприятий-аналогов. Метод отраслевых соотношений</w:t>
            </w:r>
          </w:p>
        </w:tc>
      </w:tr>
      <w:tr w:rsidR="00CE6574" w:rsidRPr="00637460" w:rsidTr="004A57FA">
        <w:trPr>
          <w:trHeight w:val="422"/>
        </w:trPr>
        <w:tc>
          <w:tcPr>
            <w:tcW w:w="0" w:type="auto"/>
          </w:tcPr>
          <w:p w:rsidR="00CE6574" w:rsidRPr="00637460" w:rsidRDefault="00CE6574" w:rsidP="00CE6574">
            <w:pPr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0" w:type="auto"/>
          </w:tcPr>
          <w:p w:rsidR="00CE6574" w:rsidRPr="00637460" w:rsidRDefault="00CE6574" w:rsidP="00CE6574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Составление отчета об оценке  и управление стоимостью бизнеса</w:t>
            </w:r>
          </w:p>
          <w:p w:rsidR="00CE6574" w:rsidRPr="00637460" w:rsidRDefault="00CE6574" w:rsidP="00CE6574">
            <w:pPr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</w:tcPr>
          <w:p w:rsidR="00CE6574" w:rsidRPr="00637460" w:rsidRDefault="00CE6574" w:rsidP="00CE6574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Требования к содержанию отчёта об оценке.  Характеристика основных разделов отчёта. Согласование данных в итоговую оценку стоимости. Пример оценки стоимости предприятия. Управление стоимостью предприятия</w:t>
            </w:r>
          </w:p>
        </w:tc>
      </w:tr>
    </w:tbl>
    <w:p w:rsidR="00CE6574" w:rsidRPr="00637460" w:rsidRDefault="00CE6574" w:rsidP="00CE6574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1 «</w:t>
      </w:r>
      <w:r w:rsidRPr="00637460">
        <w:rPr>
          <w:b/>
          <w:color w:val="000000" w:themeColor="text1"/>
          <w:sz w:val="20"/>
        </w:rPr>
        <w:t>Основы оценки стоимости  бизнеса</w:t>
      </w:r>
      <w:r w:rsidRPr="00637460">
        <w:rPr>
          <w:b/>
          <w:bCs/>
          <w:color w:val="000000" w:themeColor="text1"/>
          <w:sz w:val="20"/>
        </w:rPr>
        <w:t>»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</w:t>
      </w:r>
      <w:hyperlink w:anchor="_bookmark3" w:history="1">
        <w:r w:rsidRPr="00637460">
          <w:rPr>
            <w:color w:val="000000" w:themeColor="text1"/>
            <w:sz w:val="20"/>
          </w:rPr>
          <w:t>Правовые основы оценки</w:t>
        </w:r>
        <w:r w:rsidRPr="00637460">
          <w:rPr>
            <w:color w:val="000000" w:themeColor="text1"/>
            <w:spacing w:val="-12"/>
            <w:sz w:val="20"/>
          </w:rPr>
          <w:t xml:space="preserve"> </w:t>
        </w:r>
        <w:r w:rsidRPr="00637460">
          <w:rPr>
            <w:color w:val="000000" w:themeColor="text1"/>
            <w:sz w:val="20"/>
          </w:rPr>
          <w:t>стоимости</w:t>
        </w:r>
      </w:hyperlink>
      <w:r w:rsidRPr="00637460">
        <w:rPr>
          <w:color w:val="000000" w:themeColor="text1"/>
          <w:sz w:val="20"/>
        </w:rPr>
        <w:t xml:space="preserve"> </w:t>
      </w:r>
      <w:hyperlink w:anchor="_bookmark3" w:history="1">
        <w:r w:rsidRPr="00637460">
          <w:rPr>
            <w:color w:val="000000" w:themeColor="text1"/>
            <w:sz w:val="20"/>
          </w:rPr>
          <w:t>бизнеса</w:t>
        </w:r>
      </w:hyperlink>
      <w:r w:rsidRPr="00637460">
        <w:rPr>
          <w:color w:val="000000" w:themeColor="text1"/>
          <w:sz w:val="20"/>
        </w:rPr>
        <w:t>.</w:t>
      </w:r>
      <w:r w:rsidRPr="00637460">
        <w:rPr>
          <w:bCs/>
          <w:color w:val="000000" w:themeColor="text1"/>
          <w:sz w:val="20"/>
        </w:rPr>
        <w:t xml:space="preserve"> </w:t>
      </w:r>
      <w:hyperlink w:anchor="_bookmark9" w:history="1">
        <w:r w:rsidRPr="00637460">
          <w:rPr>
            <w:color w:val="000000" w:themeColor="text1"/>
            <w:sz w:val="20"/>
          </w:rPr>
          <w:t>Цели</w:t>
        </w:r>
        <w:r w:rsidRPr="00637460">
          <w:rPr>
            <w:color w:val="000000" w:themeColor="text1"/>
            <w:spacing w:val="-27"/>
            <w:sz w:val="20"/>
          </w:rPr>
          <w:t xml:space="preserve"> </w:t>
        </w:r>
        <w:r w:rsidRPr="00637460">
          <w:rPr>
            <w:color w:val="000000" w:themeColor="text1"/>
            <w:sz w:val="20"/>
          </w:rPr>
          <w:t>оценки</w:t>
        </w:r>
        <w:r w:rsidRPr="00637460">
          <w:rPr>
            <w:color w:val="000000" w:themeColor="text1"/>
            <w:spacing w:val="-26"/>
            <w:sz w:val="20"/>
          </w:rPr>
          <w:t xml:space="preserve"> </w:t>
        </w:r>
        <w:r w:rsidRPr="00637460">
          <w:rPr>
            <w:color w:val="000000" w:themeColor="text1"/>
            <w:sz w:val="20"/>
          </w:rPr>
          <w:t>стоимости</w:t>
        </w:r>
        <w:r w:rsidRPr="00637460">
          <w:rPr>
            <w:color w:val="000000" w:themeColor="text1"/>
            <w:spacing w:val="-26"/>
            <w:sz w:val="20"/>
          </w:rPr>
          <w:t xml:space="preserve"> </w:t>
        </w:r>
        <w:r w:rsidRPr="00637460">
          <w:rPr>
            <w:color w:val="000000" w:themeColor="text1"/>
            <w:sz w:val="20"/>
          </w:rPr>
          <w:t>бизнеса</w:t>
        </w:r>
      </w:hyperlink>
      <w:r w:rsidRPr="00637460">
        <w:rPr>
          <w:color w:val="000000" w:themeColor="text1"/>
          <w:sz w:val="20"/>
        </w:rPr>
        <w:t>.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2. «</w:t>
      </w:r>
      <w:r w:rsidRPr="00637460">
        <w:rPr>
          <w:b/>
          <w:color w:val="000000" w:themeColor="text1"/>
          <w:sz w:val="20"/>
        </w:rPr>
        <w:t>Виды стоимости имущества</w:t>
      </w:r>
      <w:r w:rsidRPr="00637460">
        <w:rPr>
          <w:b/>
          <w:bCs/>
          <w:color w:val="000000" w:themeColor="text1"/>
          <w:sz w:val="20"/>
        </w:rPr>
        <w:t>»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</w:t>
      </w:r>
      <w:hyperlink w:anchor="_bookmark15" w:history="1">
        <w:r w:rsidRPr="00637460">
          <w:rPr>
            <w:color w:val="000000" w:themeColor="text1"/>
            <w:sz w:val="20"/>
          </w:rPr>
          <w:t>Рыночная</w:t>
        </w:r>
        <w:r w:rsidRPr="00637460">
          <w:rPr>
            <w:color w:val="000000" w:themeColor="text1"/>
            <w:spacing w:val="-22"/>
            <w:sz w:val="20"/>
          </w:rPr>
          <w:t xml:space="preserve"> </w:t>
        </w:r>
        <w:r w:rsidRPr="00637460">
          <w:rPr>
            <w:color w:val="000000" w:themeColor="text1"/>
            <w:sz w:val="20"/>
          </w:rPr>
          <w:t>стоимость</w:t>
        </w:r>
        <w:r w:rsidRPr="00637460">
          <w:rPr>
            <w:color w:val="000000" w:themeColor="text1"/>
            <w:spacing w:val="-22"/>
            <w:sz w:val="20"/>
          </w:rPr>
          <w:t xml:space="preserve"> </w:t>
        </w:r>
        <w:r w:rsidRPr="00637460">
          <w:rPr>
            <w:color w:val="000000" w:themeColor="text1"/>
            <w:sz w:val="20"/>
          </w:rPr>
          <w:t>и</w:t>
        </w:r>
        <w:r w:rsidRPr="00637460">
          <w:rPr>
            <w:color w:val="000000" w:themeColor="text1"/>
            <w:spacing w:val="-22"/>
            <w:sz w:val="20"/>
          </w:rPr>
          <w:t xml:space="preserve"> </w:t>
        </w:r>
        <w:r w:rsidRPr="00637460">
          <w:rPr>
            <w:color w:val="000000" w:themeColor="text1"/>
            <w:sz w:val="20"/>
          </w:rPr>
          <w:t>цена</w:t>
        </w:r>
        <w:r w:rsidRPr="00637460">
          <w:rPr>
            <w:color w:val="000000" w:themeColor="text1"/>
            <w:spacing w:val="-22"/>
            <w:sz w:val="20"/>
          </w:rPr>
          <w:t xml:space="preserve"> </w:t>
        </w:r>
        <w:r w:rsidRPr="00637460">
          <w:rPr>
            <w:color w:val="000000" w:themeColor="text1"/>
            <w:sz w:val="20"/>
          </w:rPr>
          <w:t>продажи</w:t>
        </w:r>
      </w:hyperlink>
      <w:r w:rsidRPr="00637460">
        <w:rPr>
          <w:color w:val="000000" w:themeColor="text1"/>
          <w:sz w:val="20"/>
        </w:rPr>
        <w:t xml:space="preserve">. </w:t>
      </w:r>
      <w:hyperlink w:anchor="_bookmark17" w:history="1">
        <w:r w:rsidRPr="00637460">
          <w:rPr>
            <w:color w:val="000000" w:themeColor="text1"/>
            <w:sz w:val="20"/>
          </w:rPr>
          <w:t>Виды</w:t>
        </w:r>
        <w:r w:rsidRPr="00637460">
          <w:rPr>
            <w:color w:val="000000" w:themeColor="text1"/>
            <w:spacing w:val="-22"/>
            <w:sz w:val="20"/>
          </w:rPr>
          <w:t xml:space="preserve"> </w:t>
        </w:r>
        <w:r w:rsidRPr="00637460">
          <w:rPr>
            <w:color w:val="000000" w:themeColor="text1"/>
            <w:sz w:val="20"/>
          </w:rPr>
          <w:t>стоимости,</w:t>
        </w:r>
        <w:r w:rsidRPr="00637460">
          <w:rPr>
            <w:color w:val="000000" w:themeColor="text1"/>
            <w:spacing w:val="-22"/>
            <w:sz w:val="20"/>
          </w:rPr>
          <w:t xml:space="preserve"> </w:t>
        </w:r>
        <w:r w:rsidRPr="00637460">
          <w:rPr>
            <w:color w:val="000000" w:themeColor="text1"/>
            <w:sz w:val="20"/>
          </w:rPr>
          <w:t>отличные</w:t>
        </w:r>
        <w:r w:rsidRPr="00637460">
          <w:rPr>
            <w:color w:val="000000" w:themeColor="text1"/>
            <w:spacing w:val="-22"/>
            <w:sz w:val="20"/>
          </w:rPr>
          <w:t xml:space="preserve"> </w:t>
        </w:r>
        <w:r w:rsidRPr="00637460">
          <w:rPr>
            <w:color w:val="000000" w:themeColor="text1"/>
            <w:sz w:val="20"/>
          </w:rPr>
          <w:t>от</w:t>
        </w:r>
        <w:r w:rsidRPr="00637460">
          <w:rPr>
            <w:color w:val="000000" w:themeColor="text1"/>
            <w:spacing w:val="-21"/>
            <w:sz w:val="20"/>
          </w:rPr>
          <w:t xml:space="preserve"> </w:t>
        </w:r>
        <w:r w:rsidRPr="00637460">
          <w:rPr>
            <w:color w:val="000000" w:themeColor="text1"/>
            <w:sz w:val="20"/>
          </w:rPr>
          <w:t>рыночной</w:t>
        </w:r>
      </w:hyperlink>
      <w:r w:rsidRPr="00637460">
        <w:rPr>
          <w:bCs/>
          <w:color w:val="000000" w:themeColor="text1"/>
          <w:sz w:val="20"/>
        </w:rPr>
        <w:t>.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2. </w:t>
      </w:r>
      <w:hyperlink w:anchor="_bookmark23" w:history="1">
        <w:r w:rsidRPr="00637460">
          <w:rPr>
            <w:color w:val="000000" w:themeColor="text1"/>
            <w:sz w:val="20"/>
          </w:rPr>
          <w:t>Подходы и методы, используемые при</w:t>
        </w:r>
        <w:r w:rsidRPr="00637460">
          <w:rPr>
            <w:color w:val="000000" w:themeColor="text1"/>
            <w:spacing w:val="-34"/>
            <w:sz w:val="20"/>
          </w:rPr>
          <w:t xml:space="preserve"> </w:t>
        </w:r>
        <w:r w:rsidRPr="00637460">
          <w:rPr>
            <w:color w:val="000000" w:themeColor="text1"/>
            <w:sz w:val="20"/>
          </w:rPr>
          <w:t>оценке</w:t>
        </w:r>
      </w:hyperlink>
      <w:r w:rsidRPr="00637460">
        <w:rPr>
          <w:color w:val="000000" w:themeColor="text1"/>
          <w:sz w:val="20"/>
        </w:rPr>
        <w:t xml:space="preserve"> </w:t>
      </w:r>
      <w:hyperlink w:anchor="_bookmark23" w:history="1">
        <w:r w:rsidRPr="00637460">
          <w:rPr>
            <w:color w:val="000000" w:themeColor="text1"/>
            <w:sz w:val="20"/>
          </w:rPr>
          <w:t>стоимости</w:t>
        </w:r>
        <w:r w:rsidRPr="00637460">
          <w:rPr>
            <w:color w:val="000000" w:themeColor="text1"/>
            <w:spacing w:val="-29"/>
            <w:sz w:val="20"/>
          </w:rPr>
          <w:t xml:space="preserve"> </w:t>
        </w:r>
        <w:r w:rsidRPr="00637460">
          <w:rPr>
            <w:color w:val="000000" w:themeColor="text1"/>
            <w:sz w:val="20"/>
          </w:rPr>
          <w:t>бизнеса</w:t>
        </w:r>
      </w:hyperlink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3. «</w:t>
      </w:r>
      <w:r w:rsidRPr="00637460">
        <w:rPr>
          <w:b/>
          <w:color w:val="000000" w:themeColor="text1"/>
          <w:sz w:val="20"/>
        </w:rPr>
        <w:t>Подготовка и анализ финансовой отчетности в оценке бизнеса</w:t>
      </w:r>
      <w:r w:rsidRPr="00637460">
        <w:rPr>
          <w:b/>
          <w:bCs/>
          <w:color w:val="000000" w:themeColor="text1"/>
          <w:sz w:val="20"/>
        </w:rPr>
        <w:t>».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</w:t>
      </w:r>
      <w:r w:rsidRPr="00637460">
        <w:rPr>
          <w:color w:val="000000" w:themeColor="text1"/>
          <w:sz w:val="20"/>
        </w:rPr>
        <w:t>Сбор информации для определения стоимости бизнеса. Корректировка финансовой отчётности в целях оценки бизнеса.</w:t>
      </w:r>
      <w:r w:rsidRPr="00637460">
        <w:rPr>
          <w:bCs/>
          <w:color w:val="000000" w:themeColor="text1"/>
          <w:sz w:val="20"/>
        </w:rPr>
        <w:t>.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4. «</w:t>
      </w:r>
      <w:r w:rsidRPr="00637460">
        <w:rPr>
          <w:b/>
          <w:color w:val="000000" w:themeColor="text1"/>
          <w:sz w:val="20"/>
        </w:rPr>
        <w:t>Определение ставок дисконтирования</w:t>
      </w:r>
      <w:r w:rsidRPr="00637460">
        <w:rPr>
          <w:b/>
          <w:bCs/>
          <w:color w:val="000000" w:themeColor="text1"/>
          <w:sz w:val="20"/>
        </w:rPr>
        <w:t>».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</w:t>
      </w:r>
      <w:r w:rsidRPr="00637460">
        <w:rPr>
          <w:color w:val="000000" w:themeColor="text1"/>
          <w:sz w:val="20"/>
        </w:rPr>
        <w:t>Формы финансовых инвестиций и политика управления ими.</w:t>
      </w:r>
      <w:r w:rsidRPr="00637460">
        <w:rPr>
          <w:bCs/>
          <w:color w:val="000000" w:themeColor="text1"/>
          <w:sz w:val="20"/>
        </w:rPr>
        <w:t xml:space="preserve"> 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2. </w:t>
      </w:r>
      <w:r w:rsidRPr="00637460">
        <w:rPr>
          <w:color w:val="000000" w:themeColor="text1"/>
          <w:sz w:val="20"/>
        </w:rPr>
        <w:t>Модель оценки капитальных активов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5. «</w:t>
      </w:r>
      <w:r w:rsidRPr="00637460">
        <w:rPr>
          <w:b/>
          <w:color w:val="000000" w:themeColor="text1"/>
          <w:sz w:val="20"/>
        </w:rPr>
        <w:t>Затратный подход к оценке стоимости бизнеса</w:t>
      </w:r>
      <w:r w:rsidRPr="00637460">
        <w:rPr>
          <w:b/>
          <w:bCs/>
          <w:color w:val="000000" w:themeColor="text1"/>
          <w:sz w:val="20"/>
        </w:rPr>
        <w:t>»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</w:t>
      </w:r>
      <w:r w:rsidRPr="00637460">
        <w:rPr>
          <w:color w:val="000000" w:themeColor="text1"/>
          <w:sz w:val="20"/>
        </w:rPr>
        <w:t>Метод чистых активов.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CE6574" w:rsidRPr="00637460" w:rsidRDefault="00CE6574" w:rsidP="00CE6574">
      <w:pPr>
        <w:autoSpaceDE w:val="0"/>
        <w:autoSpaceDN w:val="0"/>
        <w:adjustRightInd w:val="0"/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6. «</w:t>
      </w:r>
      <w:r w:rsidRPr="00637460">
        <w:rPr>
          <w:b/>
          <w:color w:val="000000" w:themeColor="text1"/>
          <w:sz w:val="20"/>
        </w:rPr>
        <w:t>Оценка имущества</w:t>
      </w:r>
      <w:r w:rsidRPr="00637460">
        <w:rPr>
          <w:b/>
          <w:bCs/>
          <w:color w:val="000000" w:themeColor="text1"/>
          <w:sz w:val="20"/>
        </w:rPr>
        <w:t>».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</w:t>
      </w:r>
      <w:r w:rsidRPr="00637460">
        <w:rPr>
          <w:color w:val="000000" w:themeColor="text1"/>
          <w:sz w:val="20"/>
        </w:rPr>
        <w:t xml:space="preserve">Оценка машин и оборудования. 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2. </w:t>
      </w:r>
      <w:r w:rsidRPr="00637460">
        <w:rPr>
          <w:color w:val="000000" w:themeColor="text1"/>
          <w:sz w:val="20"/>
        </w:rPr>
        <w:t>Оценка недвижимого имущества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7. «</w:t>
      </w:r>
      <w:r w:rsidRPr="00637460">
        <w:rPr>
          <w:b/>
          <w:color w:val="000000" w:themeColor="text1"/>
          <w:sz w:val="20"/>
        </w:rPr>
        <w:t>Сравнительный подход к оценке бизнеса»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Методы рынка капитала и сделок.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</w:p>
    <w:p w:rsidR="00CE6574" w:rsidRPr="00637460" w:rsidRDefault="00CE6574" w:rsidP="00CE6574">
      <w:pPr>
        <w:autoSpaceDE w:val="0"/>
        <w:autoSpaceDN w:val="0"/>
        <w:adjustRightInd w:val="0"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8.  «</w:t>
      </w:r>
      <w:r w:rsidRPr="00637460">
        <w:rPr>
          <w:b/>
          <w:color w:val="000000" w:themeColor="text1"/>
          <w:sz w:val="20"/>
        </w:rPr>
        <w:t>Составление отчета об оценке  и управление стоимостью бизнеса»</w:t>
      </w:r>
    </w:p>
    <w:p w:rsidR="00CE6574" w:rsidRPr="00637460" w:rsidRDefault="00CE6574" w:rsidP="00CE6574">
      <w:pPr>
        <w:autoSpaceDE w:val="0"/>
        <w:autoSpaceDN w:val="0"/>
        <w:adjustRightInd w:val="0"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Требования к содержанию отчёта об оценке.  Характеристика основных разделов отчёта</w:t>
      </w:r>
    </w:p>
    <w:p w:rsidR="00CE6574" w:rsidRPr="00637460" w:rsidRDefault="00CE6574" w:rsidP="00CE6574">
      <w:pPr>
        <w:autoSpaceDE w:val="0"/>
        <w:autoSpaceDN w:val="0"/>
        <w:adjustRightInd w:val="0"/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 2.Управление стоимостью предприятия</w:t>
      </w: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CE6574" w:rsidRPr="00637460" w:rsidRDefault="00CE6574" w:rsidP="00CE6574">
      <w:pPr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5.2.2 Вопросы для обсуждения на семинарах и практических занятиях </w:t>
      </w:r>
    </w:p>
    <w:p w:rsidR="00CE6574" w:rsidRPr="00637460" w:rsidRDefault="00CE6574" w:rsidP="00CE6574">
      <w:pPr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 «Нормативно-правовая база в сфере оценочной деятельности. Понятие «оценка». </w:t>
      </w:r>
    </w:p>
    <w:p w:rsidR="00CE6574" w:rsidRPr="00637460" w:rsidRDefault="00CE6574" w:rsidP="00CE6574">
      <w:pPr>
        <w:pStyle w:val="afffc"/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right="131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Где сформировалась оценка стоимости предприятия как самостоятельная дисциплина?</w:t>
      </w:r>
    </w:p>
    <w:p w:rsidR="00CE6574" w:rsidRPr="00637460" w:rsidRDefault="00CE6574" w:rsidP="00CE6574">
      <w:pPr>
        <w:pStyle w:val="afffc"/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В каких целях проводят оценку стоимости предприятия?</w:t>
      </w:r>
    </w:p>
    <w:p w:rsidR="00CE6574" w:rsidRPr="00637460" w:rsidRDefault="00CE6574" w:rsidP="00CE6574">
      <w:pPr>
        <w:pStyle w:val="afffc"/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Что представляет собой оценка стоимости предприятия (бизнеса)?</w:t>
      </w:r>
    </w:p>
    <w:p w:rsidR="00CE6574" w:rsidRPr="00637460" w:rsidRDefault="00CE6574" w:rsidP="00CE6574">
      <w:pPr>
        <w:pStyle w:val="afffc"/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Что относится к объектам оценки?</w:t>
      </w:r>
    </w:p>
    <w:p w:rsidR="00CE6574" w:rsidRPr="00637460" w:rsidRDefault="00CE6574" w:rsidP="00CE6574">
      <w:pPr>
        <w:pStyle w:val="afffc"/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Что является субъектами оценки?</w:t>
      </w:r>
    </w:p>
    <w:p w:rsidR="00CE6574" w:rsidRPr="00637460" w:rsidRDefault="00CE6574" w:rsidP="00CE6574">
      <w:pPr>
        <w:pStyle w:val="afffc"/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right="131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основные нормативные правовые акты регулируют оценку стоимости предприятия (бизнеса) в Российской Федерации?</w:t>
      </w:r>
    </w:p>
    <w:p w:rsidR="00CE6574" w:rsidRPr="00637460" w:rsidRDefault="00CE6574" w:rsidP="00CE6574">
      <w:pPr>
        <w:pStyle w:val="afffc"/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right="132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стандарты оценки обязательны к применению субъектами оценочной деятельности?</w:t>
      </w:r>
    </w:p>
    <w:p w:rsidR="00CE6574" w:rsidRPr="00637460" w:rsidRDefault="00CE6574" w:rsidP="00CE6574">
      <w:pPr>
        <w:pStyle w:val="afffc"/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Опишите понятие бизнеса.</w:t>
      </w:r>
    </w:p>
    <w:p w:rsidR="00CE6574" w:rsidRPr="00637460" w:rsidRDefault="00CE6574" w:rsidP="00CE6574">
      <w:pPr>
        <w:pStyle w:val="afffc"/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Какие факторы влияют на стоимость?</w:t>
      </w:r>
    </w:p>
    <w:p w:rsidR="00CE6574" w:rsidRPr="00637460" w:rsidRDefault="00CE6574" w:rsidP="00CE6574">
      <w:pPr>
        <w:pStyle w:val="afffc"/>
        <w:widowControl w:val="0"/>
        <w:numPr>
          <w:ilvl w:val="0"/>
          <w:numId w:val="15"/>
        </w:numPr>
        <w:tabs>
          <w:tab w:val="left" w:pos="578"/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Стоимость какого хозяйственного общества выше?</w:t>
      </w:r>
    </w:p>
    <w:p w:rsidR="00CE6574" w:rsidRPr="00637460" w:rsidRDefault="00CE6574" w:rsidP="00CE6574">
      <w:pPr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</w:p>
    <w:p w:rsidR="00CE6574" w:rsidRPr="00637460" w:rsidRDefault="00CE6574" w:rsidP="00CE6574">
      <w:pPr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2. «</w:t>
      </w:r>
      <w:r w:rsidRPr="00637460">
        <w:rPr>
          <w:b/>
          <w:color w:val="000000" w:themeColor="text1"/>
          <w:sz w:val="20"/>
        </w:rPr>
        <w:t>Виды стоимости имущества</w:t>
      </w:r>
      <w:r w:rsidRPr="00637460">
        <w:rPr>
          <w:b/>
          <w:bCs/>
          <w:color w:val="000000" w:themeColor="text1"/>
          <w:sz w:val="20"/>
        </w:rPr>
        <w:t>»</w:t>
      </w:r>
    </w:p>
    <w:p w:rsidR="00CE6574" w:rsidRPr="00637460" w:rsidRDefault="00CE6574" w:rsidP="00CE6574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Из чего состоит стоимость предприятия?</w:t>
      </w:r>
    </w:p>
    <w:p w:rsidR="00CE6574" w:rsidRPr="00637460" w:rsidRDefault="00CE6574" w:rsidP="00CE6574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Какой из компонентов стоимости определяется как возможность передачи имущественных прав?</w:t>
      </w:r>
    </w:p>
    <w:p w:rsidR="00CE6574" w:rsidRPr="00637460" w:rsidRDefault="00CE6574" w:rsidP="00CE6574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Какова наиболее вероятная цена, по которой объект оценки может быть отчуждён на открытом рынке в условиях конкуренции?</w:t>
      </w:r>
    </w:p>
    <w:p w:rsidR="00CE6574" w:rsidRPr="00637460" w:rsidRDefault="00CE6574" w:rsidP="00CE6574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такое рыночная стоимость?</w:t>
      </w:r>
    </w:p>
    <w:p w:rsidR="00CE6574" w:rsidRPr="00637460" w:rsidRDefault="00CE6574" w:rsidP="00CE6574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такое стоимость воспроизводства?</w:t>
      </w:r>
    </w:p>
    <w:p w:rsidR="00CE6574" w:rsidRPr="00637460" w:rsidRDefault="00CE6574" w:rsidP="00CE6574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будет определяться срок экспозиции, если он должен быть отчуждён в срок меньше обычного аналогичных объектов?</w:t>
      </w:r>
    </w:p>
    <w:p w:rsidR="00CE6574" w:rsidRPr="00637460" w:rsidRDefault="00CE6574" w:rsidP="00CE6574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Какой принцип не входит в группу принципов, отражающих компоненты оценки?</w:t>
      </w:r>
    </w:p>
    <w:p w:rsidR="00CE6574" w:rsidRPr="00637460" w:rsidRDefault="00CE6574" w:rsidP="00CE6574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Какой принцип основан на измерении стоимости каждого элемента, вносимой им в общую стоимость объекта?</w:t>
      </w:r>
    </w:p>
    <w:p w:rsidR="00CE6574" w:rsidRPr="00637460" w:rsidRDefault="00CE6574" w:rsidP="00CE6574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Какой этап не входит в процесс оценки бизнеса?</w:t>
      </w:r>
    </w:p>
    <w:p w:rsidR="00CE6574" w:rsidRPr="00637460" w:rsidRDefault="00CE6574" w:rsidP="00CE6574">
      <w:pPr>
        <w:numPr>
          <w:ilvl w:val="0"/>
          <w:numId w:val="16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Какой метод используют в затратном подходе, когда стоимость бизнеса равна рыночной стоимости всех активов предприятия за вычетом обязательств?</w:t>
      </w:r>
    </w:p>
    <w:p w:rsidR="00CE6574" w:rsidRPr="00637460" w:rsidRDefault="00CE6574" w:rsidP="00CE6574">
      <w:pPr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CE6574" w:rsidRPr="00637460" w:rsidRDefault="00CE6574" w:rsidP="00CE6574">
      <w:pPr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3. «</w:t>
      </w:r>
      <w:r w:rsidRPr="00637460">
        <w:rPr>
          <w:b/>
          <w:color w:val="000000" w:themeColor="text1"/>
          <w:sz w:val="20"/>
        </w:rPr>
        <w:t>Подготовка и анализ финансовой отчетности в оценке бизнеса</w:t>
      </w:r>
      <w:r w:rsidRPr="00637460">
        <w:rPr>
          <w:b/>
          <w:bCs/>
          <w:color w:val="000000" w:themeColor="text1"/>
          <w:sz w:val="20"/>
        </w:rPr>
        <w:t>»</w:t>
      </w:r>
    </w:p>
    <w:p w:rsidR="00CE6574" w:rsidRPr="00637460" w:rsidRDefault="00CE6574" w:rsidP="00CE6574">
      <w:pPr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Какая информация при анализе объекта оценки даёт представление о деятельности оцениваемого предприятия?</w:t>
      </w:r>
    </w:p>
    <w:p w:rsidR="00CE6574" w:rsidRPr="00637460" w:rsidRDefault="00CE6574" w:rsidP="00CE6574">
      <w:pPr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называется информация об отрасли, в которой функционирует оцениваемое предприятие: рынки сбыта, наличие и характеристика конкурентов?</w:t>
      </w:r>
    </w:p>
    <w:p w:rsidR="00CE6574" w:rsidRPr="00637460" w:rsidRDefault="00CE6574" w:rsidP="00CE6574">
      <w:pPr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не относится к макроэкономическим данным?</w:t>
      </w:r>
    </w:p>
    <w:p w:rsidR="00CE6574" w:rsidRPr="00637460" w:rsidRDefault="00CE6574" w:rsidP="00CE6574">
      <w:pPr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относится к основным источникам макроэкономических данных?</w:t>
      </w:r>
    </w:p>
    <w:p w:rsidR="00CE6574" w:rsidRPr="00637460" w:rsidRDefault="00CE6574" w:rsidP="00CE6574">
      <w:pPr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 каком финансовом анализе анализируются данные бухгалтерской отчётности, оцениваются финансовая устойчивость и динамика развития предприятия?</w:t>
      </w:r>
    </w:p>
    <w:p w:rsidR="00CE6574" w:rsidRPr="00637460" w:rsidRDefault="00CE6574" w:rsidP="00CE6574">
      <w:pPr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 каком подходе анализируются и баланс, и отчёт о финансовых результатах оцениваемого предприятия и его аналогов?</w:t>
      </w:r>
    </w:p>
    <w:p w:rsidR="00CE6574" w:rsidRPr="00637460" w:rsidRDefault="00CE6574" w:rsidP="00CE6574">
      <w:pPr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называется баланс, скорректированный на последнюю дату составления бухгалтерской отчётности?</w:t>
      </w:r>
    </w:p>
    <w:p w:rsidR="00CE6574" w:rsidRPr="00637460" w:rsidRDefault="00CE6574" w:rsidP="00CE6574">
      <w:pPr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получится, если из прибылей и убытков исключить статьи, не связанные с основной деятельностью или искажающие результаты сравнения с предприятиями-аналогами?</w:t>
      </w:r>
    </w:p>
    <w:p w:rsidR="00CE6574" w:rsidRPr="00637460" w:rsidRDefault="00CE6574" w:rsidP="00CE6574">
      <w:pPr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такое инфляционная корректировка?</w:t>
      </w:r>
    </w:p>
    <w:p w:rsidR="00CE6574" w:rsidRPr="00637460" w:rsidRDefault="00CE6574" w:rsidP="00CE6574">
      <w:pPr>
        <w:numPr>
          <w:ilvl w:val="0"/>
          <w:numId w:val="17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такое вертикальный анализ?</w:t>
      </w:r>
    </w:p>
    <w:p w:rsidR="00CE6574" w:rsidRPr="00637460" w:rsidRDefault="00CE6574" w:rsidP="00CE6574">
      <w:pPr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CE6574" w:rsidRPr="00637460" w:rsidRDefault="00CE6574" w:rsidP="00CE6574">
      <w:pPr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4. «</w:t>
      </w:r>
      <w:r w:rsidRPr="00637460">
        <w:rPr>
          <w:b/>
          <w:color w:val="000000" w:themeColor="text1"/>
          <w:sz w:val="20"/>
        </w:rPr>
        <w:t>Определение ставок дисконтирования</w:t>
      </w:r>
      <w:r w:rsidRPr="00637460">
        <w:rPr>
          <w:b/>
          <w:bCs/>
          <w:color w:val="000000" w:themeColor="text1"/>
          <w:sz w:val="20"/>
        </w:rPr>
        <w:t>»</w:t>
      </w:r>
    </w:p>
    <w:p w:rsidR="00CE6574" w:rsidRPr="00637460" w:rsidRDefault="00CE6574" w:rsidP="00CE6574">
      <w:pPr>
        <w:numPr>
          <w:ilvl w:val="0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такое ставка дисконтирования?</w:t>
      </w:r>
    </w:p>
    <w:p w:rsidR="00CE6574" w:rsidRPr="00637460" w:rsidRDefault="00CE6574" w:rsidP="00CE6574">
      <w:pPr>
        <w:numPr>
          <w:ilvl w:val="0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Какая ставка применяется при дисконтировании денежного потока собственного капитала?</w:t>
      </w:r>
    </w:p>
    <w:p w:rsidR="00CE6574" w:rsidRPr="00637460" w:rsidRDefault="00CE6574" w:rsidP="00CE6574">
      <w:pPr>
        <w:numPr>
          <w:ilvl w:val="0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методы определения ставки дисконтирования применяются для оценки денежного потока для собственного капитала?</w:t>
      </w:r>
    </w:p>
    <w:p w:rsidR="00CE6574" w:rsidRPr="00637460" w:rsidRDefault="00CE6574" w:rsidP="00CE6574">
      <w:pPr>
        <w:numPr>
          <w:ilvl w:val="0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методы определения ставки дисконтирования применяются для оценки денежного потока для всего инвестированного капитала?</w:t>
      </w:r>
    </w:p>
    <w:p w:rsidR="00CE6574" w:rsidRPr="00637460" w:rsidRDefault="00CE6574" w:rsidP="00CE6574">
      <w:pPr>
        <w:numPr>
          <w:ilvl w:val="0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Какая формула используется для преобразования годовой ставки дисконтирования в ставку дисконтирования за месяц?</w:t>
      </w:r>
    </w:p>
    <w:p w:rsidR="00CE6574" w:rsidRPr="00637460" w:rsidRDefault="00CE6574" w:rsidP="00CE6574">
      <w:pPr>
        <w:numPr>
          <w:ilvl w:val="0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Что подразумевает </w:t>
      </w:r>
      <w:proofErr w:type="spellStart"/>
      <w:r w:rsidRPr="00637460">
        <w:rPr>
          <w:color w:val="000000" w:themeColor="text1"/>
          <w:sz w:val="20"/>
        </w:rPr>
        <w:t>безрисковое</w:t>
      </w:r>
      <w:proofErr w:type="spellEnd"/>
      <w:r w:rsidRPr="00637460">
        <w:rPr>
          <w:color w:val="000000" w:themeColor="text1"/>
          <w:sz w:val="20"/>
        </w:rPr>
        <w:t xml:space="preserve"> вложение средств?</w:t>
      </w:r>
    </w:p>
    <w:p w:rsidR="00CE6574" w:rsidRPr="00637460" w:rsidRDefault="00CE6574" w:rsidP="00CE6574">
      <w:pPr>
        <w:numPr>
          <w:ilvl w:val="0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 чем основам метод кумулятивного построения (метод суммирования, кумулятивный метод)?</w:t>
      </w:r>
    </w:p>
    <w:p w:rsidR="00CE6574" w:rsidRPr="00637460" w:rsidRDefault="00CE6574" w:rsidP="00CE6574">
      <w:pPr>
        <w:numPr>
          <w:ilvl w:val="0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виды риска выделяются на фондовом рынке?</w:t>
      </w:r>
    </w:p>
    <w:p w:rsidR="00CE6574" w:rsidRPr="00637460" w:rsidRDefault="00CE6574" w:rsidP="00CE6574">
      <w:pPr>
        <w:numPr>
          <w:ilvl w:val="0"/>
          <w:numId w:val="18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такое несистематический (диверсифицируемый) риск?</w:t>
      </w:r>
    </w:p>
    <w:p w:rsidR="00CE6574" w:rsidRPr="00637460" w:rsidRDefault="00CE6574" w:rsidP="00CE6574">
      <w:pPr>
        <w:numPr>
          <w:ilvl w:val="0"/>
          <w:numId w:val="18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такое систематический (</w:t>
      </w:r>
      <w:proofErr w:type="spellStart"/>
      <w:r w:rsidRPr="00637460">
        <w:rPr>
          <w:color w:val="000000" w:themeColor="text1"/>
          <w:sz w:val="20"/>
        </w:rPr>
        <w:t>недиверсифицируемый</w:t>
      </w:r>
      <w:proofErr w:type="spellEnd"/>
      <w:r w:rsidRPr="00637460">
        <w:rPr>
          <w:color w:val="000000" w:themeColor="text1"/>
          <w:sz w:val="20"/>
        </w:rPr>
        <w:t>) риск?</w:t>
      </w:r>
    </w:p>
    <w:p w:rsidR="00CE6574" w:rsidRPr="00637460" w:rsidRDefault="00CE6574" w:rsidP="00CE6574">
      <w:pPr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CE6574" w:rsidRPr="00637460" w:rsidRDefault="00CE6574" w:rsidP="00CE6574">
      <w:pPr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5. «</w:t>
      </w:r>
      <w:r w:rsidRPr="00637460">
        <w:rPr>
          <w:b/>
          <w:color w:val="000000" w:themeColor="text1"/>
          <w:sz w:val="20"/>
        </w:rPr>
        <w:t>Затратный подход к оценке стоимости бизнеса</w:t>
      </w:r>
      <w:r w:rsidRPr="00637460">
        <w:rPr>
          <w:b/>
          <w:bCs/>
          <w:color w:val="000000" w:themeColor="text1"/>
          <w:sz w:val="20"/>
        </w:rPr>
        <w:t>»</w:t>
      </w:r>
    </w:p>
    <w:p w:rsidR="00CE6574" w:rsidRPr="00637460" w:rsidRDefault="00CE6574" w:rsidP="00CE6574">
      <w:pPr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 чём основывается затратный подход?</w:t>
      </w:r>
    </w:p>
    <w:p w:rsidR="00CE6574" w:rsidRPr="00637460" w:rsidRDefault="00CE6574" w:rsidP="00CE6574">
      <w:pPr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Какова стоимость действующего предприятия, если предприятие находится в режиме сокращённого воспроизводства или в его отношении осуществляется процедура наблюдения или внешнего управления?</w:t>
      </w:r>
    </w:p>
    <w:p w:rsidR="00CE6574" w:rsidRPr="00637460" w:rsidRDefault="00CE6574" w:rsidP="00CE6574">
      <w:pPr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предполагает метод чистых активов?</w:t>
      </w:r>
    </w:p>
    <w:p w:rsidR="00CE6574" w:rsidRPr="00637460" w:rsidRDefault="00CE6574" w:rsidP="00CE6574">
      <w:pPr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Опишите существующие этапы корректировки баланса предприятия.</w:t>
      </w:r>
    </w:p>
    <w:p w:rsidR="00CE6574" w:rsidRPr="00637460" w:rsidRDefault="00CE6574" w:rsidP="00CE6574">
      <w:pPr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чём заключается метод чистых активов?</w:t>
      </w:r>
    </w:p>
    <w:p w:rsidR="00CE6574" w:rsidRPr="00637460" w:rsidRDefault="00CE6574" w:rsidP="00CE6574">
      <w:pPr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Чем заменяется традиционный баланс предприятия при использовании метода чистых активов?</w:t>
      </w:r>
    </w:p>
    <w:p w:rsidR="00CE6574" w:rsidRPr="00637460" w:rsidRDefault="00CE6574" w:rsidP="00CE6574">
      <w:pPr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оценивается готовая продукция при использовании метода чистых активов?</w:t>
      </w:r>
    </w:p>
    <w:p w:rsidR="00CE6574" w:rsidRPr="00637460" w:rsidRDefault="00CE6574" w:rsidP="00CE6574">
      <w:pPr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Подлежат ли корректировке денежные средства при использовании метода чистых активов?</w:t>
      </w:r>
    </w:p>
    <w:p w:rsidR="00CE6574" w:rsidRPr="00637460" w:rsidRDefault="00CE6574" w:rsidP="00CE6574">
      <w:pPr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отражается дебиторская задолженность при использовании метода чистых активов?</w:t>
      </w:r>
    </w:p>
    <w:p w:rsidR="00CE6574" w:rsidRPr="00637460" w:rsidRDefault="00CE6574" w:rsidP="00CE6574">
      <w:pPr>
        <w:numPr>
          <w:ilvl w:val="0"/>
          <w:numId w:val="19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 чём основан метод чистых активов?</w:t>
      </w:r>
    </w:p>
    <w:p w:rsidR="00CE6574" w:rsidRPr="00637460" w:rsidRDefault="00CE6574" w:rsidP="00CE6574">
      <w:pPr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CE6574" w:rsidRPr="00637460" w:rsidRDefault="00CE6574" w:rsidP="00CE6574">
      <w:p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lastRenderedPageBreak/>
        <w:t>Раздел 6. «</w:t>
      </w:r>
      <w:r w:rsidRPr="00637460">
        <w:rPr>
          <w:b/>
          <w:color w:val="000000" w:themeColor="text1"/>
          <w:sz w:val="20"/>
        </w:rPr>
        <w:t>Оценка имущества</w:t>
      </w:r>
      <w:r w:rsidRPr="00637460">
        <w:rPr>
          <w:b/>
          <w:bCs/>
          <w:color w:val="000000" w:themeColor="text1"/>
          <w:sz w:val="20"/>
        </w:rPr>
        <w:t>»</w:t>
      </w:r>
    </w:p>
    <w:p w:rsidR="00CE6574" w:rsidRPr="00637460" w:rsidRDefault="00CE6574" w:rsidP="00CE6574">
      <w:pPr>
        <w:numPr>
          <w:ilvl w:val="0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Опишите этапы оценки стоимости машин и оборудования.</w:t>
      </w:r>
    </w:p>
    <w:p w:rsidR="00CE6574" w:rsidRPr="00637460" w:rsidRDefault="00CE6574" w:rsidP="00CE6574">
      <w:pPr>
        <w:numPr>
          <w:ilvl w:val="0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методы оценки машин и оборудования существуют?</w:t>
      </w:r>
    </w:p>
    <w:p w:rsidR="00CE6574" w:rsidRPr="00637460" w:rsidRDefault="00CE6574" w:rsidP="00CE6574">
      <w:pPr>
        <w:numPr>
          <w:ilvl w:val="0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оцениваются машины и оборудование, спрос на которые отсутствует?</w:t>
      </w:r>
    </w:p>
    <w:p w:rsidR="00CE6574" w:rsidRPr="00637460" w:rsidRDefault="00CE6574" w:rsidP="00CE6574">
      <w:pPr>
        <w:numPr>
          <w:ilvl w:val="0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 помощью каких методов измеряется физический износ машин и оборудования?</w:t>
      </w:r>
    </w:p>
    <w:p w:rsidR="00CE6574" w:rsidRPr="00637460" w:rsidRDefault="00CE6574" w:rsidP="00CE6574">
      <w:pPr>
        <w:numPr>
          <w:ilvl w:val="0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относится к недвижимости?</w:t>
      </w:r>
    </w:p>
    <w:p w:rsidR="00CE6574" w:rsidRPr="00637460" w:rsidRDefault="00CE6574" w:rsidP="00CE6574">
      <w:pPr>
        <w:numPr>
          <w:ilvl w:val="0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включают затраты на строительство?</w:t>
      </w:r>
    </w:p>
    <w:p w:rsidR="00CE6574" w:rsidRPr="00637460" w:rsidRDefault="00CE6574" w:rsidP="00CE6574">
      <w:pPr>
        <w:numPr>
          <w:ilvl w:val="0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Каким методом рассчитывается стоимость нового строительства?</w:t>
      </w:r>
    </w:p>
    <w:p w:rsidR="00CE6574" w:rsidRPr="00637460" w:rsidRDefault="00CE6574" w:rsidP="00CE6574">
      <w:pPr>
        <w:numPr>
          <w:ilvl w:val="0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чём заключается метод сравнительной стоимости единицы?</w:t>
      </w:r>
    </w:p>
    <w:p w:rsidR="00CE6574" w:rsidRPr="00637460" w:rsidRDefault="00CE6574" w:rsidP="00CE6574">
      <w:pPr>
        <w:numPr>
          <w:ilvl w:val="0"/>
          <w:numId w:val="20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чём заключается метод стоимости укрупненных элементов?</w:t>
      </w:r>
    </w:p>
    <w:p w:rsidR="00CE6574" w:rsidRPr="00637460" w:rsidRDefault="00CE6574" w:rsidP="00CE6574">
      <w:pPr>
        <w:numPr>
          <w:ilvl w:val="0"/>
          <w:numId w:val="20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 чём основан метод чистых активов?</w:t>
      </w:r>
    </w:p>
    <w:p w:rsidR="00CE6574" w:rsidRPr="00637460" w:rsidRDefault="00CE6574" w:rsidP="00CE6574">
      <w:pPr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</w:p>
    <w:p w:rsidR="00CE6574" w:rsidRPr="00637460" w:rsidRDefault="00CE6574" w:rsidP="00CE6574">
      <w:pPr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7. «</w:t>
      </w:r>
      <w:r w:rsidRPr="00637460">
        <w:rPr>
          <w:b/>
          <w:color w:val="000000" w:themeColor="text1"/>
          <w:sz w:val="20"/>
        </w:rPr>
        <w:t>Сравнительный подход к оценке бизнеса»</w:t>
      </w:r>
    </w:p>
    <w:p w:rsidR="00CE6574" w:rsidRPr="00637460" w:rsidRDefault="00CE6574" w:rsidP="00CE6574">
      <w:pPr>
        <w:numPr>
          <w:ilvl w:val="0"/>
          <w:numId w:val="21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чём заключается сравнительный подход?</w:t>
      </w:r>
    </w:p>
    <w:p w:rsidR="00CE6574" w:rsidRPr="00637460" w:rsidRDefault="00CE6574" w:rsidP="00CE6574">
      <w:pPr>
        <w:numPr>
          <w:ilvl w:val="0"/>
          <w:numId w:val="21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чём особенность метода рынка капитала?</w:t>
      </w:r>
    </w:p>
    <w:p w:rsidR="00CE6574" w:rsidRPr="00637460" w:rsidRDefault="00CE6574" w:rsidP="00CE6574">
      <w:pPr>
        <w:numPr>
          <w:ilvl w:val="0"/>
          <w:numId w:val="21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чём заключается метод сделок?</w:t>
      </w:r>
    </w:p>
    <w:p w:rsidR="00CE6574" w:rsidRPr="00637460" w:rsidRDefault="00CE6574" w:rsidP="00CE6574">
      <w:pPr>
        <w:numPr>
          <w:ilvl w:val="0"/>
          <w:numId w:val="21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чём заключается метод отраслевых коэффициентов?</w:t>
      </w:r>
    </w:p>
    <w:p w:rsidR="00CE6574" w:rsidRPr="00637460" w:rsidRDefault="00CE6574" w:rsidP="00CE6574">
      <w:pPr>
        <w:numPr>
          <w:ilvl w:val="0"/>
          <w:numId w:val="21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является типом исходной ценовой информации в методе</w:t>
      </w:r>
    </w:p>
    <w:p w:rsidR="00CE6574" w:rsidRPr="00637460" w:rsidRDefault="00CE6574" w:rsidP="00CE6574">
      <w:pPr>
        <w:numPr>
          <w:ilvl w:val="0"/>
          <w:numId w:val="21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рынка капитала?</w:t>
      </w:r>
    </w:p>
    <w:p w:rsidR="00CE6574" w:rsidRPr="00637460" w:rsidRDefault="00CE6574" w:rsidP="00CE6574">
      <w:pPr>
        <w:numPr>
          <w:ilvl w:val="0"/>
          <w:numId w:val="21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является типом исходной ценовой информации в методе сделок?</w:t>
      </w:r>
    </w:p>
    <w:p w:rsidR="00CE6574" w:rsidRPr="00637460" w:rsidRDefault="00CE6574" w:rsidP="00CE6574">
      <w:pPr>
        <w:numPr>
          <w:ilvl w:val="0"/>
          <w:numId w:val="21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используется для анализа сделок в методе рынка капитала?</w:t>
      </w:r>
    </w:p>
    <w:p w:rsidR="00CE6574" w:rsidRPr="00637460" w:rsidRDefault="00CE6574" w:rsidP="00CE6574">
      <w:pPr>
        <w:numPr>
          <w:ilvl w:val="0"/>
          <w:numId w:val="21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каких случаях для определения цены применяется портфельная скидка?</w:t>
      </w:r>
    </w:p>
    <w:p w:rsidR="00CE6574" w:rsidRPr="00637460" w:rsidRDefault="00CE6574" w:rsidP="00CE6574">
      <w:pPr>
        <w:numPr>
          <w:ilvl w:val="0"/>
          <w:numId w:val="21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является результатом использования метода рынка капитала?</w:t>
      </w:r>
    </w:p>
    <w:p w:rsidR="00CE6574" w:rsidRPr="00637460" w:rsidRDefault="00CE6574" w:rsidP="00CE6574">
      <w:pPr>
        <w:numPr>
          <w:ilvl w:val="0"/>
          <w:numId w:val="21"/>
        </w:numPr>
        <w:tabs>
          <w:tab w:val="left" w:pos="851"/>
          <w:tab w:val="left" w:pos="993"/>
        </w:tabs>
        <w:snapToGrid/>
        <w:spacing w:before="0" w:after="0"/>
        <w:ind w:left="0" w:firstLine="720"/>
        <w:jc w:val="both"/>
        <w:rPr>
          <w:b/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является результатом использования метода сделок?</w:t>
      </w:r>
    </w:p>
    <w:p w:rsidR="00CE6574" w:rsidRPr="00637460" w:rsidRDefault="00CE6574" w:rsidP="00CE6574">
      <w:pPr>
        <w:tabs>
          <w:tab w:val="left" w:pos="851"/>
          <w:tab w:val="left" w:pos="993"/>
        </w:tabs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</w:p>
    <w:p w:rsidR="00CE6574" w:rsidRPr="00637460" w:rsidRDefault="00CE6574" w:rsidP="00CE6574">
      <w:p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8.  «</w:t>
      </w:r>
      <w:r w:rsidRPr="00637460">
        <w:rPr>
          <w:b/>
          <w:color w:val="000000" w:themeColor="text1"/>
          <w:sz w:val="20"/>
        </w:rPr>
        <w:t>Составление отчета об оценке  и управление стоимостью бизнеса»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должны оформляться результаты оценки недвижимости?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Какую информацию обязан использовать оценщик при составлении отчёта об оценке?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Может ли отчёт оценщика допускать неоднозначное толкование или вводить в заблуждение?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должно быть указано в отчёте об оценке? Кто подписывает отчёт об оценке?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должен предпринять оценщик, если он получил отказ в предоставлении дополнительной информации?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Чем определены основные разделы отчёта?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Какая корректировка делается при оценке предприятия с учётом ограничений, налагаемых продажей при банкротстве?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Сколько подходов должен использовать оценщик в соответствии с российским  законодательством?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 чём должно базироваться функционирование бизнеса для обеспечения его роста?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Каковы основные факторы, способные повлиять на рост стоимости предприятия?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Чем достигается эффективное функционирование предприятия в условиях конкуренции?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Какой метод считается важнейшим при оценке бизнес-плана?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 что направлено управление стоимостью предприятия?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предполагает концепция управления стоимостью предприятия?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 чему приводит увеличение амортизационных расходов и их доли в себестоимости?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 что должен ориентироваться менеджер предприятия для достижения цели «рост стоимости предприятия»?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чём заключается смысл управления стоимостью предприятия?</w:t>
      </w:r>
    </w:p>
    <w:p w:rsidR="00CE6574" w:rsidRPr="00637460" w:rsidRDefault="00CE6574" w:rsidP="00CE6574">
      <w:pPr>
        <w:numPr>
          <w:ilvl w:val="0"/>
          <w:numId w:val="22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napToGrid/>
        <w:spacing w:before="0" w:after="0"/>
        <w:ind w:left="0" w:firstLine="720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является целевой функцией управления?</w:t>
      </w:r>
    </w:p>
    <w:p w:rsidR="00CE6574" w:rsidRPr="00637460" w:rsidRDefault="00CE6574" w:rsidP="00CE6574">
      <w:pPr>
        <w:widowControl/>
        <w:snapToGrid/>
        <w:spacing w:before="0" w:after="0"/>
        <w:rPr>
          <w:b/>
          <w:color w:val="000000" w:themeColor="text1"/>
          <w:sz w:val="20"/>
        </w:rPr>
      </w:pPr>
    </w:p>
    <w:p w:rsidR="00CE6574" w:rsidRPr="00637460" w:rsidRDefault="00CE6574" w:rsidP="00CE6574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5.3 Определение соотношения объема занятий, проведенное путем непосредственного взаимодействия педагогического работника с обучающимися по</w:t>
      </w:r>
      <w:r w:rsidR="007C551E">
        <w:rPr>
          <w:b/>
          <w:color w:val="000000" w:themeColor="text1"/>
          <w:sz w:val="20"/>
        </w:rPr>
        <w:t xml:space="preserve"> очной,</w:t>
      </w:r>
      <w:r w:rsidRPr="00637460">
        <w:rPr>
          <w:b/>
          <w:color w:val="000000" w:themeColor="text1"/>
          <w:sz w:val="20"/>
        </w:rPr>
        <w:t xml:space="preserve"> очно-заочной форме</w:t>
      </w:r>
    </w:p>
    <w:p w:rsidR="00CE6574" w:rsidRPr="00637460" w:rsidRDefault="00CE6574" w:rsidP="00CE6574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CE6574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CE6574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CE657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CE6574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CE6574" w:rsidRPr="00637460" w:rsidRDefault="00CE6574" w:rsidP="00CE657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CE657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Семинарского типа</w:t>
            </w:r>
          </w:p>
          <w:p w:rsidR="00CE6574" w:rsidRPr="00637460" w:rsidRDefault="00CE6574" w:rsidP="00CE657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CE657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</w:tr>
      <w:tr w:rsidR="00CE657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CE6574" w:rsidRPr="00637460" w:rsidRDefault="00CE6574" w:rsidP="00CE657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CE657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CE6574" w:rsidRPr="00637460" w:rsidRDefault="00CE6574" w:rsidP="00CE657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CE657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CE657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CE6574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30,2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</w:tr>
    </w:tbl>
    <w:p w:rsidR="00CE6574" w:rsidRPr="00637460" w:rsidRDefault="00CE6574" w:rsidP="00CE6574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CE6574" w:rsidRPr="00637460" w:rsidRDefault="00CE6574" w:rsidP="00CE6574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7C551E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34%</w:t>
      </w:r>
    </w:p>
    <w:p w:rsidR="00CE6574" w:rsidRPr="00637460" w:rsidRDefault="00CE6574" w:rsidP="00CE6574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CE6574" w:rsidRPr="00637460" w:rsidRDefault="00CE6574" w:rsidP="00CE6574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CE6574" w:rsidRPr="00637460" w:rsidRDefault="00CE6574" w:rsidP="00CE6574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CE6574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CE6574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CE657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CE6574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CE6574" w:rsidRPr="00637460" w:rsidRDefault="00CE6574" w:rsidP="00CE657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CE657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CE6574" w:rsidRPr="00637460" w:rsidRDefault="00CE6574" w:rsidP="00CE657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CE657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</w:tr>
      <w:tr w:rsidR="00CE657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Семинарского типа</w:t>
            </w:r>
          </w:p>
          <w:p w:rsidR="00CE6574" w:rsidRPr="00637460" w:rsidRDefault="00CE6574" w:rsidP="00CE657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CE657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CE6574" w:rsidRPr="00637460" w:rsidRDefault="00CE6574" w:rsidP="00CE6574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CE657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CE6574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74" w:rsidRPr="00637460" w:rsidRDefault="00CE6574" w:rsidP="00CE6574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CE6574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74" w:rsidRPr="00637460" w:rsidRDefault="00CE6574" w:rsidP="00CE6574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</w:tbl>
    <w:p w:rsidR="00CE6574" w:rsidRPr="00637460" w:rsidRDefault="00CE6574" w:rsidP="00CE6574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- 34%</w:t>
      </w:r>
    </w:p>
    <w:p w:rsidR="00CE6574" w:rsidRPr="00637460" w:rsidRDefault="00CE6574" w:rsidP="00CE6574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CE6574" w:rsidRPr="00637460" w:rsidRDefault="00CE6574" w:rsidP="00CE6574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CE6574" w:rsidRPr="00637460" w:rsidRDefault="00CE6574" w:rsidP="00CE6574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CE6574" w:rsidRPr="00637460" w:rsidRDefault="00CE6574" w:rsidP="00CE6574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CE6574" w:rsidRPr="00637460" w:rsidRDefault="00CE6574" w:rsidP="00CE6574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CE6574" w:rsidRPr="00637460" w:rsidRDefault="00CE6574" w:rsidP="00CE6574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CE6574" w:rsidRPr="00637460" w:rsidRDefault="00CE6574" w:rsidP="00CE6574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CE6574" w:rsidRPr="00637460" w:rsidRDefault="00CE6574" w:rsidP="00CE6574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CE6574" w:rsidRPr="00637460" w:rsidRDefault="00CE6574" w:rsidP="00CE6574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CE6574" w:rsidRPr="00637460" w:rsidRDefault="00CE6574" w:rsidP="00CE6574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CE6574" w:rsidRPr="00637460" w:rsidRDefault="00CE6574" w:rsidP="00CE6574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CE6574" w:rsidRPr="00637460" w:rsidRDefault="00CE6574" w:rsidP="00CE6574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CE6574" w:rsidRPr="00637460" w:rsidRDefault="00CE6574" w:rsidP="00CE6574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CE6574" w:rsidRPr="00637460" w:rsidRDefault="00CE6574" w:rsidP="00CE6574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CE6574" w:rsidRPr="00637460" w:rsidRDefault="00CE6574" w:rsidP="00CE6574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CE6574" w:rsidRPr="00637460" w:rsidRDefault="00CE6574" w:rsidP="00CE6574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CE6574" w:rsidRPr="00637460" w:rsidRDefault="00CE6574" w:rsidP="00CE6574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CE6574" w:rsidRPr="00637460" w:rsidRDefault="00CE6574" w:rsidP="00CE6574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CE6574" w:rsidRPr="00637460" w:rsidRDefault="00CE6574" w:rsidP="00CE6574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CE6574" w:rsidRPr="00637460" w:rsidRDefault="00CE6574" w:rsidP="00CE6574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CE6574" w:rsidRPr="00637460" w:rsidRDefault="00CE6574" w:rsidP="00CE6574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Указанные методические материалы для обучающихся доступны в Личной студии обучающегося, в разделе ресурсы.</w:t>
      </w:r>
    </w:p>
    <w:p w:rsidR="00CE6574" w:rsidRPr="00637460" w:rsidRDefault="00CE6574" w:rsidP="00CE6574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525C7F" w:rsidRDefault="00525C7F" w:rsidP="00525C7F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525C7F" w:rsidRDefault="00525C7F" w:rsidP="00525C7F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525C7F" w:rsidRDefault="00525C7F" w:rsidP="00525C7F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525C7F" w:rsidRDefault="00525C7F" w:rsidP="00525C7F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525C7F" w:rsidRDefault="00525C7F" w:rsidP="00525C7F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525C7F" w:rsidRDefault="00525C7F" w:rsidP="00525C7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lastRenderedPageBreak/>
        <w:t>- по их желанию испытания проводятся в устной форме.</w:t>
      </w:r>
    </w:p>
    <w:p w:rsidR="00CE6574" w:rsidRPr="00637460" w:rsidRDefault="00525C7F" w:rsidP="00525C7F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CE6574" w:rsidRPr="00637460" w:rsidRDefault="00CE6574" w:rsidP="00CE6574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CE6574" w:rsidRPr="00637460" w:rsidRDefault="00CE6574" w:rsidP="00CE6574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CE6574" w:rsidRPr="00637460" w:rsidRDefault="00CE6574" w:rsidP="00CE6574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CE6574" w:rsidRPr="00637460" w:rsidRDefault="00CE6574" w:rsidP="00CE6574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CE6574" w:rsidRPr="00637460" w:rsidRDefault="00CE6574" w:rsidP="00CE6574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CE6574" w:rsidRPr="00637460" w:rsidRDefault="00CE6574" w:rsidP="00CE6574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CE6574" w:rsidRPr="00637460" w:rsidRDefault="00CE6574" w:rsidP="00CE6574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CE6574" w:rsidRPr="00637460" w:rsidRDefault="00CE6574" w:rsidP="00CE6574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CE6574" w:rsidRPr="00637460" w:rsidRDefault="00CE6574" w:rsidP="00CE6574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CE6574" w:rsidRPr="00637460" w:rsidRDefault="00CE6574" w:rsidP="00CE6574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CE6574" w:rsidRPr="00637460" w:rsidRDefault="00CE6574" w:rsidP="00CE6574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CE6574" w:rsidRPr="00637460" w:rsidRDefault="00CE6574" w:rsidP="00CE6574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CE6574" w:rsidRPr="00637460" w:rsidRDefault="00CE6574" w:rsidP="00CE6574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CE6574" w:rsidRPr="00637460" w:rsidRDefault="00CE6574" w:rsidP="00CE6574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CE6574" w:rsidRPr="00637460" w:rsidRDefault="00CE6574" w:rsidP="00CE6574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CE6574" w:rsidRPr="00637460" w:rsidRDefault="00CE6574" w:rsidP="00CE6574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CE6574" w:rsidRPr="00637460" w:rsidRDefault="00CE6574" w:rsidP="00CE6574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CE6574" w:rsidRPr="00637460" w:rsidRDefault="00CE6574" w:rsidP="00CE6574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CE6574" w:rsidRPr="00637460" w:rsidRDefault="00CE6574" w:rsidP="00CE6574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CE6574" w:rsidRPr="00637460" w:rsidRDefault="00CE6574" w:rsidP="00CE6574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CE6574" w:rsidRPr="00637460" w:rsidRDefault="00CE6574" w:rsidP="00CE6574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CE6574" w:rsidRPr="00637460" w:rsidRDefault="00CE6574" w:rsidP="00CE6574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CE6574" w:rsidRPr="00637460" w:rsidRDefault="0081554B" w:rsidP="006D1872">
      <w:pPr>
        <w:widowControl/>
        <w:tabs>
          <w:tab w:val="left" w:pos="993"/>
        </w:tabs>
        <w:snapToGrid/>
        <w:spacing w:before="0" w:after="0"/>
        <w:ind w:firstLine="709"/>
        <w:rPr>
          <w:b/>
          <w:bCs/>
          <w:caps/>
          <w:color w:val="000000" w:themeColor="text1"/>
          <w:kern w:val="32"/>
          <w:sz w:val="20"/>
        </w:rPr>
      </w:pPr>
      <w:r>
        <w:rPr>
          <w:b/>
          <w:bCs/>
          <w:color w:val="000000" w:themeColor="text1"/>
          <w:kern w:val="32"/>
          <w:sz w:val="20"/>
        </w:rPr>
        <w:t>7</w:t>
      </w:r>
      <w:r w:rsidR="00CE6574" w:rsidRPr="00637460">
        <w:rPr>
          <w:b/>
          <w:bCs/>
          <w:color w:val="000000" w:themeColor="text1"/>
          <w:kern w:val="32"/>
          <w:sz w:val="20"/>
        </w:rPr>
        <w:t>. Учебно-методическое и информационное обеспечение дисциплины</w:t>
      </w:r>
    </w:p>
    <w:p w:rsidR="00CE6574" w:rsidRPr="00637460" w:rsidRDefault="0081554B" w:rsidP="006D1872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CE6574" w:rsidRPr="00637460">
        <w:rPr>
          <w:b/>
          <w:color w:val="000000" w:themeColor="text1"/>
          <w:sz w:val="20"/>
        </w:rPr>
        <w:t xml:space="preserve">.1 Рекомендуемая литература </w:t>
      </w:r>
    </w:p>
    <w:p w:rsidR="00CE6574" w:rsidRPr="00637460" w:rsidRDefault="00CE6574" w:rsidP="006D1872">
      <w:pPr>
        <w:widowControl/>
        <w:tabs>
          <w:tab w:val="left" w:pos="900"/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Нормативные правовые акты</w:t>
      </w:r>
    </w:p>
    <w:p w:rsidR="00CE6574" w:rsidRPr="00637460" w:rsidRDefault="00CE6574" w:rsidP="006D1872">
      <w:pPr>
        <w:widowControl/>
        <w:numPr>
          <w:ilvl w:val="0"/>
          <w:numId w:val="24"/>
        </w:numPr>
        <w:tabs>
          <w:tab w:val="left" w:pos="900"/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Федеральный закон от 29.07.1998 N 135-ФЗ (ред. от 31.07.2020) "Об оценочной деятельности в Российской Федерации".</w:t>
      </w:r>
    </w:p>
    <w:p w:rsidR="00CE6574" w:rsidRPr="00637460" w:rsidRDefault="00CE6574" w:rsidP="006D1872">
      <w:pPr>
        <w:widowControl/>
        <w:tabs>
          <w:tab w:val="left" w:pos="900"/>
          <w:tab w:val="left" w:pos="993"/>
        </w:tabs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</w:p>
    <w:p w:rsidR="00CE6574" w:rsidRPr="00637460" w:rsidRDefault="00CE6574" w:rsidP="006D1872">
      <w:pPr>
        <w:widowControl/>
        <w:tabs>
          <w:tab w:val="left" w:pos="900"/>
          <w:tab w:val="left" w:pos="993"/>
        </w:tabs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Основная литература </w:t>
      </w:r>
    </w:p>
    <w:p w:rsidR="00B009AC" w:rsidRPr="00B009AC" w:rsidRDefault="00B009AC" w:rsidP="006D1872">
      <w:pPr>
        <w:pStyle w:val="afffc"/>
        <w:numPr>
          <w:ilvl w:val="0"/>
          <w:numId w:val="30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B009AC">
        <w:rPr>
          <w:rFonts w:ascii="Times New Roman" w:hAnsi="Times New Roman"/>
          <w:color w:val="000000" w:themeColor="text1"/>
        </w:rPr>
        <w:t xml:space="preserve">Бакаева, М. М. Оценка бизнеса: учебное пособие / М. М. Бакаева, М. Г. </w:t>
      </w:r>
      <w:proofErr w:type="spellStart"/>
      <w:r w:rsidRPr="00B009AC">
        <w:rPr>
          <w:rFonts w:ascii="Times New Roman" w:hAnsi="Times New Roman"/>
          <w:color w:val="000000" w:themeColor="text1"/>
        </w:rPr>
        <w:t>Успаева</w:t>
      </w:r>
      <w:proofErr w:type="spellEnd"/>
      <w:r w:rsidRPr="00B009AC">
        <w:rPr>
          <w:rFonts w:ascii="Times New Roman" w:hAnsi="Times New Roman"/>
          <w:color w:val="000000" w:themeColor="text1"/>
        </w:rPr>
        <w:t>, М. Р. Хаджиев. — Саратов: Ай Пи Ар Медиа, 2019. — 242 c. — ISBN 978-5-4497-0119-0. — Текст: электронный // Электронно-библиотечная система IPR BOOKS: [сайт]. — URL: http://www.iprbookshop.ru/92121.html</w:t>
      </w:r>
    </w:p>
    <w:p w:rsidR="00B009AC" w:rsidRPr="00B009AC" w:rsidRDefault="00B009AC" w:rsidP="006D1872">
      <w:pPr>
        <w:pStyle w:val="afffc"/>
        <w:numPr>
          <w:ilvl w:val="0"/>
          <w:numId w:val="30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B009AC">
        <w:rPr>
          <w:rFonts w:ascii="Times New Roman" w:hAnsi="Times New Roman"/>
          <w:color w:val="000000" w:themeColor="text1"/>
        </w:rPr>
        <w:t>Шовхалов</w:t>
      </w:r>
      <w:proofErr w:type="spellEnd"/>
      <w:r w:rsidRPr="00B009AC">
        <w:rPr>
          <w:rFonts w:ascii="Times New Roman" w:hAnsi="Times New Roman"/>
          <w:color w:val="000000" w:themeColor="text1"/>
        </w:rPr>
        <w:t xml:space="preserve">, Ш. А. Оценка бизнеса: учебное пособие / Ш. А. </w:t>
      </w:r>
      <w:proofErr w:type="spellStart"/>
      <w:r w:rsidRPr="00B009AC">
        <w:rPr>
          <w:rFonts w:ascii="Times New Roman" w:hAnsi="Times New Roman"/>
          <w:color w:val="000000" w:themeColor="text1"/>
        </w:rPr>
        <w:t>Шовхалов</w:t>
      </w:r>
      <w:proofErr w:type="spellEnd"/>
      <w:r w:rsidRPr="00B009AC">
        <w:rPr>
          <w:rFonts w:ascii="Times New Roman" w:hAnsi="Times New Roman"/>
          <w:color w:val="000000" w:themeColor="text1"/>
        </w:rPr>
        <w:t xml:space="preserve">. — Красноярск: Сибирский федеральный университет, 2019. — 104 c. — ISBN 978-5-7638-4110-7. — Текст: электронный // Электронно-библиотечная система IPR BOOKS: [сайт]. — URL: http://www.iprbookshop.ru/100078.html </w:t>
      </w:r>
    </w:p>
    <w:p w:rsidR="00B009AC" w:rsidRDefault="00B009AC" w:rsidP="006D1872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CE6574" w:rsidRPr="00637460" w:rsidRDefault="00CE6574" w:rsidP="006D1872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CE6574" w:rsidRPr="00B009AC" w:rsidRDefault="00CE6574" w:rsidP="006D1872">
      <w:pPr>
        <w:pStyle w:val="afffc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B009AC">
        <w:rPr>
          <w:rFonts w:ascii="Times New Roman" w:hAnsi="Times New Roman"/>
          <w:color w:val="000000" w:themeColor="text1"/>
        </w:rPr>
        <w:t xml:space="preserve">Оценка организации (предприятия, бизнеса): учебник / А. Н. </w:t>
      </w:r>
      <w:proofErr w:type="spellStart"/>
      <w:r w:rsidRPr="00B009AC">
        <w:rPr>
          <w:rFonts w:ascii="Times New Roman" w:hAnsi="Times New Roman"/>
          <w:color w:val="000000" w:themeColor="text1"/>
        </w:rPr>
        <w:t>Асаул</w:t>
      </w:r>
      <w:proofErr w:type="spellEnd"/>
      <w:r w:rsidRPr="00B009AC">
        <w:rPr>
          <w:rFonts w:ascii="Times New Roman" w:hAnsi="Times New Roman"/>
          <w:color w:val="000000" w:themeColor="text1"/>
        </w:rPr>
        <w:t xml:space="preserve">, В. Н. </w:t>
      </w:r>
      <w:proofErr w:type="spellStart"/>
      <w:r w:rsidRPr="00B009AC">
        <w:rPr>
          <w:rFonts w:ascii="Times New Roman" w:hAnsi="Times New Roman"/>
          <w:color w:val="000000" w:themeColor="text1"/>
        </w:rPr>
        <w:t>Старинский</w:t>
      </w:r>
      <w:proofErr w:type="spellEnd"/>
      <w:r w:rsidRPr="00B009AC">
        <w:rPr>
          <w:rFonts w:ascii="Times New Roman" w:hAnsi="Times New Roman"/>
          <w:color w:val="000000" w:themeColor="text1"/>
        </w:rPr>
        <w:t xml:space="preserve">, М. К. Старовойтов, Р. А. </w:t>
      </w:r>
      <w:proofErr w:type="spellStart"/>
      <w:r w:rsidRPr="00B009AC">
        <w:rPr>
          <w:rFonts w:ascii="Times New Roman" w:hAnsi="Times New Roman"/>
          <w:color w:val="000000" w:themeColor="text1"/>
        </w:rPr>
        <w:t>Фалтинский</w:t>
      </w:r>
      <w:proofErr w:type="spellEnd"/>
      <w:r w:rsidRPr="00B009AC">
        <w:rPr>
          <w:rFonts w:ascii="Times New Roman" w:hAnsi="Times New Roman"/>
          <w:color w:val="000000" w:themeColor="text1"/>
        </w:rPr>
        <w:t>. — Санкт-Петербург: Институт проблем экономического возрождения, 2014. — 480 c. — ISBN 978-5-91460-034-8. — Текст: электронный // Электронно-библиотечная система IPR BOOKS: [сайт]. — URL: http://www.iprbookshop.ru/18461.html</w:t>
      </w:r>
    </w:p>
    <w:p w:rsidR="00CE6574" w:rsidRPr="00B009AC" w:rsidRDefault="00CE6574" w:rsidP="006D1872">
      <w:pPr>
        <w:pStyle w:val="afffc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B009AC">
        <w:rPr>
          <w:rFonts w:ascii="Times New Roman" w:hAnsi="Times New Roman"/>
          <w:color w:val="000000" w:themeColor="text1"/>
        </w:rPr>
        <w:lastRenderedPageBreak/>
        <w:t xml:space="preserve">Оценка бизнеса и управление стоимостью фирмы: учебное пособие / Н. Д. Горюнова, Л. Н. Никитина, В. Н. Новикова [и др.]. — Санкт-Петербург: Санкт-Петербургский государственный университет промышленных технологий и дизайна, 2018. — 134 c. — ISBN 978-5-7937-1598-0. — Текст: электронный // Электронно-библиотечная система IPR BOOKS: [сайт]. — URL: http://www.iprbookshop.ru/102946.html </w:t>
      </w:r>
    </w:p>
    <w:p w:rsidR="00CE6574" w:rsidRPr="00637460" w:rsidRDefault="00CE6574" w:rsidP="006D1872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CE6574" w:rsidRPr="00637460" w:rsidRDefault="0081554B" w:rsidP="006D1872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CE6574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CE6574" w:rsidRPr="00637460" w:rsidRDefault="00CE6574" w:rsidP="006D1872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</w:t>
      </w:r>
      <w:hyperlink r:id="rId6" w:history="1">
        <w:r w:rsidRPr="00637460">
          <w:rPr>
            <w:rStyle w:val="ab"/>
            <w:bCs/>
            <w:color w:val="000000" w:themeColor="text1"/>
            <w:sz w:val="20"/>
          </w:rPr>
          <w:t>https://in-scale.ru/blog/ocenka-stoimosti-biznesa</w:t>
        </w:r>
      </w:hyperlink>
    </w:p>
    <w:p w:rsidR="00CE6574" w:rsidRPr="00637460" w:rsidRDefault="00CE6574" w:rsidP="006D1872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2. </w:t>
      </w:r>
      <w:hyperlink r:id="rId7" w:history="1">
        <w:r w:rsidRPr="00637460">
          <w:rPr>
            <w:rStyle w:val="ab"/>
            <w:bCs/>
            <w:color w:val="000000" w:themeColor="text1"/>
            <w:sz w:val="20"/>
          </w:rPr>
          <w:t>https://www.cfin.ru/appraisal/business/intro/plan.shtml</w:t>
        </w:r>
      </w:hyperlink>
    </w:p>
    <w:p w:rsidR="00CE6574" w:rsidRPr="00637460" w:rsidRDefault="00CE6574" w:rsidP="006D1872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3. </w:t>
      </w:r>
      <w:hyperlink r:id="rId8" w:history="1">
        <w:r w:rsidRPr="00637460">
          <w:rPr>
            <w:rStyle w:val="ab"/>
            <w:bCs/>
            <w:color w:val="000000" w:themeColor="text1"/>
            <w:sz w:val="20"/>
          </w:rPr>
          <w:t>http://www.c-a.ru/liquidation.htm</w:t>
        </w:r>
      </w:hyperlink>
    </w:p>
    <w:p w:rsidR="00CE6574" w:rsidRPr="00637460" w:rsidRDefault="00CE6574" w:rsidP="006D1872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4. </w:t>
      </w:r>
      <w:hyperlink r:id="rId9" w:history="1">
        <w:r w:rsidRPr="00637460">
          <w:rPr>
            <w:rStyle w:val="ab"/>
            <w:bCs/>
            <w:color w:val="000000" w:themeColor="text1"/>
            <w:sz w:val="20"/>
          </w:rPr>
          <w:t>https://business-asset.com/ru/business-valuation-online/</w:t>
        </w:r>
      </w:hyperlink>
    </w:p>
    <w:p w:rsidR="00CE6574" w:rsidRPr="00637460" w:rsidRDefault="00CE6574" w:rsidP="006D1872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5. </w:t>
      </w:r>
      <w:hyperlink r:id="rId10" w:history="1">
        <w:r w:rsidRPr="00637460">
          <w:rPr>
            <w:rStyle w:val="ab"/>
            <w:bCs/>
            <w:color w:val="000000" w:themeColor="text1"/>
            <w:sz w:val="20"/>
          </w:rPr>
          <w:t>https://finmodel.bz/otsenka-biznesa-online</w:t>
        </w:r>
      </w:hyperlink>
    </w:p>
    <w:p w:rsidR="00CE6574" w:rsidRPr="00637460" w:rsidRDefault="00625C0F" w:rsidP="006D1872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6</w:t>
      </w:r>
      <w:r w:rsidR="00CE6574" w:rsidRPr="00637460">
        <w:rPr>
          <w:bCs/>
          <w:color w:val="000000" w:themeColor="text1"/>
          <w:sz w:val="20"/>
        </w:rPr>
        <w:t>. https://sbis.ru/help/partner/info/cost</w:t>
      </w:r>
    </w:p>
    <w:p w:rsidR="006D1872" w:rsidRDefault="006D1872" w:rsidP="00DE29FD">
      <w:pPr>
        <w:spacing w:before="0" w:after="0"/>
        <w:ind w:firstLine="709"/>
        <w:jc w:val="both"/>
        <w:rPr>
          <w:b/>
          <w:sz w:val="20"/>
        </w:rPr>
      </w:pPr>
    </w:p>
    <w:p w:rsidR="00DE29FD" w:rsidRDefault="0081554B" w:rsidP="00DE29FD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DE29FD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DE29FD" w:rsidRDefault="00DE29FD" w:rsidP="00DE29F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5A6792" w:rsidRDefault="005A6792" w:rsidP="00DE29FD">
      <w:pPr>
        <w:spacing w:before="0" w:after="0"/>
        <w:ind w:firstLine="709"/>
        <w:jc w:val="both"/>
        <w:rPr>
          <w:sz w:val="20"/>
        </w:rPr>
      </w:pPr>
      <w:r w:rsidRPr="005A6792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DE29FD" w:rsidRDefault="00DE29FD" w:rsidP="00DE29F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CE6574" w:rsidRDefault="00DE29FD" w:rsidP="00DE29F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274A05" w:rsidRPr="00637460" w:rsidRDefault="00274A05" w:rsidP="00274A05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274A05" w:rsidRPr="00637460" w:rsidRDefault="00274A05" w:rsidP="00274A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274A05" w:rsidRPr="00637460" w:rsidRDefault="00274A05" w:rsidP="00274A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браузер – приложение операционной системы, предназначенное для просмотра </w:t>
      </w:r>
      <w:proofErr w:type="spellStart"/>
      <w:r w:rsidRPr="00637460">
        <w:rPr>
          <w:sz w:val="20"/>
        </w:rPr>
        <w:t>Web</w:t>
      </w:r>
      <w:proofErr w:type="spellEnd"/>
      <w:r w:rsidRPr="00637460">
        <w:rPr>
          <w:sz w:val="20"/>
        </w:rPr>
        <w:t>-страниц</w:t>
      </w:r>
    </w:p>
    <w:p w:rsidR="00274A05" w:rsidRPr="00637460" w:rsidRDefault="00274A05" w:rsidP="00274A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274A05" w:rsidRPr="00637460" w:rsidRDefault="00274A05" w:rsidP="00274A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274A05" w:rsidRPr="00637460" w:rsidRDefault="00274A05" w:rsidP="00274A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274A05" w:rsidRPr="00637460" w:rsidRDefault="00274A05" w:rsidP="00274A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274A05" w:rsidRPr="00637460" w:rsidRDefault="00274A05" w:rsidP="00274A0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274A05" w:rsidRPr="00637460" w:rsidRDefault="00274A05" w:rsidP="00274A05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CE6574" w:rsidRPr="00637460" w:rsidRDefault="00CE6574" w:rsidP="00CE6574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CE6574" w:rsidRPr="00637460" w:rsidRDefault="00CE6574" w:rsidP="00CE6574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CE6574" w:rsidRPr="00637460" w:rsidRDefault="00CE6574" w:rsidP="00CE6574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CE6574" w:rsidRPr="00637460" w:rsidRDefault="003861BA" w:rsidP="00CE6574">
      <w:pPr>
        <w:spacing w:before="0" w:after="0"/>
        <w:ind w:firstLine="709"/>
        <w:rPr>
          <w:sz w:val="20"/>
          <w:lang w:val="en-US"/>
        </w:rPr>
      </w:pPr>
      <w:hyperlink r:id="rId11" w:history="1">
        <w:r w:rsidR="00CE6574" w:rsidRPr="00637460">
          <w:rPr>
            <w:sz w:val="20"/>
            <w:lang w:val="en-US"/>
          </w:rPr>
          <w:t>http://qsp.su/tools/onlinehelp/about_license_gpl_russian.html</w:t>
        </w:r>
      </w:hyperlink>
      <w:r w:rsidR="00CE6574" w:rsidRPr="00637460">
        <w:rPr>
          <w:sz w:val="20"/>
          <w:lang w:val="en-US"/>
        </w:rPr>
        <w:t xml:space="preserve"> </w:t>
      </w:r>
    </w:p>
    <w:p w:rsidR="00CE6574" w:rsidRPr="00637460" w:rsidRDefault="00CE6574" w:rsidP="00CE6574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CE6574" w:rsidRPr="00637460" w:rsidRDefault="003861BA" w:rsidP="00CE6574">
      <w:pPr>
        <w:spacing w:before="0" w:after="0"/>
        <w:ind w:firstLine="709"/>
        <w:rPr>
          <w:sz w:val="20"/>
        </w:rPr>
      </w:pPr>
      <w:hyperlink r:id="rId12" w:history="1">
        <w:r w:rsidR="00CE6574" w:rsidRPr="00637460">
          <w:rPr>
            <w:sz w:val="20"/>
          </w:rPr>
          <w:t>http://qsp.su/tools/onlinehelp/about_license_gpl_russian.html</w:t>
        </w:r>
      </w:hyperlink>
    </w:p>
    <w:p w:rsidR="00CE6574" w:rsidRPr="00637460" w:rsidRDefault="00CE6574" w:rsidP="00CE6574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CE6574" w:rsidRPr="00637460" w:rsidRDefault="003861BA" w:rsidP="00CE6574">
      <w:pPr>
        <w:spacing w:before="0" w:after="0"/>
        <w:ind w:firstLine="709"/>
        <w:rPr>
          <w:sz w:val="20"/>
          <w:lang w:val="en-US"/>
        </w:rPr>
      </w:pPr>
      <w:hyperlink r:id="rId13" w:history="1">
        <w:r w:rsidR="00CE6574" w:rsidRPr="00637460">
          <w:rPr>
            <w:sz w:val="20"/>
            <w:lang w:val="en-US"/>
          </w:rPr>
          <w:t>http://qsp.su/tools/onlinehelp/about_license_gpl_russian.html</w:t>
        </w:r>
      </w:hyperlink>
      <w:r w:rsidR="00CE6574" w:rsidRPr="00637460">
        <w:rPr>
          <w:sz w:val="20"/>
          <w:lang w:val="en-US"/>
        </w:rPr>
        <w:t xml:space="preserve"> </w:t>
      </w:r>
    </w:p>
    <w:p w:rsidR="00CE6574" w:rsidRPr="00637460" w:rsidRDefault="00CE6574" w:rsidP="00CE6574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CE6574" w:rsidRPr="00637460" w:rsidRDefault="003861BA" w:rsidP="00CE6574">
      <w:pPr>
        <w:spacing w:before="0" w:after="0"/>
        <w:ind w:firstLine="709"/>
        <w:rPr>
          <w:sz w:val="20"/>
          <w:lang w:val="en-US"/>
        </w:rPr>
      </w:pPr>
      <w:hyperlink r:id="rId14" w:history="1">
        <w:r w:rsidR="00CE6574" w:rsidRPr="00637460">
          <w:rPr>
            <w:sz w:val="20"/>
            <w:lang w:val="en-US"/>
          </w:rPr>
          <w:t>http://qsp.su/tools/onlinehelp/about_license_gpl_russian.html</w:t>
        </w:r>
      </w:hyperlink>
    </w:p>
    <w:p w:rsidR="00CE6574" w:rsidRPr="00637460" w:rsidRDefault="00CE6574" w:rsidP="00CE6574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CE6574" w:rsidRPr="00637460" w:rsidRDefault="003861BA" w:rsidP="00CE6574">
      <w:pPr>
        <w:spacing w:before="0" w:after="0"/>
        <w:ind w:firstLine="709"/>
        <w:rPr>
          <w:sz w:val="20"/>
          <w:lang w:val="en-US"/>
        </w:rPr>
      </w:pPr>
      <w:hyperlink r:id="rId15" w:history="1">
        <w:r w:rsidR="00CE6574" w:rsidRPr="00637460">
          <w:rPr>
            <w:sz w:val="20"/>
            <w:lang w:val="en-US"/>
          </w:rPr>
          <w:t>http://qsp.su/tools/onlinehelp/about_license_gpl_russian.html</w:t>
        </w:r>
      </w:hyperlink>
    </w:p>
    <w:p w:rsidR="00CE6574" w:rsidRPr="00637460" w:rsidRDefault="00CE6574" w:rsidP="00CE6574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  </w:t>
      </w:r>
    </w:p>
    <w:p w:rsidR="00CE6574" w:rsidRPr="00637460" w:rsidRDefault="00CE6574" w:rsidP="00CE6574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CE6574" w:rsidRPr="00637460" w:rsidRDefault="00CE6574" w:rsidP="00CE6574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CE6574" w:rsidRPr="00637460" w:rsidRDefault="00CE6574" w:rsidP="00CE6574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CE6574" w:rsidRPr="00637460" w:rsidRDefault="00CE6574" w:rsidP="00CE6574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16" w:history="1">
        <w:r w:rsidRPr="00637460">
          <w:rPr>
            <w:rStyle w:val="ab"/>
            <w:sz w:val="20"/>
          </w:rPr>
          <w:t>https://arb.ru/</w:t>
        </w:r>
      </w:hyperlink>
    </w:p>
    <w:p w:rsidR="00CE6574" w:rsidRPr="00637460" w:rsidRDefault="00CE6574" w:rsidP="00CE6574">
      <w:pPr>
        <w:spacing w:before="0" w:after="0"/>
        <w:ind w:firstLine="709"/>
        <w:rPr>
          <w:sz w:val="20"/>
        </w:rPr>
      </w:pPr>
      <w:proofErr w:type="spellStart"/>
      <w:r w:rsidRPr="00637460">
        <w:rPr>
          <w:sz w:val="20"/>
        </w:rPr>
        <w:t>Бухгалтерия.Ру</w:t>
      </w:r>
      <w:proofErr w:type="spellEnd"/>
      <w:r w:rsidRPr="00637460">
        <w:rPr>
          <w:sz w:val="20"/>
        </w:rPr>
        <w:t xml:space="preserve"> https://www.buhgalteria.ru/</w:t>
      </w:r>
    </w:p>
    <w:p w:rsidR="00CE6574" w:rsidRPr="00637460" w:rsidRDefault="00CE6574" w:rsidP="00CE6574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17" w:history="1">
        <w:r w:rsidRPr="00637460">
          <w:rPr>
            <w:rStyle w:val="ab"/>
            <w:sz w:val="20"/>
          </w:rPr>
          <w:t>http://sf-rf.ru/</w:t>
        </w:r>
      </w:hyperlink>
    </w:p>
    <w:p w:rsidR="00CE6574" w:rsidRPr="00637460" w:rsidRDefault="00CE6574" w:rsidP="00CE6574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8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CE6574" w:rsidRPr="00637460" w:rsidRDefault="00CE6574" w:rsidP="00CE6574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color w:val="FF0000"/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19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CE6574" w:rsidRPr="00637460" w:rsidRDefault="00CE6574" w:rsidP="00CE6574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533FE3" w:rsidRPr="00533FE3" w:rsidRDefault="00533FE3" w:rsidP="00533FE3">
      <w:pPr>
        <w:spacing w:before="0" w:after="0"/>
        <w:rPr>
          <w:sz w:val="20"/>
        </w:rPr>
      </w:pPr>
      <w:r w:rsidRPr="00533FE3">
        <w:rPr>
          <w:sz w:val="20"/>
        </w:rPr>
        <w:t xml:space="preserve">Справочно-правовая система «Гарант»; </w:t>
      </w:r>
    </w:p>
    <w:p w:rsidR="006564D2" w:rsidRDefault="00533FE3" w:rsidP="00533FE3">
      <w:pPr>
        <w:spacing w:before="0" w:after="0"/>
      </w:pPr>
      <w:r w:rsidRPr="00533FE3">
        <w:rPr>
          <w:sz w:val="20"/>
        </w:rPr>
        <w:t>Справочно-правовая система «Консультант Плюс».</w:t>
      </w:r>
    </w:p>
    <w:sectPr w:rsidR="006564D2" w:rsidSect="00CE657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5525B29"/>
    <w:multiLevelType w:val="multilevel"/>
    <w:tmpl w:val="05525B2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73704AF"/>
    <w:multiLevelType w:val="multilevel"/>
    <w:tmpl w:val="073704AF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0B0147BC"/>
    <w:multiLevelType w:val="multilevel"/>
    <w:tmpl w:val="0B0147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C5012ED"/>
    <w:multiLevelType w:val="multilevel"/>
    <w:tmpl w:val="0C5012ED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1ABA0944"/>
    <w:multiLevelType w:val="multilevel"/>
    <w:tmpl w:val="1ABA0944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 w15:restartNumberingAfterBreak="0">
    <w:nsid w:val="1B0416DB"/>
    <w:multiLevelType w:val="multilevel"/>
    <w:tmpl w:val="1B0416DB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65D4D30"/>
    <w:multiLevelType w:val="multilevel"/>
    <w:tmpl w:val="365D4D30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7" w15:restartNumberingAfterBreak="0">
    <w:nsid w:val="39953717"/>
    <w:multiLevelType w:val="multilevel"/>
    <w:tmpl w:val="39953717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 w15:restartNumberingAfterBreak="0">
    <w:nsid w:val="3A9C27B5"/>
    <w:multiLevelType w:val="multilevel"/>
    <w:tmpl w:val="3A9C27B5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 w15:restartNumberingAfterBreak="0">
    <w:nsid w:val="44AB2346"/>
    <w:multiLevelType w:val="multilevel"/>
    <w:tmpl w:val="46340397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2" w15:restartNumberingAfterBreak="0">
    <w:nsid w:val="56096DC3"/>
    <w:multiLevelType w:val="hybridMultilevel"/>
    <w:tmpl w:val="4BE86F1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7B33F33"/>
    <w:multiLevelType w:val="hybridMultilevel"/>
    <w:tmpl w:val="6C0A4DA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8BC5F6E"/>
    <w:multiLevelType w:val="multilevel"/>
    <w:tmpl w:val="58BC5F6E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 w15:restartNumberingAfterBreak="0">
    <w:nsid w:val="5EF22B1A"/>
    <w:multiLevelType w:val="multilevel"/>
    <w:tmpl w:val="5EF22B1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FFD7CDB"/>
    <w:multiLevelType w:val="multilevel"/>
    <w:tmpl w:val="6FFD7CDB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32F1ED6"/>
    <w:multiLevelType w:val="multilevel"/>
    <w:tmpl w:val="732F1ED6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C8130B1"/>
    <w:multiLevelType w:val="multilevel"/>
    <w:tmpl w:val="7C8130B1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2"/>
  </w:num>
  <w:num w:numId="2">
    <w:abstractNumId w:val="26"/>
  </w:num>
  <w:num w:numId="3">
    <w:abstractNumId w:val="10"/>
  </w:num>
  <w:num w:numId="4">
    <w:abstractNumId w:val="21"/>
  </w:num>
  <w:num w:numId="5">
    <w:abstractNumId w:val="1"/>
  </w:num>
  <w:num w:numId="6">
    <w:abstractNumId w:val="11"/>
  </w:num>
  <w:num w:numId="7">
    <w:abstractNumId w:val="0"/>
  </w:num>
  <w:num w:numId="8">
    <w:abstractNumId w:val="4"/>
  </w:num>
  <w:num w:numId="9">
    <w:abstractNumId w:val="14"/>
  </w:num>
  <w:num w:numId="10">
    <w:abstractNumId w:val="28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25"/>
  </w:num>
  <w:num w:numId="14">
    <w:abstractNumId w:val="9"/>
  </w:num>
  <w:num w:numId="15">
    <w:abstractNumId w:val="13"/>
  </w:num>
  <w:num w:numId="16">
    <w:abstractNumId w:val="27"/>
  </w:num>
  <w:num w:numId="17">
    <w:abstractNumId w:val="12"/>
  </w:num>
  <w:num w:numId="18">
    <w:abstractNumId w:val="24"/>
  </w:num>
  <w:num w:numId="19">
    <w:abstractNumId w:val="18"/>
  </w:num>
  <w:num w:numId="20">
    <w:abstractNumId w:val="17"/>
  </w:num>
  <w:num w:numId="21">
    <w:abstractNumId w:val="16"/>
  </w:num>
  <w:num w:numId="22">
    <w:abstractNumId w:val="30"/>
  </w:num>
  <w:num w:numId="23">
    <w:abstractNumId w:val="29"/>
  </w:num>
  <w:num w:numId="24">
    <w:abstractNumId w:val="7"/>
  </w:num>
  <w:num w:numId="25">
    <w:abstractNumId w:val="8"/>
  </w:num>
  <w:num w:numId="26">
    <w:abstractNumId w:val="6"/>
  </w:num>
  <w:num w:numId="27">
    <w:abstractNumId w:val="19"/>
  </w:num>
  <w:num w:numId="28">
    <w:abstractNumId w:val="15"/>
  </w:num>
  <w:num w:numId="29">
    <w:abstractNumId w:val="20"/>
  </w:num>
  <w:num w:numId="30">
    <w:abstractNumId w:val="22"/>
  </w:num>
  <w:num w:numId="31">
    <w:abstractNumId w:val="2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CE6574"/>
    <w:rsid w:val="0002308E"/>
    <w:rsid w:val="00084B91"/>
    <w:rsid w:val="00274A05"/>
    <w:rsid w:val="00295B89"/>
    <w:rsid w:val="002D1D48"/>
    <w:rsid w:val="00366D13"/>
    <w:rsid w:val="003861BA"/>
    <w:rsid w:val="0048303D"/>
    <w:rsid w:val="00525C7F"/>
    <w:rsid w:val="00533FE3"/>
    <w:rsid w:val="00584F78"/>
    <w:rsid w:val="005A6792"/>
    <w:rsid w:val="005B31CE"/>
    <w:rsid w:val="005D2178"/>
    <w:rsid w:val="00625C0F"/>
    <w:rsid w:val="00626F4D"/>
    <w:rsid w:val="006417FE"/>
    <w:rsid w:val="006564D2"/>
    <w:rsid w:val="0065717A"/>
    <w:rsid w:val="00674E04"/>
    <w:rsid w:val="006D1872"/>
    <w:rsid w:val="00790D7B"/>
    <w:rsid w:val="007C551E"/>
    <w:rsid w:val="0081554B"/>
    <w:rsid w:val="00831313"/>
    <w:rsid w:val="008861DB"/>
    <w:rsid w:val="009023B7"/>
    <w:rsid w:val="00952061"/>
    <w:rsid w:val="009D0574"/>
    <w:rsid w:val="00A12937"/>
    <w:rsid w:val="00A82094"/>
    <w:rsid w:val="00A93348"/>
    <w:rsid w:val="00AB1279"/>
    <w:rsid w:val="00B009AC"/>
    <w:rsid w:val="00B050EF"/>
    <w:rsid w:val="00B23552"/>
    <w:rsid w:val="00B61493"/>
    <w:rsid w:val="00B9490B"/>
    <w:rsid w:val="00BD6AF6"/>
    <w:rsid w:val="00BF2D3F"/>
    <w:rsid w:val="00C54611"/>
    <w:rsid w:val="00C5484D"/>
    <w:rsid w:val="00C66DB4"/>
    <w:rsid w:val="00C76F84"/>
    <w:rsid w:val="00CB043F"/>
    <w:rsid w:val="00CC4C5F"/>
    <w:rsid w:val="00CE6574"/>
    <w:rsid w:val="00D51CCC"/>
    <w:rsid w:val="00DE29FD"/>
    <w:rsid w:val="00EB1C11"/>
    <w:rsid w:val="00EC4BA3"/>
    <w:rsid w:val="00F03256"/>
    <w:rsid w:val="00F7676D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B47A8"/>
  <w15:docId w15:val="{CF67F351-1672-486E-B892-F6ED70D53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E6574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CE6574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CE6574"/>
    <w:pPr>
      <w:outlineLvl w:val="1"/>
    </w:pPr>
  </w:style>
  <w:style w:type="paragraph" w:styleId="30">
    <w:name w:val="heading 3"/>
    <w:basedOn w:val="a2"/>
    <w:next w:val="a2"/>
    <w:link w:val="32"/>
    <w:qFormat/>
    <w:rsid w:val="00CE6574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CE6574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CE6574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CE6574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CE6574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CE6574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CE6574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CE65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CE65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CE6574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CE657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CE6574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CE6574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CE6574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CE6574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CE6574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CE6574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CE6574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CE6574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CE6574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CE6574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CE6574"/>
    <w:rPr>
      <w:rFonts w:cs="Times New Roman"/>
    </w:rPr>
  </w:style>
  <w:style w:type="character" w:styleId="aa">
    <w:name w:val="Emphasis"/>
    <w:basedOn w:val="a3"/>
    <w:uiPriority w:val="99"/>
    <w:qFormat/>
    <w:rsid w:val="00CE6574"/>
    <w:rPr>
      <w:rFonts w:cs="Times New Roman"/>
      <w:i/>
    </w:rPr>
  </w:style>
  <w:style w:type="character" w:styleId="ab">
    <w:name w:val="Hyperlink"/>
    <w:basedOn w:val="a3"/>
    <w:qFormat/>
    <w:rsid w:val="00CE6574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CE6574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CE6574"/>
    <w:rPr>
      <w:rFonts w:cs="Times New Roman"/>
    </w:rPr>
  </w:style>
  <w:style w:type="character" w:styleId="ad">
    <w:name w:val="line number"/>
    <w:basedOn w:val="a3"/>
    <w:uiPriority w:val="99"/>
    <w:qFormat/>
    <w:rsid w:val="00CE6574"/>
    <w:rPr>
      <w:rFonts w:cs="Times New Roman"/>
    </w:rPr>
  </w:style>
  <w:style w:type="character" w:styleId="HTML2">
    <w:name w:val="HTML Definition"/>
    <w:basedOn w:val="a3"/>
    <w:uiPriority w:val="99"/>
    <w:qFormat/>
    <w:rsid w:val="00CE6574"/>
    <w:rPr>
      <w:rFonts w:cs="Times New Roman"/>
      <w:i/>
    </w:rPr>
  </w:style>
  <w:style w:type="character" w:styleId="HTML3">
    <w:name w:val="HTML Variable"/>
    <w:basedOn w:val="a3"/>
    <w:uiPriority w:val="99"/>
    <w:qFormat/>
    <w:rsid w:val="00CE6574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CE6574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CE6574"/>
    <w:rPr>
      <w:rFonts w:cs="Times New Roman"/>
      <w:b/>
    </w:rPr>
  </w:style>
  <w:style w:type="character" w:styleId="HTML5">
    <w:name w:val="HTML Cite"/>
    <w:basedOn w:val="a3"/>
    <w:uiPriority w:val="99"/>
    <w:qFormat/>
    <w:rsid w:val="00CE6574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CE6574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CE6574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CE6574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CE6574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CE6574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CE6574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CE657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CE657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CE6574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CE6574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CE6574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CE657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CE6574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CE6574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CE65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CE6574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CE6574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CE6574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CE6574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CE6574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CE6574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CE6574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CE6574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CE6574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CE6574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CE6574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CE657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CE6574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CE6574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CE6574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CE6574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CE657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CE6574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CE6574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CE65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CE6574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CE6574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CE6574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CE6574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CE6574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CE6574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CE6574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CE6574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CE65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CE6574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CE657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CE6574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CE6574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CE6574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CE6574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CE6574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CE6574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CE65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CE6574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CE65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CE6574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CE6574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CE6574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CE6574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CE6574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CE6574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CE657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CE6574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CE6574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CE6574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CE6574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CE6574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CE6574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CE65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CE6574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CE657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CE65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CE6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CE65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CE6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CE657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CE657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CE6574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CE6574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CE6574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CE6574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CE6574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CE6574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CE6574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CE657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CE657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CE657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CE6574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CE6574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CE6574"/>
    <w:rPr>
      <w:rFonts w:cs="Times New Roman"/>
    </w:rPr>
  </w:style>
  <w:style w:type="character" w:customStyle="1" w:styleId="spelle">
    <w:name w:val="spelle"/>
    <w:uiPriority w:val="99"/>
    <w:qFormat/>
    <w:rsid w:val="00CE6574"/>
  </w:style>
  <w:style w:type="character" w:customStyle="1" w:styleId="FootnoteTextChar3">
    <w:name w:val="Footnote Text Char3"/>
    <w:uiPriority w:val="99"/>
    <w:qFormat/>
    <w:locked/>
    <w:rsid w:val="00CE6574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CE6574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CE6574"/>
  </w:style>
  <w:style w:type="character" w:customStyle="1" w:styleId="FootnoteTextChar">
    <w:name w:val="Footnote Text Char"/>
    <w:basedOn w:val="a3"/>
    <w:uiPriority w:val="99"/>
    <w:qFormat/>
    <w:locked/>
    <w:rsid w:val="00CE6574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CE657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CE6574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CE6574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CE6574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CE6574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CE6574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CE6574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CE6574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CE6574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CE6574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CE6574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CE6574"/>
  </w:style>
  <w:style w:type="character" w:customStyle="1" w:styleId="DocumentMapChar">
    <w:name w:val="Document Map Char"/>
    <w:basedOn w:val="a3"/>
    <w:uiPriority w:val="99"/>
    <w:qFormat/>
    <w:locked/>
    <w:rsid w:val="00CE6574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CE6574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CE6574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CE6574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CE6574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CE6574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CE6574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CE6574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CE657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CE6574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CE6574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CE6574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CE6574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CE6574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CE6574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CE6574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CE6574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CE6574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CE6574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CE6574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CE6574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CE6574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CE6574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CE6574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CE6574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CE6574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CE6574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CE657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CE65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CE6574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CE6574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CE6574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CE6574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CE6574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CE6574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CE6574"/>
    <w:rPr>
      <w:rFonts w:cs="Times New Roman"/>
    </w:rPr>
  </w:style>
  <w:style w:type="paragraph" w:customStyle="1" w:styleId="ConsPlusNonformat">
    <w:name w:val="ConsPlusNonformat"/>
    <w:uiPriority w:val="99"/>
    <w:qFormat/>
    <w:rsid w:val="00CE65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CE6574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CE6574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CE6574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CE6574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CE6574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CE6574"/>
  </w:style>
  <w:style w:type="character" w:customStyle="1" w:styleId="110">
    <w:name w:val="Заголовок 1 Знак1"/>
    <w:uiPriority w:val="99"/>
    <w:qFormat/>
    <w:locked/>
    <w:rsid w:val="00CE6574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CE6574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CE6574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CE6574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CE6574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CE6574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CE6574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CE6574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CE6574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CE6574"/>
  </w:style>
  <w:style w:type="paragraph" w:customStyle="1" w:styleId="Style16">
    <w:name w:val="Style16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CE6574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CE6574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CE65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CE6574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CE6574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CE6574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CE6574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CE65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CE6574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CE6574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CE6574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CE6574"/>
    <w:rPr>
      <w:sz w:val="24"/>
    </w:rPr>
  </w:style>
  <w:style w:type="character" w:customStyle="1" w:styleId="trb12">
    <w:name w:val="trb12"/>
    <w:basedOn w:val="a3"/>
    <w:uiPriority w:val="99"/>
    <w:qFormat/>
    <w:rsid w:val="00CE6574"/>
    <w:rPr>
      <w:rFonts w:cs="Times New Roman"/>
    </w:rPr>
  </w:style>
  <w:style w:type="character" w:customStyle="1" w:styleId="tbln12">
    <w:name w:val="tbln12"/>
    <w:basedOn w:val="a3"/>
    <w:uiPriority w:val="99"/>
    <w:qFormat/>
    <w:rsid w:val="00CE6574"/>
    <w:rPr>
      <w:rFonts w:cs="Times New Roman"/>
    </w:rPr>
  </w:style>
  <w:style w:type="character" w:customStyle="1" w:styleId="tbb12">
    <w:name w:val="tbb12"/>
    <w:basedOn w:val="a3"/>
    <w:uiPriority w:val="99"/>
    <w:qFormat/>
    <w:rsid w:val="00CE6574"/>
    <w:rPr>
      <w:rFonts w:cs="Times New Roman"/>
    </w:rPr>
  </w:style>
  <w:style w:type="paragraph" w:customStyle="1" w:styleId="Style9">
    <w:name w:val="Style9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CE6574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CE6574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CE6574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CE6574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CE6574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CE6574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CE6574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CE657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CE6574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CE657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CE6574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CE6574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CE6574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CE6574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CE6574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CE65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CE65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CE6574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CE6574"/>
    <w:rPr>
      <w:rFonts w:cs="Times New Roman"/>
    </w:rPr>
  </w:style>
  <w:style w:type="character" w:customStyle="1" w:styleId="161">
    <w:name w:val="Знак Знак16"/>
    <w:uiPriority w:val="99"/>
    <w:qFormat/>
    <w:locked/>
    <w:rsid w:val="00CE6574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CE6574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CE6574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CE6574"/>
    <w:rPr>
      <w:sz w:val="16"/>
    </w:rPr>
  </w:style>
  <w:style w:type="paragraph" w:customStyle="1" w:styleId="affff2">
    <w:name w:val="a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CE6574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CE6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CE6574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CE6574"/>
  </w:style>
  <w:style w:type="character" w:customStyle="1" w:styleId="apple-style-span">
    <w:name w:val="apple-style-span"/>
    <w:uiPriority w:val="99"/>
    <w:qFormat/>
    <w:rsid w:val="00CE6574"/>
  </w:style>
  <w:style w:type="character" w:customStyle="1" w:styleId="orange">
    <w:name w:val="orange"/>
    <w:uiPriority w:val="99"/>
    <w:qFormat/>
    <w:rsid w:val="00CE6574"/>
  </w:style>
  <w:style w:type="character" w:customStyle="1" w:styleId="gray">
    <w:name w:val="gray"/>
    <w:uiPriority w:val="99"/>
    <w:qFormat/>
    <w:rsid w:val="00CE6574"/>
  </w:style>
  <w:style w:type="paragraph" w:customStyle="1" w:styleId="1KGK9">
    <w:name w:val="1KG=K9"/>
    <w:uiPriority w:val="99"/>
    <w:qFormat/>
    <w:rsid w:val="00CE65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CE6574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CE6574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CE6574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CE6574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CE6574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CE6574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CE6574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CE6574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CE6574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CE6574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CE6574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CE6574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CE6574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CE657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CE657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CE6574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CE6574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CE6574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CE6574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CE6574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CE657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CE6574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CE6574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CE6574"/>
    <w:rPr>
      <w:rFonts w:cs="Times New Roman"/>
    </w:rPr>
  </w:style>
  <w:style w:type="character" w:customStyle="1" w:styleId="ft523">
    <w:name w:val="ft523"/>
    <w:basedOn w:val="a3"/>
    <w:uiPriority w:val="99"/>
    <w:qFormat/>
    <w:rsid w:val="00CE6574"/>
    <w:rPr>
      <w:rFonts w:cs="Times New Roman"/>
    </w:rPr>
  </w:style>
  <w:style w:type="character" w:customStyle="1" w:styleId="ft459">
    <w:name w:val="ft459"/>
    <w:basedOn w:val="a3"/>
    <w:uiPriority w:val="99"/>
    <w:qFormat/>
    <w:rsid w:val="00CE6574"/>
    <w:rPr>
      <w:rFonts w:cs="Times New Roman"/>
    </w:rPr>
  </w:style>
  <w:style w:type="character" w:customStyle="1" w:styleId="ft553">
    <w:name w:val="ft553"/>
    <w:basedOn w:val="a3"/>
    <w:uiPriority w:val="99"/>
    <w:qFormat/>
    <w:rsid w:val="00CE6574"/>
    <w:rPr>
      <w:rFonts w:cs="Times New Roman"/>
    </w:rPr>
  </w:style>
  <w:style w:type="character" w:customStyle="1" w:styleId="ft672">
    <w:name w:val="ft672"/>
    <w:basedOn w:val="a3"/>
    <w:uiPriority w:val="99"/>
    <w:qFormat/>
    <w:rsid w:val="00CE6574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CE6574"/>
    <w:rPr>
      <w:rFonts w:cs="Times New Roman"/>
    </w:rPr>
  </w:style>
  <w:style w:type="character" w:customStyle="1" w:styleId="ft224">
    <w:name w:val="ft224"/>
    <w:basedOn w:val="a3"/>
    <w:uiPriority w:val="99"/>
    <w:qFormat/>
    <w:rsid w:val="00CE6574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CE6574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CE6574"/>
    <w:rPr>
      <w:sz w:val="16"/>
    </w:rPr>
  </w:style>
  <w:style w:type="paragraph" w:customStyle="1" w:styleId="affffb">
    <w:name w:val="Стиль"/>
    <w:uiPriority w:val="99"/>
    <w:qFormat/>
    <w:rsid w:val="00CE6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CE6574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CE6574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CE6574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CE6574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CE6574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CE6574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CE6574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CE6574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CE6574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CE6574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CE6574"/>
    <w:rPr>
      <w:rFonts w:cs="Times New Roman"/>
    </w:rPr>
  </w:style>
  <w:style w:type="character" w:customStyle="1" w:styleId="ft1168">
    <w:name w:val="ft1168"/>
    <w:basedOn w:val="a3"/>
    <w:uiPriority w:val="99"/>
    <w:qFormat/>
    <w:rsid w:val="00CE6574"/>
    <w:rPr>
      <w:rFonts w:cs="Times New Roman"/>
    </w:rPr>
  </w:style>
  <w:style w:type="character" w:customStyle="1" w:styleId="ft1237">
    <w:name w:val="ft1237"/>
    <w:basedOn w:val="a3"/>
    <w:uiPriority w:val="99"/>
    <w:qFormat/>
    <w:rsid w:val="00CE6574"/>
    <w:rPr>
      <w:rFonts w:cs="Times New Roman"/>
    </w:rPr>
  </w:style>
  <w:style w:type="character" w:customStyle="1" w:styleId="ft1245">
    <w:name w:val="ft1245"/>
    <w:basedOn w:val="a3"/>
    <w:uiPriority w:val="99"/>
    <w:qFormat/>
    <w:rsid w:val="00CE6574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CE6574"/>
    <w:rPr>
      <w:rFonts w:cs="Times New Roman"/>
    </w:rPr>
  </w:style>
  <w:style w:type="paragraph" w:customStyle="1" w:styleId="2f4">
    <w:name w:val="[О] Загол. 2 ур."/>
    <w:uiPriority w:val="99"/>
    <w:qFormat/>
    <w:rsid w:val="00CE6574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CE6574"/>
    <w:rPr>
      <w:rFonts w:cs="Times New Roman"/>
    </w:rPr>
  </w:style>
  <w:style w:type="character" w:customStyle="1" w:styleId="610">
    <w:name w:val="Знак Знак610"/>
    <w:uiPriority w:val="99"/>
    <w:qFormat/>
    <w:locked/>
    <w:rsid w:val="00CE6574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CE6574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CE6574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CE6574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CE6574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CE6574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CE6574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CE6574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CE6574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CE6574"/>
    <w:rPr>
      <w:rFonts w:cs="Times New Roman"/>
    </w:rPr>
  </w:style>
  <w:style w:type="character" w:customStyle="1" w:styleId="FontStyle33">
    <w:name w:val="Font Style33"/>
    <w:uiPriority w:val="99"/>
    <w:qFormat/>
    <w:rsid w:val="00CE6574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CE6574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CE6574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CE6574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CE6574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CE6574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CE6574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CE6574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CE6574"/>
    <w:rPr>
      <w:rFonts w:cs="Times New Roman"/>
    </w:rPr>
  </w:style>
  <w:style w:type="character" w:customStyle="1" w:styleId="ft3162">
    <w:name w:val="ft3162"/>
    <w:basedOn w:val="a3"/>
    <w:uiPriority w:val="99"/>
    <w:qFormat/>
    <w:rsid w:val="00CE6574"/>
    <w:rPr>
      <w:rFonts w:cs="Times New Roman"/>
    </w:rPr>
  </w:style>
  <w:style w:type="character" w:customStyle="1" w:styleId="ft1373">
    <w:name w:val="ft1373"/>
    <w:basedOn w:val="a3"/>
    <w:uiPriority w:val="99"/>
    <w:qFormat/>
    <w:rsid w:val="00CE6574"/>
    <w:rPr>
      <w:rFonts w:cs="Times New Roman"/>
    </w:rPr>
  </w:style>
  <w:style w:type="character" w:customStyle="1" w:styleId="ft32">
    <w:name w:val="ft32"/>
    <w:basedOn w:val="a3"/>
    <w:uiPriority w:val="99"/>
    <w:qFormat/>
    <w:rsid w:val="00CE6574"/>
    <w:rPr>
      <w:rFonts w:cs="Times New Roman"/>
    </w:rPr>
  </w:style>
  <w:style w:type="character" w:customStyle="1" w:styleId="ft1433">
    <w:name w:val="ft1433"/>
    <w:basedOn w:val="a3"/>
    <w:uiPriority w:val="99"/>
    <w:qFormat/>
    <w:rsid w:val="00CE6574"/>
    <w:rPr>
      <w:rFonts w:cs="Times New Roman"/>
    </w:rPr>
  </w:style>
  <w:style w:type="character" w:customStyle="1" w:styleId="ft1481">
    <w:name w:val="ft1481"/>
    <w:basedOn w:val="a3"/>
    <w:uiPriority w:val="99"/>
    <w:qFormat/>
    <w:rsid w:val="00CE6574"/>
    <w:rPr>
      <w:rFonts w:cs="Times New Roman"/>
    </w:rPr>
  </w:style>
  <w:style w:type="character" w:customStyle="1" w:styleId="ft1536">
    <w:name w:val="ft1536"/>
    <w:basedOn w:val="a3"/>
    <w:uiPriority w:val="99"/>
    <w:qFormat/>
    <w:rsid w:val="00CE6574"/>
    <w:rPr>
      <w:rFonts w:cs="Times New Roman"/>
    </w:rPr>
  </w:style>
  <w:style w:type="character" w:customStyle="1" w:styleId="ft1543">
    <w:name w:val="ft1543"/>
    <w:basedOn w:val="a3"/>
    <w:uiPriority w:val="99"/>
    <w:qFormat/>
    <w:rsid w:val="00CE6574"/>
    <w:rPr>
      <w:rFonts w:cs="Times New Roman"/>
    </w:rPr>
  </w:style>
  <w:style w:type="character" w:customStyle="1" w:styleId="ft1">
    <w:name w:val="ft1"/>
    <w:basedOn w:val="a3"/>
    <w:uiPriority w:val="99"/>
    <w:qFormat/>
    <w:rsid w:val="00CE6574"/>
    <w:rPr>
      <w:rFonts w:cs="Times New Roman"/>
    </w:rPr>
  </w:style>
  <w:style w:type="character" w:customStyle="1" w:styleId="ft1546">
    <w:name w:val="ft1546"/>
    <w:basedOn w:val="a3"/>
    <w:uiPriority w:val="99"/>
    <w:qFormat/>
    <w:rsid w:val="00CE6574"/>
    <w:rPr>
      <w:rFonts w:cs="Times New Roman"/>
    </w:rPr>
  </w:style>
  <w:style w:type="character" w:customStyle="1" w:styleId="ft1550">
    <w:name w:val="ft1550"/>
    <w:basedOn w:val="a3"/>
    <w:uiPriority w:val="99"/>
    <w:qFormat/>
    <w:rsid w:val="00CE6574"/>
    <w:rPr>
      <w:rFonts w:cs="Times New Roman"/>
    </w:rPr>
  </w:style>
  <w:style w:type="character" w:customStyle="1" w:styleId="ft1571">
    <w:name w:val="ft1571"/>
    <w:basedOn w:val="a3"/>
    <w:uiPriority w:val="99"/>
    <w:qFormat/>
    <w:rsid w:val="00CE6574"/>
    <w:rPr>
      <w:rFonts w:cs="Times New Roman"/>
    </w:rPr>
  </w:style>
  <w:style w:type="character" w:customStyle="1" w:styleId="ft1577">
    <w:name w:val="ft1577"/>
    <w:basedOn w:val="a3"/>
    <w:uiPriority w:val="99"/>
    <w:qFormat/>
    <w:rsid w:val="00CE6574"/>
    <w:rPr>
      <w:rFonts w:cs="Times New Roman"/>
    </w:rPr>
  </w:style>
  <w:style w:type="character" w:customStyle="1" w:styleId="ft1583">
    <w:name w:val="ft1583"/>
    <w:basedOn w:val="a3"/>
    <w:uiPriority w:val="99"/>
    <w:qFormat/>
    <w:rsid w:val="00CE6574"/>
    <w:rPr>
      <w:rFonts w:cs="Times New Roman"/>
    </w:rPr>
  </w:style>
  <w:style w:type="character" w:customStyle="1" w:styleId="ft1593">
    <w:name w:val="ft1593"/>
    <w:basedOn w:val="a3"/>
    <w:uiPriority w:val="99"/>
    <w:qFormat/>
    <w:rsid w:val="00CE6574"/>
    <w:rPr>
      <w:rFonts w:cs="Times New Roman"/>
    </w:rPr>
  </w:style>
  <w:style w:type="character" w:customStyle="1" w:styleId="ft1641">
    <w:name w:val="ft1641"/>
    <w:basedOn w:val="a3"/>
    <w:uiPriority w:val="99"/>
    <w:qFormat/>
    <w:rsid w:val="00CE6574"/>
    <w:rPr>
      <w:rFonts w:cs="Times New Roman"/>
    </w:rPr>
  </w:style>
  <w:style w:type="character" w:customStyle="1" w:styleId="ft1671">
    <w:name w:val="ft1671"/>
    <w:basedOn w:val="a3"/>
    <w:uiPriority w:val="99"/>
    <w:qFormat/>
    <w:rsid w:val="00CE6574"/>
    <w:rPr>
      <w:rFonts w:cs="Times New Roman"/>
    </w:rPr>
  </w:style>
  <w:style w:type="character" w:customStyle="1" w:styleId="ft1723">
    <w:name w:val="ft1723"/>
    <w:basedOn w:val="a3"/>
    <w:uiPriority w:val="99"/>
    <w:qFormat/>
    <w:rsid w:val="00CE6574"/>
    <w:rPr>
      <w:rFonts w:cs="Times New Roman"/>
    </w:rPr>
  </w:style>
  <w:style w:type="character" w:customStyle="1" w:styleId="ft1786">
    <w:name w:val="ft1786"/>
    <w:basedOn w:val="a3"/>
    <w:uiPriority w:val="99"/>
    <w:qFormat/>
    <w:rsid w:val="00CE6574"/>
    <w:rPr>
      <w:rFonts w:cs="Times New Roman"/>
    </w:rPr>
  </w:style>
  <w:style w:type="character" w:customStyle="1" w:styleId="ft1809">
    <w:name w:val="ft1809"/>
    <w:basedOn w:val="a3"/>
    <w:uiPriority w:val="99"/>
    <w:qFormat/>
    <w:rsid w:val="00CE6574"/>
    <w:rPr>
      <w:rFonts w:cs="Times New Roman"/>
    </w:rPr>
  </w:style>
  <w:style w:type="character" w:customStyle="1" w:styleId="ft1814">
    <w:name w:val="ft1814"/>
    <w:basedOn w:val="a3"/>
    <w:uiPriority w:val="99"/>
    <w:qFormat/>
    <w:rsid w:val="00CE6574"/>
    <w:rPr>
      <w:rFonts w:cs="Times New Roman"/>
    </w:rPr>
  </w:style>
  <w:style w:type="character" w:customStyle="1" w:styleId="ft1827">
    <w:name w:val="ft1827"/>
    <w:basedOn w:val="a3"/>
    <w:uiPriority w:val="99"/>
    <w:qFormat/>
    <w:rsid w:val="00CE6574"/>
    <w:rPr>
      <w:rFonts w:cs="Times New Roman"/>
    </w:rPr>
  </w:style>
  <w:style w:type="character" w:customStyle="1" w:styleId="ft1831">
    <w:name w:val="ft1831"/>
    <w:basedOn w:val="a3"/>
    <w:uiPriority w:val="99"/>
    <w:qFormat/>
    <w:rsid w:val="00CE6574"/>
    <w:rPr>
      <w:rFonts w:cs="Times New Roman"/>
    </w:rPr>
  </w:style>
  <w:style w:type="character" w:customStyle="1" w:styleId="ft1837">
    <w:name w:val="ft1837"/>
    <w:basedOn w:val="a3"/>
    <w:uiPriority w:val="99"/>
    <w:qFormat/>
    <w:rsid w:val="00CE6574"/>
    <w:rPr>
      <w:rFonts w:cs="Times New Roman"/>
    </w:rPr>
  </w:style>
  <w:style w:type="character" w:customStyle="1" w:styleId="ft1857">
    <w:name w:val="ft1857"/>
    <w:basedOn w:val="a3"/>
    <w:uiPriority w:val="99"/>
    <w:qFormat/>
    <w:rsid w:val="00CE6574"/>
    <w:rPr>
      <w:rFonts w:cs="Times New Roman"/>
    </w:rPr>
  </w:style>
  <w:style w:type="character" w:customStyle="1" w:styleId="ft1873">
    <w:name w:val="ft1873"/>
    <w:basedOn w:val="a3"/>
    <w:uiPriority w:val="99"/>
    <w:qFormat/>
    <w:rsid w:val="00CE6574"/>
    <w:rPr>
      <w:rFonts w:cs="Times New Roman"/>
    </w:rPr>
  </w:style>
  <w:style w:type="character" w:customStyle="1" w:styleId="ft1932">
    <w:name w:val="ft1932"/>
    <w:basedOn w:val="a3"/>
    <w:uiPriority w:val="99"/>
    <w:qFormat/>
    <w:rsid w:val="00CE6574"/>
    <w:rPr>
      <w:rFonts w:cs="Times New Roman"/>
    </w:rPr>
  </w:style>
  <w:style w:type="character" w:customStyle="1" w:styleId="ft1995">
    <w:name w:val="ft1995"/>
    <w:basedOn w:val="a3"/>
    <w:uiPriority w:val="99"/>
    <w:qFormat/>
    <w:rsid w:val="00CE6574"/>
    <w:rPr>
      <w:rFonts w:cs="Times New Roman"/>
    </w:rPr>
  </w:style>
  <w:style w:type="character" w:customStyle="1" w:styleId="ft2033">
    <w:name w:val="ft2033"/>
    <w:basedOn w:val="a3"/>
    <w:uiPriority w:val="99"/>
    <w:qFormat/>
    <w:rsid w:val="00CE6574"/>
    <w:rPr>
      <w:rFonts w:cs="Times New Roman"/>
    </w:rPr>
  </w:style>
  <w:style w:type="character" w:customStyle="1" w:styleId="ft11943">
    <w:name w:val="ft11943"/>
    <w:basedOn w:val="a3"/>
    <w:uiPriority w:val="99"/>
    <w:qFormat/>
    <w:rsid w:val="00CE6574"/>
    <w:rPr>
      <w:rFonts w:cs="Times New Roman"/>
    </w:rPr>
  </w:style>
  <w:style w:type="character" w:customStyle="1" w:styleId="ft12010">
    <w:name w:val="ft12010"/>
    <w:basedOn w:val="a3"/>
    <w:uiPriority w:val="99"/>
    <w:qFormat/>
    <w:rsid w:val="00CE6574"/>
    <w:rPr>
      <w:rFonts w:cs="Times New Roman"/>
    </w:rPr>
  </w:style>
  <w:style w:type="character" w:customStyle="1" w:styleId="ft12050">
    <w:name w:val="ft12050"/>
    <w:basedOn w:val="a3"/>
    <w:uiPriority w:val="99"/>
    <w:qFormat/>
    <w:rsid w:val="00CE6574"/>
    <w:rPr>
      <w:rFonts w:cs="Times New Roman"/>
    </w:rPr>
  </w:style>
  <w:style w:type="character" w:customStyle="1" w:styleId="ft12104">
    <w:name w:val="ft12104"/>
    <w:basedOn w:val="a3"/>
    <w:uiPriority w:val="99"/>
    <w:qFormat/>
    <w:rsid w:val="00CE6574"/>
    <w:rPr>
      <w:rFonts w:cs="Times New Roman"/>
    </w:rPr>
  </w:style>
  <w:style w:type="character" w:customStyle="1" w:styleId="ft12139">
    <w:name w:val="ft12139"/>
    <w:basedOn w:val="a3"/>
    <w:uiPriority w:val="99"/>
    <w:qFormat/>
    <w:rsid w:val="00CE6574"/>
    <w:rPr>
      <w:rFonts w:cs="Times New Roman"/>
    </w:rPr>
  </w:style>
  <w:style w:type="character" w:customStyle="1" w:styleId="ft12166">
    <w:name w:val="ft12166"/>
    <w:basedOn w:val="a3"/>
    <w:uiPriority w:val="99"/>
    <w:qFormat/>
    <w:rsid w:val="00CE6574"/>
    <w:rPr>
      <w:rFonts w:cs="Times New Roman"/>
    </w:rPr>
  </w:style>
  <w:style w:type="character" w:customStyle="1" w:styleId="ft12184">
    <w:name w:val="ft12184"/>
    <w:basedOn w:val="a3"/>
    <w:uiPriority w:val="99"/>
    <w:qFormat/>
    <w:rsid w:val="00CE6574"/>
    <w:rPr>
      <w:rFonts w:cs="Times New Roman"/>
    </w:rPr>
  </w:style>
  <w:style w:type="character" w:customStyle="1" w:styleId="ft12250">
    <w:name w:val="ft12250"/>
    <w:basedOn w:val="a3"/>
    <w:uiPriority w:val="99"/>
    <w:qFormat/>
    <w:rsid w:val="00CE6574"/>
    <w:rPr>
      <w:rFonts w:cs="Times New Roman"/>
    </w:rPr>
  </w:style>
  <w:style w:type="character" w:customStyle="1" w:styleId="ft12278">
    <w:name w:val="ft12278"/>
    <w:basedOn w:val="a3"/>
    <w:uiPriority w:val="99"/>
    <w:qFormat/>
    <w:rsid w:val="00CE6574"/>
    <w:rPr>
      <w:rFonts w:cs="Times New Roman"/>
    </w:rPr>
  </w:style>
  <w:style w:type="character" w:customStyle="1" w:styleId="ft12329">
    <w:name w:val="ft12329"/>
    <w:basedOn w:val="a3"/>
    <w:uiPriority w:val="99"/>
    <w:qFormat/>
    <w:rsid w:val="00CE6574"/>
    <w:rPr>
      <w:rFonts w:cs="Times New Roman"/>
    </w:rPr>
  </w:style>
  <w:style w:type="character" w:customStyle="1" w:styleId="ft12373">
    <w:name w:val="ft12373"/>
    <w:basedOn w:val="a3"/>
    <w:uiPriority w:val="99"/>
    <w:qFormat/>
    <w:rsid w:val="00CE6574"/>
    <w:rPr>
      <w:rFonts w:cs="Times New Roman"/>
    </w:rPr>
  </w:style>
  <w:style w:type="character" w:customStyle="1" w:styleId="ft12374">
    <w:name w:val="ft12374"/>
    <w:basedOn w:val="a3"/>
    <w:uiPriority w:val="99"/>
    <w:qFormat/>
    <w:rsid w:val="00CE6574"/>
    <w:rPr>
      <w:rFonts w:cs="Times New Roman"/>
    </w:rPr>
  </w:style>
  <w:style w:type="character" w:customStyle="1" w:styleId="ft12429">
    <w:name w:val="ft12429"/>
    <w:basedOn w:val="a3"/>
    <w:uiPriority w:val="99"/>
    <w:qFormat/>
    <w:rsid w:val="00CE6574"/>
    <w:rPr>
      <w:rFonts w:cs="Times New Roman"/>
    </w:rPr>
  </w:style>
  <w:style w:type="character" w:customStyle="1" w:styleId="ft12471">
    <w:name w:val="ft12471"/>
    <w:basedOn w:val="a3"/>
    <w:uiPriority w:val="99"/>
    <w:qFormat/>
    <w:rsid w:val="00CE6574"/>
    <w:rPr>
      <w:rFonts w:cs="Times New Roman"/>
    </w:rPr>
  </w:style>
  <w:style w:type="character" w:customStyle="1" w:styleId="ft12500">
    <w:name w:val="ft12500"/>
    <w:basedOn w:val="a3"/>
    <w:uiPriority w:val="99"/>
    <w:qFormat/>
    <w:rsid w:val="00CE6574"/>
    <w:rPr>
      <w:rFonts w:cs="Times New Roman"/>
    </w:rPr>
  </w:style>
  <w:style w:type="character" w:customStyle="1" w:styleId="ft12501">
    <w:name w:val="ft12501"/>
    <w:basedOn w:val="a3"/>
    <w:uiPriority w:val="99"/>
    <w:qFormat/>
    <w:rsid w:val="00CE6574"/>
    <w:rPr>
      <w:rFonts w:cs="Times New Roman"/>
    </w:rPr>
  </w:style>
  <w:style w:type="character" w:customStyle="1" w:styleId="ft12561">
    <w:name w:val="ft12561"/>
    <w:basedOn w:val="a3"/>
    <w:uiPriority w:val="99"/>
    <w:qFormat/>
    <w:rsid w:val="00CE6574"/>
    <w:rPr>
      <w:rFonts w:cs="Times New Roman"/>
    </w:rPr>
  </w:style>
  <w:style w:type="character" w:customStyle="1" w:styleId="ft12562">
    <w:name w:val="ft12562"/>
    <w:basedOn w:val="a3"/>
    <w:uiPriority w:val="99"/>
    <w:qFormat/>
    <w:rsid w:val="00CE6574"/>
    <w:rPr>
      <w:rFonts w:cs="Times New Roman"/>
    </w:rPr>
  </w:style>
  <w:style w:type="character" w:customStyle="1" w:styleId="ft12589">
    <w:name w:val="ft12589"/>
    <w:basedOn w:val="a3"/>
    <w:uiPriority w:val="99"/>
    <w:qFormat/>
    <w:rsid w:val="00CE6574"/>
    <w:rPr>
      <w:rFonts w:cs="Times New Roman"/>
    </w:rPr>
  </w:style>
  <w:style w:type="character" w:customStyle="1" w:styleId="ft12609">
    <w:name w:val="ft12609"/>
    <w:basedOn w:val="a3"/>
    <w:uiPriority w:val="99"/>
    <w:qFormat/>
    <w:rsid w:val="00CE6574"/>
    <w:rPr>
      <w:rFonts w:cs="Times New Roman"/>
    </w:rPr>
  </w:style>
  <w:style w:type="character" w:customStyle="1" w:styleId="ft12670">
    <w:name w:val="ft12670"/>
    <w:basedOn w:val="a3"/>
    <w:uiPriority w:val="99"/>
    <w:qFormat/>
    <w:rsid w:val="00CE6574"/>
    <w:rPr>
      <w:rFonts w:cs="Times New Roman"/>
    </w:rPr>
  </w:style>
  <w:style w:type="character" w:customStyle="1" w:styleId="ft12676">
    <w:name w:val="ft12676"/>
    <w:basedOn w:val="a3"/>
    <w:uiPriority w:val="99"/>
    <w:qFormat/>
    <w:rsid w:val="00CE6574"/>
    <w:rPr>
      <w:rFonts w:cs="Times New Roman"/>
    </w:rPr>
  </w:style>
  <w:style w:type="character" w:customStyle="1" w:styleId="ft12686">
    <w:name w:val="ft12686"/>
    <w:basedOn w:val="a3"/>
    <w:uiPriority w:val="99"/>
    <w:qFormat/>
    <w:rsid w:val="00CE6574"/>
    <w:rPr>
      <w:rFonts w:cs="Times New Roman"/>
    </w:rPr>
  </w:style>
  <w:style w:type="character" w:customStyle="1" w:styleId="ft12696">
    <w:name w:val="ft12696"/>
    <w:basedOn w:val="a3"/>
    <w:uiPriority w:val="99"/>
    <w:qFormat/>
    <w:rsid w:val="00CE6574"/>
    <w:rPr>
      <w:rFonts w:cs="Times New Roman"/>
    </w:rPr>
  </w:style>
  <w:style w:type="character" w:customStyle="1" w:styleId="ft12701">
    <w:name w:val="ft12701"/>
    <w:basedOn w:val="a3"/>
    <w:uiPriority w:val="99"/>
    <w:qFormat/>
    <w:rsid w:val="00CE6574"/>
    <w:rPr>
      <w:rFonts w:cs="Times New Roman"/>
    </w:rPr>
  </w:style>
  <w:style w:type="character" w:customStyle="1" w:styleId="ft12708">
    <w:name w:val="ft12708"/>
    <w:basedOn w:val="a3"/>
    <w:uiPriority w:val="99"/>
    <w:qFormat/>
    <w:rsid w:val="00CE6574"/>
    <w:rPr>
      <w:rFonts w:cs="Times New Roman"/>
    </w:rPr>
  </w:style>
  <w:style w:type="character" w:customStyle="1" w:styleId="ft12715">
    <w:name w:val="ft12715"/>
    <w:basedOn w:val="a3"/>
    <w:uiPriority w:val="99"/>
    <w:qFormat/>
    <w:rsid w:val="00CE6574"/>
    <w:rPr>
      <w:rFonts w:cs="Times New Roman"/>
    </w:rPr>
  </w:style>
  <w:style w:type="character" w:customStyle="1" w:styleId="ft12722">
    <w:name w:val="ft12722"/>
    <w:basedOn w:val="a3"/>
    <w:uiPriority w:val="99"/>
    <w:qFormat/>
    <w:rsid w:val="00CE6574"/>
    <w:rPr>
      <w:rFonts w:cs="Times New Roman"/>
    </w:rPr>
  </w:style>
  <w:style w:type="character" w:customStyle="1" w:styleId="ft12787">
    <w:name w:val="ft12787"/>
    <w:basedOn w:val="a3"/>
    <w:uiPriority w:val="99"/>
    <w:qFormat/>
    <w:rsid w:val="00CE6574"/>
    <w:rPr>
      <w:rFonts w:cs="Times New Roman"/>
    </w:rPr>
  </w:style>
  <w:style w:type="character" w:customStyle="1" w:styleId="ft12790">
    <w:name w:val="ft12790"/>
    <w:basedOn w:val="a3"/>
    <w:uiPriority w:val="99"/>
    <w:qFormat/>
    <w:rsid w:val="00CE6574"/>
    <w:rPr>
      <w:rFonts w:cs="Times New Roman"/>
    </w:rPr>
  </w:style>
  <w:style w:type="character" w:customStyle="1" w:styleId="ft12850">
    <w:name w:val="ft12850"/>
    <w:basedOn w:val="a3"/>
    <w:uiPriority w:val="99"/>
    <w:qFormat/>
    <w:rsid w:val="00CE6574"/>
    <w:rPr>
      <w:rFonts w:cs="Times New Roman"/>
    </w:rPr>
  </w:style>
  <w:style w:type="character" w:customStyle="1" w:styleId="ft12896">
    <w:name w:val="ft12896"/>
    <w:basedOn w:val="a3"/>
    <w:uiPriority w:val="99"/>
    <w:qFormat/>
    <w:rsid w:val="00CE6574"/>
    <w:rPr>
      <w:rFonts w:cs="Times New Roman"/>
    </w:rPr>
  </w:style>
  <w:style w:type="character" w:customStyle="1" w:styleId="ft12942">
    <w:name w:val="ft12942"/>
    <w:basedOn w:val="a3"/>
    <w:uiPriority w:val="99"/>
    <w:qFormat/>
    <w:rsid w:val="00CE6574"/>
    <w:rPr>
      <w:rFonts w:cs="Times New Roman"/>
    </w:rPr>
  </w:style>
  <w:style w:type="character" w:customStyle="1" w:styleId="ft12991">
    <w:name w:val="ft12991"/>
    <w:basedOn w:val="a3"/>
    <w:uiPriority w:val="99"/>
    <w:qFormat/>
    <w:rsid w:val="00CE6574"/>
    <w:rPr>
      <w:rFonts w:cs="Times New Roman"/>
    </w:rPr>
  </w:style>
  <w:style w:type="character" w:customStyle="1" w:styleId="ft13046">
    <w:name w:val="ft13046"/>
    <w:basedOn w:val="a3"/>
    <w:uiPriority w:val="99"/>
    <w:qFormat/>
    <w:rsid w:val="00CE6574"/>
    <w:rPr>
      <w:rFonts w:cs="Times New Roman"/>
    </w:rPr>
  </w:style>
  <w:style w:type="character" w:customStyle="1" w:styleId="ft13079">
    <w:name w:val="ft13079"/>
    <w:basedOn w:val="a3"/>
    <w:uiPriority w:val="99"/>
    <w:qFormat/>
    <w:rsid w:val="00CE6574"/>
    <w:rPr>
      <w:rFonts w:cs="Times New Roman"/>
    </w:rPr>
  </w:style>
  <w:style w:type="character" w:customStyle="1" w:styleId="ft13129">
    <w:name w:val="ft13129"/>
    <w:basedOn w:val="a3"/>
    <w:uiPriority w:val="99"/>
    <w:qFormat/>
    <w:rsid w:val="00CE6574"/>
    <w:rPr>
      <w:rFonts w:cs="Times New Roman"/>
    </w:rPr>
  </w:style>
  <w:style w:type="character" w:customStyle="1" w:styleId="ft13186">
    <w:name w:val="ft13186"/>
    <w:basedOn w:val="a3"/>
    <w:uiPriority w:val="99"/>
    <w:qFormat/>
    <w:rsid w:val="00CE6574"/>
    <w:rPr>
      <w:rFonts w:cs="Times New Roman"/>
    </w:rPr>
  </w:style>
  <w:style w:type="character" w:customStyle="1" w:styleId="ft13226">
    <w:name w:val="ft13226"/>
    <w:basedOn w:val="a3"/>
    <w:uiPriority w:val="99"/>
    <w:qFormat/>
    <w:rsid w:val="00CE6574"/>
    <w:rPr>
      <w:rFonts w:cs="Times New Roman"/>
    </w:rPr>
  </w:style>
  <w:style w:type="character" w:customStyle="1" w:styleId="ft13271">
    <w:name w:val="ft13271"/>
    <w:basedOn w:val="a3"/>
    <w:uiPriority w:val="99"/>
    <w:qFormat/>
    <w:rsid w:val="00CE6574"/>
    <w:rPr>
      <w:rFonts w:cs="Times New Roman"/>
    </w:rPr>
  </w:style>
  <w:style w:type="character" w:customStyle="1" w:styleId="ft13309">
    <w:name w:val="ft13309"/>
    <w:basedOn w:val="a3"/>
    <w:uiPriority w:val="99"/>
    <w:qFormat/>
    <w:rsid w:val="00CE6574"/>
    <w:rPr>
      <w:rFonts w:cs="Times New Roman"/>
    </w:rPr>
  </w:style>
  <w:style w:type="character" w:customStyle="1" w:styleId="ft13366">
    <w:name w:val="ft13366"/>
    <w:basedOn w:val="a3"/>
    <w:uiPriority w:val="99"/>
    <w:qFormat/>
    <w:rsid w:val="00CE6574"/>
    <w:rPr>
      <w:rFonts w:cs="Times New Roman"/>
    </w:rPr>
  </w:style>
  <w:style w:type="character" w:customStyle="1" w:styleId="ft13418">
    <w:name w:val="ft13418"/>
    <w:basedOn w:val="a3"/>
    <w:uiPriority w:val="99"/>
    <w:qFormat/>
    <w:rsid w:val="00CE6574"/>
    <w:rPr>
      <w:rFonts w:cs="Times New Roman"/>
    </w:rPr>
  </w:style>
  <w:style w:type="character" w:customStyle="1" w:styleId="ft13441">
    <w:name w:val="ft13441"/>
    <w:basedOn w:val="a3"/>
    <w:uiPriority w:val="99"/>
    <w:qFormat/>
    <w:rsid w:val="00CE6574"/>
    <w:rPr>
      <w:rFonts w:cs="Times New Roman"/>
    </w:rPr>
  </w:style>
  <w:style w:type="character" w:customStyle="1" w:styleId="ft13487">
    <w:name w:val="ft13487"/>
    <w:basedOn w:val="a3"/>
    <w:uiPriority w:val="99"/>
    <w:qFormat/>
    <w:rsid w:val="00CE6574"/>
    <w:rPr>
      <w:rFonts w:cs="Times New Roman"/>
    </w:rPr>
  </w:style>
  <w:style w:type="character" w:customStyle="1" w:styleId="ft13488">
    <w:name w:val="ft13488"/>
    <w:basedOn w:val="a3"/>
    <w:uiPriority w:val="99"/>
    <w:qFormat/>
    <w:rsid w:val="00CE6574"/>
    <w:rPr>
      <w:rFonts w:cs="Times New Roman"/>
    </w:rPr>
  </w:style>
  <w:style w:type="character" w:customStyle="1" w:styleId="ft13494">
    <w:name w:val="ft13494"/>
    <w:basedOn w:val="a3"/>
    <w:uiPriority w:val="99"/>
    <w:qFormat/>
    <w:rsid w:val="00CE6574"/>
    <w:rPr>
      <w:rFonts w:cs="Times New Roman"/>
    </w:rPr>
  </w:style>
  <w:style w:type="character" w:customStyle="1" w:styleId="ft13500">
    <w:name w:val="ft13500"/>
    <w:basedOn w:val="a3"/>
    <w:uiPriority w:val="99"/>
    <w:qFormat/>
    <w:rsid w:val="00CE6574"/>
    <w:rPr>
      <w:rFonts w:cs="Times New Roman"/>
    </w:rPr>
  </w:style>
  <w:style w:type="character" w:customStyle="1" w:styleId="ft13505">
    <w:name w:val="ft13505"/>
    <w:basedOn w:val="a3"/>
    <w:uiPriority w:val="99"/>
    <w:qFormat/>
    <w:rsid w:val="00CE6574"/>
    <w:rPr>
      <w:rFonts w:cs="Times New Roman"/>
    </w:rPr>
  </w:style>
  <w:style w:type="character" w:customStyle="1" w:styleId="ft13518">
    <w:name w:val="ft13518"/>
    <w:basedOn w:val="a3"/>
    <w:uiPriority w:val="99"/>
    <w:qFormat/>
    <w:rsid w:val="00CE6574"/>
    <w:rPr>
      <w:rFonts w:cs="Times New Roman"/>
    </w:rPr>
  </w:style>
  <w:style w:type="character" w:customStyle="1" w:styleId="ft13525">
    <w:name w:val="ft13525"/>
    <w:basedOn w:val="a3"/>
    <w:uiPriority w:val="99"/>
    <w:qFormat/>
    <w:rsid w:val="00CE6574"/>
    <w:rPr>
      <w:rFonts w:cs="Times New Roman"/>
    </w:rPr>
  </w:style>
  <w:style w:type="character" w:customStyle="1" w:styleId="ft13537">
    <w:name w:val="ft13537"/>
    <w:basedOn w:val="a3"/>
    <w:uiPriority w:val="99"/>
    <w:qFormat/>
    <w:rsid w:val="00CE6574"/>
    <w:rPr>
      <w:rFonts w:cs="Times New Roman"/>
    </w:rPr>
  </w:style>
  <w:style w:type="character" w:customStyle="1" w:styleId="ft13542">
    <w:name w:val="ft13542"/>
    <w:basedOn w:val="a3"/>
    <w:uiPriority w:val="99"/>
    <w:qFormat/>
    <w:rsid w:val="00CE6574"/>
    <w:rPr>
      <w:rFonts w:cs="Times New Roman"/>
    </w:rPr>
  </w:style>
  <w:style w:type="character" w:customStyle="1" w:styleId="ft13555">
    <w:name w:val="ft13555"/>
    <w:basedOn w:val="a3"/>
    <w:uiPriority w:val="99"/>
    <w:qFormat/>
    <w:rsid w:val="00CE6574"/>
    <w:rPr>
      <w:rFonts w:cs="Times New Roman"/>
    </w:rPr>
  </w:style>
  <w:style w:type="character" w:customStyle="1" w:styleId="ft13563">
    <w:name w:val="ft13563"/>
    <w:basedOn w:val="a3"/>
    <w:uiPriority w:val="99"/>
    <w:qFormat/>
    <w:rsid w:val="00CE6574"/>
    <w:rPr>
      <w:rFonts w:cs="Times New Roman"/>
    </w:rPr>
  </w:style>
  <w:style w:type="character" w:customStyle="1" w:styleId="ft13566">
    <w:name w:val="ft13566"/>
    <w:basedOn w:val="a3"/>
    <w:uiPriority w:val="99"/>
    <w:qFormat/>
    <w:rsid w:val="00CE6574"/>
    <w:rPr>
      <w:rFonts w:cs="Times New Roman"/>
    </w:rPr>
  </w:style>
  <w:style w:type="character" w:customStyle="1" w:styleId="ft13578">
    <w:name w:val="ft13578"/>
    <w:basedOn w:val="a3"/>
    <w:uiPriority w:val="99"/>
    <w:qFormat/>
    <w:rsid w:val="00CE6574"/>
    <w:rPr>
      <w:rFonts w:cs="Times New Roman"/>
    </w:rPr>
  </w:style>
  <w:style w:type="character" w:customStyle="1" w:styleId="ft13580">
    <w:name w:val="ft13580"/>
    <w:basedOn w:val="a3"/>
    <w:uiPriority w:val="99"/>
    <w:qFormat/>
    <w:rsid w:val="00CE6574"/>
    <w:rPr>
      <w:rFonts w:cs="Times New Roman"/>
    </w:rPr>
  </w:style>
  <w:style w:type="character" w:customStyle="1" w:styleId="ft13588">
    <w:name w:val="ft13588"/>
    <w:basedOn w:val="a3"/>
    <w:uiPriority w:val="99"/>
    <w:qFormat/>
    <w:rsid w:val="00CE6574"/>
    <w:rPr>
      <w:rFonts w:cs="Times New Roman"/>
    </w:rPr>
  </w:style>
  <w:style w:type="character" w:customStyle="1" w:styleId="ft13644">
    <w:name w:val="ft13644"/>
    <w:basedOn w:val="a3"/>
    <w:uiPriority w:val="99"/>
    <w:qFormat/>
    <w:rsid w:val="00CE6574"/>
    <w:rPr>
      <w:rFonts w:cs="Times New Roman"/>
    </w:rPr>
  </w:style>
  <w:style w:type="character" w:customStyle="1" w:styleId="ft13668">
    <w:name w:val="ft13668"/>
    <w:basedOn w:val="a3"/>
    <w:uiPriority w:val="99"/>
    <w:qFormat/>
    <w:rsid w:val="00CE6574"/>
    <w:rPr>
      <w:rFonts w:cs="Times New Roman"/>
    </w:rPr>
  </w:style>
  <w:style w:type="character" w:customStyle="1" w:styleId="ft13712">
    <w:name w:val="ft13712"/>
    <w:basedOn w:val="a3"/>
    <w:uiPriority w:val="99"/>
    <w:qFormat/>
    <w:rsid w:val="00CE6574"/>
    <w:rPr>
      <w:rFonts w:cs="Times New Roman"/>
    </w:rPr>
  </w:style>
  <w:style w:type="character" w:customStyle="1" w:styleId="ft13768">
    <w:name w:val="ft13768"/>
    <w:basedOn w:val="a3"/>
    <w:uiPriority w:val="99"/>
    <w:qFormat/>
    <w:rsid w:val="00CE6574"/>
    <w:rPr>
      <w:rFonts w:cs="Times New Roman"/>
    </w:rPr>
  </w:style>
  <w:style w:type="character" w:customStyle="1" w:styleId="ft13810">
    <w:name w:val="ft13810"/>
    <w:basedOn w:val="a3"/>
    <w:uiPriority w:val="99"/>
    <w:qFormat/>
    <w:rsid w:val="00CE6574"/>
    <w:rPr>
      <w:rFonts w:cs="Times New Roman"/>
    </w:rPr>
  </w:style>
  <w:style w:type="character" w:customStyle="1" w:styleId="ft13834">
    <w:name w:val="ft13834"/>
    <w:basedOn w:val="a3"/>
    <w:uiPriority w:val="99"/>
    <w:qFormat/>
    <w:rsid w:val="00CE6574"/>
    <w:rPr>
      <w:rFonts w:cs="Times New Roman"/>
    </w:rPr>
  </w:style>
  <w:style w:type="character" w:customStyle="1" w:styleId="ft13885">
    <w:name w:val="ft13885"/>
    <w:basedOn w:val="a3"/>
    <w:uiPriority w:val="99"/>
    <w:qFormat/>
    <w:rsid w:val="00CE6574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CE6574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CE6574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CE6574"/>
    <w:rPr>
      <w:rFonts w:cs="Times New Roman"/>
    </w:rPr>
  </w:style>
  <w:style w:type="character" w:customStyle="1" w:styleId="FontStyle41">
    <w:name w:val="Font Style41"/>
    <w:uiPriority w:val="99"/>
    <w:qFormat/>
    <w:rsid w:val="00CE6574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CE6574"/>
  </w:style>
  <w:style w:type="character" w:customStyle="1" w:styleId="Heading2Char1">
    <w:name w:val="Heading 2 Char1"/>
    <w:uiPriority w:val="99"/>
    <w:locked/>
    <w:rsid w:val="00CE6574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CE6574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CE657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CE6574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CE6574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CE6574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CE6574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CE6574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CE6574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CE6574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CE6574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CE6574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CE6574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CE65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CE6574"/>
  </w:style>
  <w:style w:type="paragraph" w:customStyle="1" w:styleId="justify2">
    <w:name w:val="justify2"/>
    <w:basedOn w:val="a2"/>
    <w:uiPriority w:val="99"/>
    <w:qFormat/>
    <w:rsid w:val="00CE6574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CE6574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CE6574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CE6574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CE6574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CE6574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CE6574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CE6574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CE6574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CE6574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CE6574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CE6574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CE6574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CE6574"/>
    <w:rPr>
      <w:color w:val="4682B4"/>
    </w:rPr>
  </w:style>
  <w:style w:type="character" w:customStyle="1" w:styleId="b1">
    <w:name w:val="b1"/>
    <w:uiPriority w:val="99"/>
    <w:qFormat/>
    <w:rsid w:val="00CE6574"/>
    <w:rPr>
      <w:b/>
    </w:rPr>
  </w:style>
  <w:style w:type="character" w:customStyle="1" w:styleId="FontStyle201">
    <w:name w:val="Font Style201"/>
    <w:uiPriority w:val="99"/>
    <w:qFormat/>
    <w:rsid w:val="00CE6574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CE6574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CE6574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CE6574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CE6574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CE6574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CE6574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CE6574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CE6574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CE6574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CE6574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CE6574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CE6574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CE6574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CE6574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CE6574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CE6574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CE6574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CE6574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CE6574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CE6574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CE657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CE6574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CE6574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CE6574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CE6574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CE657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CE6574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CE6574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CE6574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CE6574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CE6574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CE6574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CE6574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CE6574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CE6574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CE6574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CE6574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CE6574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CE6574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CE6574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CE6574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CE6574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CE6574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CE6574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CE6574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CE6574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CE6574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CE6574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CE6574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CE6574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CE6574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CE6574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CE6574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CE6574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CE6574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CE6574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CE6574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CE6574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CE6574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CE6574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CE6574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CE6574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CE6574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CE6574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CE6574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CE6574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CE6574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CE6574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CE657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CE657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CE6574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CE6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CE6574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CE6574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CE6574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CE6574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CE6574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CE6574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CE6574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CE6574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CE6574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CE6574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CE6574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CE6574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CE6574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CE6574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CE6574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CE6574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CE6574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CE6574"/>
    <w:rPr>
      <w:b/>
      <w:sz w:val="28"/>
    </w:rPr>
  </w:style>
  <w:style w:type="character" w:customStyle="1" w:styleId="720">
    <w:name w:val="Знак Знак72"/>
    <w:uiPriority w:val="99"/>
    <w:qFormat/>
    <w:rsid w:val="00CE6574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CE6574"/>
  </w:style>
  <w:style w:type="character" w:customStyle="1" w:styleId="Garamond">
    <w:name w:val="Основной текст + Garamond"/>
    <w:uiPriority w:val="99"/>
    <w:qFormat/>
    <w:rsid w:val="00CE6574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CE6574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CE6574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CE6574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CE6574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CE6574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CE6574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CE6574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CE6574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CE6574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CE6574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CE6574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CE6574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CE6574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CE6574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CE6574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CE6574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CE6574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CE6574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CE6574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CE6574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CE6574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CE6574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CE6574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CE6574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CE6574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CE6574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CE6574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CE6574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CE6574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CE6574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CE6574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CE6574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CE6574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CE6574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CE6574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CE6574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CE6574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CE6574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CE6574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CE6574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CE6574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CE6574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CE6574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CE6574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CE6574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CE6574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CE6574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CE6574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CE6574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CE6574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CE6574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CE6574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CE657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CE6574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CE6574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CE6574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CE6574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CE6574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CE6574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CE6574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CE6574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CE6574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CE6574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CE6574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CE6574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CE657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CE657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CE6574"/>
    <w:rPr>
      <w:lang w:val="en-US"/>
    </w:rPr>
  </w:style>
  <w:style w:type="paragraph" w:customStyle="1" w:styleId="94">
    <w:name w:val="Без интервала9"/>
    <w:link w:val="affffff1"/>
    <w:uiPriority w:val="99"/>
    <w:rsid w:val="00CE6574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CE6574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CE6574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CE6574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CE6574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CE6574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CE6574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CE6574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CE6574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CE6574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CE6574"/>
    <w:rPr>
      <w:sz w:val="24"/>
    </w:rPr>
  </w:style>
  <w:style w:type="character" w:customStyle="1" w:styleId="124">
    <w:name w:val="Знак1 Знак Знак24"/>
    <w:uiPriority w:val="99"/>
    <w:qFormat/>
    <w:locked/>
    <w:rsid w:val="00CE6574"/>
    <w:rPr>
      <w:sz w:val="24"/>
    </w:rPr>
  </w:style>
  <w:style w:type="character" w:customStyle="1" w:styleId="1230">
    <w:name w:val="Знак1 Знак Знак23"/>
    <w:uiPriority w:val="99"/>
    <w:qFormat/>
    <w:locked/>
    <w:rsid w:val="00CE6574"/>
    <w:rPr>
      <w:sz w:val="24"/>
    </w:rPr>
  </w:style>
  <w:style w:type="character" w:customStyle="1" w:styleId="216">
    <w:name w:val="Цитата 2 Знак1"/>
    <w:basedOn w:val="a3"/>
    <w:uiPriority w:val="99"/>
    <w:qFormat/>
    <w:rsid w:val="00CE6574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CE657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CE6574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CE6574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CE657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CE6574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CE6574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CE6574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CE657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CE657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CE6574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CE6574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CE6574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CE6574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CE6574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CE6574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CE6574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CE6574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CE6574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CE6574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CE6574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CE6574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CE6574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CE6574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CE6574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CE6574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CE6574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CE6574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CE6574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CE6574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CE6574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CE6574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CE6574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CE6574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CE6574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CE657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CE6574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CE6574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CE6574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CE6574"/>
    <w:rPr>
      <w:rFonts w:cs="Times New Roman"/>
    </w:rPr>
  </w:style>
  <w:style w:type="character" w:customStyle="1" w:styleId="udar">
    <w:name w:val="udar"/>
    <w:basedOn w:val="a3"/>
    <w:uiPriority w:val="99"/>
    <w:qFormat/>
    <w:rsid w:val="00CE6574"/>
    <w:rPr>
      <w:rFonts w:cs="Times New Roman"/>
    </w:rPr>
  </w:style>
  <w:style w:type="character" w:customStyle="1" w:styleId="FontStyle139">
    <w:name w:val="Font Style139"/>
    <w:uiPriority w:val="99"/>
    <w:qFormat/>
    <w:rsid w:val="00CE6574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CE6574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CE6574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CE6574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CE6574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CE6574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CE6574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CE6574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CE6574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CE6574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CE6574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CE6574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CE6574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CE6574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CE6574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CE6574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CE6574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CE6574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CE6574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CE6574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CE6574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CE6574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CE6574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CE6574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CE6574"/>
    <w:rPr>
      <w:b/>
      <w:sz w:val="24"/>
    </w:rPr>
  </w:style>
  <w:style w:type="character" w:customStyle="1" w:styleId="8pt">
    <w:name w:val="Основной текст + 8 pt"/>
    <w:uiPriority w:val="99"/>
    <w:qFormat/>
    <w:rsid w:val="00CE6574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CE6574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CE6574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CE6574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CE6574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CE6574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CE6574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CE6574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CE6574"/>
    <w:rPr>
      <w:rFonts w:cs="Times New Roman"/>
    </w:rPr>
  </w:style>
  <w:style w:type="character" w:customStyle="1" w:styleId="FontStyle124">
    <w:name w:val="Font Style124"/>
    <w:uiPriority w:val="99"/>
    <w:qFormat/>
    <w:rsid w:val="00CE6574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CE6574"/>
    <w:rPr>
      <w:rFonts w:cs="Times New Roman"/>
    </w:rPr>
  </w:style>
  <w:style w:type="character" w:customStyle="1" w:styleId="msosubtleemphasis0">
    <w:name w:val="msosubtleemphasis"/>
    <w:uiPriority w:val="99"/>
    <w:qFormat/>
    <w:rsid w:val="00CE6574"/>
    <w:rPr>
      <w:i/>
      <w:color w:val="808080"/>
    </w:rPr>
  </w:style>
  <w:style w:type="character" w:customStyle="1" w:styleId="FontStyle120">
    <w:name w:val="Font Style120"/>
    <w:uiPriority w:val="99"/>
    <w:qFormat/>
    <w:rsid w:val="00CE6574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CE6574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CE6574"/>
    <w:rPr>
      <w:rFonts w:ascii="Tahoma" w:hAnsi="Tahoma"/>
      <w:sz w:val="16"/>
    </w:rPr>
  </w:style>
  <w:style w:type="character" w:customStyle="1" w:styleId="t9">
    <w:name w:val="t9"/>
    <w:uiPriority w:val="99"/>
    <w:qFormat/>
    <w:rsid w:val="00CE6574"/>
  </w:style>
  <w:style w:type="character" w:customStyle="1" w:styleId="t10">
    <w:name w:val="t10"/>
    <w:uiPriority w:val="99"/>
    <w:qFormat/>
    <w:rsid w:val="00CE6574"/>
  </w:style>
  <w:style w:type="character" w:customStyle="1" w:styleId="c2">
    <w:name w:val="c2"/>
    <w:uiPriority w:val="99"/>
    <w:qFormat/>
    <w:rsid w:val="00CE6574"/>
  </w:style>
  <w:style w:type="character" w:customStyle="1" w:styleId="c0">
    <w:name w:val="c0"/>
    <w:uiPriority w:val="99"/>
    <w:qFormat/>
    <w:rsid w:val="00CE6574"/>
  </w:style>
  <w:style w:type="character" w:customStyle="1" w:styleId="ft776">
    <w:name w:val="ft776"/>
    <w:uiPriority w:val="99"/>
    <w:qFormat/>
    <w:rsid w:val="00CE6574"/>
  </w:style>
  <w:style w:type="character" w:customStyle="1" w:styleId="highlight">
    <w:name w:val="highlight"/>
    <w:uiPriority w:val="99"/>
    <w:qFormat/>
    <w:rsid w:val="00CE6574"/>
  </w:style>
  <w:style w:type="character" w:customStyle="1" w:styleId="ft431">
    <w:name w:val="ft431"/>
    <w:uiPriority w:val="99"/>
    <w:qFormat/>
    <w:rsid w:val="00CE6574"/>
  </w:style>
  <w:style w:type="character" w:customStyle="1" w:styleId="ft793">
    <w:name w:val="ft793"/>
    <w:uiPriority w:val="99"/>
    <w:qFormat/>
    <w:rsid w:val="00CE6574"/>
  </w:style>
  <w:style w:type="character" w:customStyle="1" w:styleId="ft802">
    <w:name w:val="ft802"/>
    <w:uiPriority w:val="99"/>
    <w:qFormat/>
    <w:rsid w:val="00CE6574"/>
  </w:style>
  <w:style w:type="character" w:customStyle="1" w:styleId="ft890">
    <w:name w:val="ft890"/>
    <w:uiPriority w:val="99"/>
    <w:qFormat/>
    <w:rsid w:val="00CE6574"/>
  </w:style>
  <w:style w:type="character" w:customStyle="1" w:styleId="ft904">
    <w:name w:val="ft904"/>
    <w:uiPriority w:val="99"/>
    <w:qFormat/>
    <w:rsid w:val="00CE6574"/>
  </w:style>
  <w:style w:type="character" w:customStyle="1" w:styleId="ft914">
    <w:name w:val="ft914"/>
    <w:uiPriority w:val="99"/>
    <w:qFormat/>
    <w:rsid w:val="00CE6574"/>
  </w:style>
  <w:style w:type="character" w:customStyle="1" w:styleId="1fff">
    <w:name w:val="Текст Знак1"/>
    <w:uiPriority w:val="99"/>
    <w:qFormat/>
    <w:locked/>
    <w:rsid w:val="00CE6574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CE6574"/>
    <w:rPr>
      <w:rFonts w:cs="Times New Roman"/>
    </w:rPr>
  </w:style>
  <w:style w:type="character" w:customStyle="1" w:styleId="FontStyle214">
    <w:name w:val="Font Style214"/>
    <w:uiPriority w:val="99"/>
    <w:qFormat/>
    <w:rsid w:val="00CE6574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CE6574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CE6574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CE6574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CE6574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CE6574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CE6574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CE6574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CE6574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CE6574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CE6574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CE6574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CE6574"/>
    <w:rPr>
      <w:rFonts w:cs="Times New Roman"/>
    </w:rPr>
  </w:style>
  <w:style w:type="character" w:customStyle="1" w:styleId="s3">
    <w:name w:val="s3"/>
    <w:uiPriority w:val="99"/>
    <w:qFormat/>
    <w:rsid w:val="00CE6574"/>
  </w:style>
  <w:style w:type="character" w:customStyle="1" w:styleId="FontStyle46">
    <w:name w:val="Font Style46"/>
    <w:uiPriority w:val="99"/>
    <w:qFormat/>
    <w:rsid w:val="00CE6574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CE6574"/>
    <w:rPr>
      <w:rFonts w:cs="Times New Roman"/>
    </w:rPr>
  </w:style>
  <w:style w:type="character" w:customStyle="1" w:styleId="s1">
    <w:name w:val="s1"/>
    <w:uiPriority w:val="99"/>
    <w:qFormat/>
    <w:rsid w:val="00CE6574"/>
  </w:style>
  <w:style w:type="character" w:customStyle="1" w:styleId="WW8Num8z0">
    <w:name w:val="WW8Num8z0"/>
    <w:uiPriority w:val="99"/>
    <w:qFormat/>
    <w:rsid w:val="00CE6574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CE6574"/>
    <w:rPr>
      <w:rFonts w:cs="Times New Roman"/>
    </w:rPr>
  </w:style>
  <w:style w:type="character" w:customStyle="1" w:styleId="searchterm1">
    <w:name w:val="searchterm1"/>
    <w:uiPriority w:val="99"/>
    <w:qFormat/>
    <w:rsid w:val="00CE6574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CE6574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CE6574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CE6574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CE6574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CE6574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CE6574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CE6574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CE6574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CE6574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CE6574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CE6574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CE6574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CE6574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CE6574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CE6574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CE6574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CE6574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CE6574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CE6574"/>
  </w:style>
  <w:style w:type="character" w:customStyle="1" w:styleId="WW8Num1z0">
    <w:name w:val="WW8Num1z0"/>
    <w:uiPriority w:val="99"/>
    <w:qFormat/>
    <w:rsid w:val="00CE6574"/>
  </w:style>
  <w:style w:type="character" w:customStyle="1" w:styleId="WW8Num2z0">
    <w:name w:val="WW8Num2z0"/>
    <w:uiPriority w:val="99"/>
    <w:qFormat/>
    <w:rsid w:val="00CE6574"/>
  </w:style>
  <w:style w:type="character" w:customStyle="1" w:styleId="WW8Num3z0">
    <w:name w:val="WW8Num3z0"/>
    <w:uiPriority w:val="99"/>
    <w:qFormat/>
    <w:rsid w:val="00CE6574"/>
  </w:style>
  <w:style w:type="character" w:customStyle="1" w:styleId="WW8Num1z1">
    <w:name w:val="WW8Num1z1"/>
    <w:uiPriority w:val="99"/>
    <w:qFormat/>
    <w:rsid w:val="00CE6574"/>
  </w:style>
  <w:style w:type="character" w:customStyle="1" w:styleId="WW8Num1z2">
    <w:name w:val="WW8Num1z2"/>
    <w:uiPriority w:val="99"/>
    <w:qFormat/>
    <w:rsid w:val="00CE6574"/>
  </w:style>
  <w:style w:type="character" w:customStyle="1" w:styleId="WW8Num1z3">
    <w:name w:val="WW8Num1z3"/>
    <w:uiPriority w:val="99"/>
    <w:qFormat/>
    <w:rsid w:val="00CE6574"/>
  </w:style>
  <w:style w:type="character" w:customStyle="1" w:styleId="WW8Num1z4">
    <w:name w:val="WW8Num1z4"/>
    <w:uiPriority w:val="99"/>
    <w:qFormat/>
    <w:rsid w:val="00CE6574"/>
  </w:style>
  <w:style w:type="character" w:customStyle="1" w:styleId="WW8Num1z5">
    <w:name w:val="WW8Num1z5"/>
    <w:uiPriority w:val="99"/>
    <w:qFormat/>
    <w:rsid w:val="00CE6574"/>
  </w:style>
  <w:style w:type="character" w:customStyle="1" w:styleId="WW8Num1z6">
    <w:name w:val="WW8Num1z6"/>
    <w:uiPriority w:val="99"/>
    <w:qFormat/>
    <w:rsid w:val="00CE6574"/>
  </w:style>
  <w:style w:type="character" w:customStyle="1" w:styleId="WW8Num1z7">
    <w:name w:val="WW8Num1z7"/>
    <w:uiPriority w:val="99"/>
    <w:qFormat/>
    <w:rsid w:val="00CE6574"/>
  </w:style>
  <w:style w:type="character" w:customStyle="1" w:styleId="WW8Num1z8">
    <w:name w:val="WW8Num1z8"/>
    <w:uiPriority w:val="99"/>
    <w:qFormat/>
    <w:rsid w:val="00CE6574"/>
  </w:style>
  <w:style w:type="character" w:customStyle="1" w:styleId="1fff5">
    <w:name w:val="Основной шрифт абзаца1"/>
    <w:uiPriority w:val="99"/>
    <w:qFormat/>
    <w:rsid w:val="00CE6574"/>
  </w:style>
  <w:style w:type="character" w:styleId="afffffff0">
    <w:name w:val="Placeholder Text"/>
    <w:basedOn w:val="a3"/>
    <w:uiPriority w:val="99"/>
    <w:qFormat/>
    <w:rsid w:val="00CE6574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CE6574"/>
    <w:rPr>
      <w:vertAlign w:val="superscript"/>
    </w:rPr>
  </w:style>
  <w:style w:type="character" w:customStyle="1" w:styleId="-">
    <w:name w:val="опред-е"/>
    <w:uiPriority w:val="99"/>
    <w:qFormat/>
    <w:rsid w:val="00CE6574"/>
    <w:rPr>
      <w:b/>
    </w:rPr>
  </w:style>
  <w:style w:type="character" w:customStyle="1" w:styleId="FontStyle436">
    <w:name w:val="Font Style436"/>
    <w:uiPriority w:val="99"/>
    <w:qFormat/>
    <w:rsid w:val="00CE6574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CE6574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CE6574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CE6574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CE6574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CE6574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CE6574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CE6574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CE6574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CE6574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CE6574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CE6574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CE6574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CE6574"/>
    <w:rPr>
      <w:sz w:val="24"/>
    </w:rPr>
  </w:style>
  <w:style w:type="character" w:customStyle="1" w:styleId="231">
    <w:name w:val="Знак Знак231"/>
    <w:uiPriority w:val="99"/>
    <w:qFormat/>
    <w:locked/>
    <w:rsid w:val="00CE6574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CE6574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CE6574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CE6574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CE6574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CE6574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CE6574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CE6574"/>
  </w:style>
  <w:style w:type="paragraph" w:customStyle="1" w:styleId="48">
    <w:name w:val="Без интервала4"/>
    <w:link w:val="1fff7"/>
    <w:uiPriority w:val="99"/>
    <w:qFormat/>
    <w:rsid w:val="00CE6574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CE6574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CE6574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CE6574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CE6574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CE6574"/>
    <w:rPr>
      <w:rFonts w:cs="Times New Roman"/>
    </w:rPr>
  </w:style>
  <w:style w:type="character" w:customStyle="1" w:styleId="epm">
    <w:name w:val="epm"/>
    <w:uiPriority w:val="99"/>
    <w:qFormat/>
    <w:rsid w:val="00CE6574"/>
  </w:style>
  <w:style w:type="character" w:customStyle="1" w:styleId="afffffff2">
    <w:name w:val="Стиль Зеленый"/>
    <w:uiPriority w:val="99"/>
    <w:qFormat/>
    <w:rsid w:val="00CE6574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CE6574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CE6574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CE6574"/>
    <w:rPr>
      <w:rFonts w:cs="Times New Roman"/>
    </w:rPr>
  </w:style>
  <w:style w:type="character" w:customStyle="1" w:styleId="s5">
    <w:name w:val="s5"/>
    <w:basedOn w:val="a3"/>
    <w:uiPriority w:val="99"/>
    <w:qFormat/>
    <w:rsid w:val="00CE6574"/>
    <w:rPr>
      <w:rFonts w:cs="Times New Roman"/>
    </w:rPr>
  </w:style>
  <w:style w:type="character" w:customStyle="1" w:styleId="sz12">
    <w:name w:val="sz12"/>
    <w:basedOn w:val="a3"/>
    <w:uiPriority w:val="99"/>
    <w:qFormat/>
    <w:rsid w:val="00CE6574"/>
    <w:rPr>
      <w:rFonts w:cs="Times New Roman"/>
    </w:rPr>
  </w:style>
  <w:style w:type="character" w:customStyle="1" w:styleId="s6">
    <w:name w:val="s6"/>
    <w:basedOn w:val="a3"/>
    <w:uiPriority w:val="99"/>
    <w:qFormat/>
    <w:rsid w:val="00CE6574"/>
    <w:rPr>
      <w:rFonts w:cs="Times New Roman"/>
    </w:rPr>
  </w:style>
  <w:style w:type="character" w:customStyle="1" w:styleId="FontStyle133">
    <w:name w:val="Font Style133"/>
    <w:uiPriority w:val="99"/>
    <w:qFormat/>
    <w:rsid w:val="00CE6574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CE6574"/>
  </w:style>
  <w:style w:type="character" w:customStyle="1" w:styleId="11f1">
    <w:name w:val="Знак1 Знак Знак1"/>
    <w:uiPriority w:val="99"/>
    <w:qFormat/>
    <w:locked/>
    <w:rsid w:val="00CE6574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CE6574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CE6574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CE6574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CE6574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CE6574"/>
    <w:rPr>
      <w:sz w:val="24"/>
    </w:rPr>
  </w:style>
  <w:style w:type="character" w:customStyle="1" w:styleId="511">
    <w:name w:val="Знак Знак51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CE6574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CE6574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CE6574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CE6574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CE6574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CE6574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CE657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CE6574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CE6574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CE6574"/>
  </w:style>
  <w:style w:type="character" w:customStyle="1" w:styleId="lbldata1">
    <w:name w:val="lbldata1"/>
    <w:uiPriority w:val="99"/>
    <w:qFormat/>
    <w:rsid w:val="00CE6574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CE6574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CE6574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CE6574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CE6574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CE6574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CE6574"/>
    <w:rPr>
      <w:rFonts w:cs="Times New Roman"/>
    </w:rPr>
  </w:style>
  <w:style w:type="paragraph" w:customStyle="1" w:styleId="c3">
    <w:name w:val="c3"/>
    <w:basedOn w:val="a2"/>
    <w:uiPriority w:val="99"/>
    <w:qFormat/>
    <w:rsid w:val="00CE6574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CE6574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CE6574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CE6574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CE6574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CE6574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CE6574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CE6574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CE6574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CE6574"/>
    <w:rPr>
      <w:rFonts w:cs="Times New Roman"/>
    </w:rPr>
  </w:style>
  <w:style w:type="character" w:customStyle="1" w:styleId="afffffff4">
    <w:name w:val="полужирный"/>
    <w:uiPriority w:val="99"/>
    <w:qFormat/>
    <w:rsid w:val="00CE6574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CE6574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CE6574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CE6574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CE6574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CE6574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CE6574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CE6574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CE657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CE6574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CE6574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CE6574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CE6574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CE6574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CE6574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CE6574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CE6574"/>
    <w:rPr>
      <w:sz w:val="16"/>
    </w:rPr>
  </w:style>
  <w:style w:type="character" w:customStyle="1" w:styleId="500">
    <w:name w:val="Знак Знак50"/>
    <w:uiPriority w:val="99"/>
    <w:qFormat/>
    <w:locked/>
    <w:rsid w:val="00CE6574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CE6574"/>
    <w:rPr>
      <w:rFonts w:cs="Times New Roman"/>
    </w:rPr>
  </w:style>
  <w:style w:type="character" w:customStyle="1" w:styleId="520">
    <w:name w:val="Знак Знак52"/>
    <w:uiPriority w:val="99"/>
    <w:qFormat/>
    <w:rsid w:val="00CE6574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CE657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CE657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CE657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CE6574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CE657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CE6574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CE6574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CE6574"/>
  </w:style>
  <w:style w:type="character" w:customStyle="1" w:styleId="fliesstext">
    <w:name w:val="fliesstext"/>
    <w:uiPriority w:val="99"/>
    <w:qFormat/>
    <w:rsid w:val="00CE6574"/>
  </w:style>
  <w:style w:type="character" w:customStyle="1" w:styleId="skypec2ctextspan">
    <w:name w:val="skype_c2c_text_span"/>
    <w:uiPriority w:val="99"/>
    <w:qFormat/>
    <w:rsid w:val="00CE6574"/>
  </w:style>
  <w:style w:type="paragraph" w:customStyle="1" w:styleId="1fffd">
    <w:name w:val="ЗАГОЛОВОК 1"/>
    <w:link w:val="1fffe"/>
    <w:uiPriority w:val="99"/>
    <w:qFormat/>
    <w:rsid w:val="00CE6574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CE6574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CE6574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CE6574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CE6574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CE6574"/>
    <w:rPr>
      <w:sz w:val="24"/>
    </w:rPr>
  </w:style>
  <w:style w:type="character" w:customStyle="1" w:styleId="s15122">
    <w:name w:val="s15122"/>
    <w:basedOn w:val="a3"/>
    <w:uiPriority w:val="99"/>
    <w:qFormat/>
    <w:rsid w:val="00CE6574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CE6574"/>
    <w:rPr>
      <w:rFonts w:cs="Times New Roman"/>
    </w:rPr>
  </w:style>
  <w:style w:type="character" w:customStyle="1" w:styleId="CommentTextChar1">
    <w:name w:val="Comment Text Char1"/>
    <w:uiPriority w:val="99"/>
    <w:qFormat/>
    <w:rsid w:val="00CE6574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CE6574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CE6574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CE6574"/>
    <w:rPr>
      <w:sz w:val="24"/>
    </w:rPr>
  </w:style>
  <w:style w:type="character" w:customStyle="1" w:styleId="1ffff">
    <w:name w:val="Основной текст Знак Знак Знак1"/>
    <w:uiPriority w:val="99"/>
    <w:rsid w:val="00CE6574"/>
    <w:rPr>
      <w:sz w:val="24"/>
    </w:rPr>
  </w:style>
  <w:style w:type="character" w:customStyle="1" w:styleId="56">
    <w:name w:val="Знак Знак5"/>
    <w:uiPriority w:val="99"/>
    <w:qFormat/>
    <w:locked/>
    <w:rsid w:val="00CE6574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CE6574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CE6574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CE6574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CE6574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CE6574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CE6574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CE6574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CE6574"/>
    <w:rPr>
      <w:color w:val="auto"/>
    </w:rPr>
  </w:style>
  <w:style w:type="paragraph" w:customStyle="1" w:styleId="bodytext2">
    <w:name w:val="bodytext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CE6574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CE65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CE6574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CE6574"/>
    <w:rPr>
      <w:rFonts w:cs="Times New Roman"/>
    </w:rPr>
  </w:style>
  <w:style w:type="paragraph" w:customStyle="1" w:styleId="text">
    <w:name w:val="tex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CE6574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CE6574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CE6574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CE6574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CE6574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CE6574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CE6574"/>
    <w:rPr>
      <w:rFonts w:cs="Times New Roman"/>
    </w:rPr>
  </w:style>
  <w:style w:type="paragraph" w:customStyle="1" w:styleId="p">
    <w:name w:val="p"/>
    <w:basedOn w:val="a2"/>
    <w:uiPriority w:val="99"/>
    <w:qFormat/>
    <w:rsid w:val="00CE6574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CE6574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CE6574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CE6574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CE6574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CE6574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CE6574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CE6574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CE6574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CE6574"/>
    <w:rPr>
      <w:lang w:eastAsia="ru-RU"/>
    </w:rPr>
  </w:style>
  <w:style w:type="character" w:customStyle="1" w:styleId="612">
    <w:name w:val="Знак Знак61"/>
    <w:uiPriority w:val="99"/>
    <w:qFormat/>
    <w:rsid w:val="00CE6574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CE6574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CE6574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CE6574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CE6574"/>
    <w:rPr>
      <w:sz w:val="24"/>
    </w:rPr>
  </w:style>
  <w:style w:type="character" w:customStyle="1" w:styleId="BodyTextIndentChar1">
    <w:name w:val="Body Text Indent Char1"/>
    <w:uiPriority w:val="99"/>
    <w:qFormat/>
    <w:rsid w:val="00CE6574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CE6574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CE6574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CE6574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CE6574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CE6574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CE6574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CE6574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CE6574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CE6574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CE6574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CE6574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CE6574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CE6574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CE6574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CE6574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CE6574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CE6574"/>
    <w:rPr>
      <w:i/>
      <w:color w:val="808080"/>
    </w:rPr>
  </w:style>
  <w:style w:type="paragraph" w:customStyle="1" w:styleId="p35">
    <w:name w:val="p35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CE6574"/>
    <w:rPr>
      <w:rFonts w:cs="Times New Roman"/>
    </w:rPr>
  </w:style>
  <w:style w:type="character" w:customStyle="1" w:styleId="FontStyle820">
    <w:name w:val="Font Style820"/>
    <w:uiPriority w:val="99"/>
    <w:qFormat/>
    <w:rsid w:val="00CE6574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CE6574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CE6574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CE6574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CE6574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CE6574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CE6574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CE6574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CE6574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CE6574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CE6574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CE6574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CE6574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CE6574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CE6574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CE6574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CE6574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CE6574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CE6574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CE6574"/>
    <w:rPr>
      <w:rFonts w:cs="Times New Roman"/>
    </w:rPr>
  </w:style>
  <w:style w:type="character" w:customStyle="1" w:styleId="s2">
    <w:name w:val="s2"/>
    <w:basedOn w:val="a3"/>
    <w:uiPriority w:val="99"/>
    <w:qFormat/>
    <w:rsid w:val="00CE6574"/>
    <w:rPr>
      <w:rFonts w:cs="Times New Roman"/>
    </w:rPr>
  </w:style>
  <w:style w:type="paragraph" w:customStyle="1" w:styleId="p2">
    <w:name w:val="p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CE6574"/>
    <w:rPr>
      <w:rFonts w:ascii="Wingdings" w:hAnsi="Wingdings"/>
    </w:rPr>
  </w:style>
  <w:style w:type="character" w:customStyle="1" w:styleId="WW8Num4z0">
    <w:name w:val="WW8Num4z0"/>
    <w:uiPriority w:val="99"/>
    <w:qFormat/>
    <w:rsid w:val="00CE6574"/>
    <w:rPr>
      <w:color w:val="auto"/>
    </w:rPr>
  </w:style>
  <w:style w:type="character" w:customStyle="1" w:styleId="WW8Num5z0">
    <w:name w:val="WW8Num5z0"/>
    <w:uiPriority w:val="99"/>
    <w:qFormat/>
    <w:rsid w:val="00CE6574"/>
    <w:rPr>
      <w:b/>
      <w:sz w:val="20"/>
    </w:rPr>
  </w:style>
  <w:style w:type="character" w:customStyle="1" w:styleId="WW8Num6z0">
    <w:name w:val="WW8Num6z0"/>
    <w:uiPriority w:val="99"/>
    <w:qFormat/>
    <w:rsid w:val="00CE6574"/>
    <w:rPr>
      <w:sz w:val="20"/>
    </w:rPr>
  </w:style>
  <w:style w:type="character" w:customStyle="1" w:styleId="WW8Num7z0">
    <w:name w:val="WW8Num7z0"/>
    <w:uiPriority w:val="99"/>
    <w:qFormat/>
    <w:rsid w:val="00CE6574"/>
    <w:rPr>
      <w:b/>
      <w:sz w:val="20"/>
    </w:rPr>
  </w:style>
  <w:style w:type="character" w:customStyle="1" w:styleId="WW8Num9z0">
    <w:name w:val="WW8Num9z0"/>
    <w:uiPriority w:val="99"/>
    <w:qFormat/>
    <w:rsid w:val="00CE6574"/>
    <w:rPr>
      <w:sz w:val="20"/>
    </w:rPr>
  </w:style>
  <w:style w:type="character" w:customStyle="1" w:styleId="WW8Num9z1">
    <w:name w:val="WW8Num9z1"/>
    <w:uiPriority w:val="99"/>
    <w:qFormat/>
    <w:rsid w:val="00CE6574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CE6574"/>
  </w:style>
  <w:style w:type="character" w:customStyle="1" w:styleId="WW8Num9z3">
    <w:name w:val="WW8Num9z3"/>
    <w:uiPriority w:val="99"/>
    <w:qFormat/>
    <w:rsid w:val="00CE6574"/>
  </w:style>
  <w:style w:type="character" w:customStyle="1" w:styleId="WW8Num9z4">
    <w:name w:val="WW8Num9z4"/>
    <w:uiPriority w:val="99"/>
    <w:qFormat/>
    <w:rsid w:val="00CE6574"/>
  </w:style>
  <w:style w:type="character" w:customStyle="1" w:styleId="WW8Num9z5">
    <w:name w:val="WW8Num9z5"/>
    <w:uiPriority w:val="99"/>
    <w:qFormat/>
    <w:rsid w:val="00CE6574"/>
  </w:style>
  <w:style w:type="character" w:customStyle="1" w:styleId="WW8Num9z6">
    <w:name w:val="WW8Num9z6"/>
    <w:uiPriority w:val="99"/>
    <w:qFormat/>
    <w:rsid w:val="00CE6574"/>
  </w:style>
  <w:style w:type="character" w:customStyle="1" w:styleId="WW8Num9z7">
    <w:name w:val="WW8Num9z7"/>
    <w:uiPriority w:val="99"/>
    <w:qFormat/>
    <w:rsid w:val="00CE6574"/>
  </w:style>
  <w:style w:type="character" w:customStyle="1" w:styleId="WW8Num9z8">
    <w:name w:val="WW8Num9z8"/>
    <w:uiPriority w:val="99"/>
    <w:qFormat/>
    <w:rsid w:val="00CE6574"/>
  </w:style>
  <w:style w:type="character" w:customStyle="1" w:styleId="WW8Num10z0">
    <w:name w:val="WW8Num10z0"/>
    <w:uiPriority w:val="99"/>
    <w:qFormat/>
    <w:rsid w:val="00CE6574"/>
    <w:rPr>
      <w:sz w:val="20"/>
    </w:rPr>
  </w:style>
  <w:style w:type="character" w:customStyle="1" w:styleId="WW8Num11z0">
    <w:name w:val="WW8Num11z0"/>
    <w:uiPriority w:val="99"/>
    <w:qFormat/>
    <w:rsid w:val="00CE6574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CE6574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CE6574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CE6574"/>
    <w:rPr>
      <w:sz w:val="20"/>
    </w:rPr>
  </w:style>
  <w:style w:type="character" w:customStyle="1" w:styleId="WW8Num15z0">
    <w:name w:val="WW8Num15z0"/>
    <w:uiPriority w:val="99"/>
    <w:qFormat/>
    <w:rsid w:val="00CE6574"/>
    <w:rPr>
      <w:sz w:val="20"/>
    </w:rPr>
  </w:style>
  <w:style w:type="character" w:customStyle="1" w:styleId="WW8Num17z0">
    <w:name w:val="WW8Num17z0"/>
    <w:uiPriority w:val="99"/>
    <w:qFormat/>
    <w:rsid w:val="00CE6574"/>
    <w:rPr>
      <w:rFonts w:ascii="Wingdings" w:hAnsi="Wingdings"/>
    </w:rPr>
  </w:style>
  <w:style w:type="character" w:customStyle="1" w:styleId="WW8Num18z0">
    <w:name w:val="WW8Num18z0"/>
    <w:uiPriority w:val="99"/>
    <w:qFormat/>
    <w:rsid w:val="00CE6574"/>
  </w:style>
  <w:style w:type="character" w:customStyle="1" w:styleId="WW8Num18z1">
    <w:name w:val="WW8Num18z1"/>
    <w:uiPriority w:val="99"/>
    <w:qFormat/>
    <w:rsid w:val="00CE6574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CE6574"/>
  </w:style>
  <w:style w:type="character" w:customStyle="1" w:styleId="WW8Num18z3">
    <w:name w:val="WW8Num18z3"/>
    <w:uiPriority w:val="99"/>
    <w:qFormat/>
    <w:rsid w:val="00CE6574"/>
  </w:style>
  <w:style w:type="character" w:customStyle="1" w:styleId="WW8Num18z4">
    <w:name w:val="WW8Num18z4"/>
    <w:uiPriority w:val="99"/>
    <w:qFormat/>
    <w:rsid w:val="00CE6574"/>
  </w:style>
  <w:style w:type="character" w:customStyle="1" w:styleId="WW8Num18z5">
    <w:name w:val="WW8Num18z5"/>
    <w:uiPriority w:val="99"/>
    <w:qFormat/>
    <w:rsid w:val="00CE6574"/>
  </w:style>
  <w:style w:type="character" w:customStyle="1" w:styleId="WW8Num18z6">
    <w:name w:val="WW8Num18z6"/>
    <w:uiPriority w:val="99"/>
    <w:qFormat/>
    <w:rsid w:val="00CE6574"/>
  </w:style>
  <w:style w:type="character" w:customStyle="1" w:styleId="WW8Num18z7">
    <w:name w:val="WW8Num18z7"/>
    <w:uiPriority w:val="99"/>
    <w:qFormat/>
    <w:rsid w:val="00CE6574"/>
  </w:style>
  <w:style w:type="character" w:customStyle="1" w:styleId="WW8Num18z8">
    <w:name w:val="WW8Num18z8"/>
    <w:uiPriority w:val="99"/>
    <w:qFormat/>
    <w:rsid w:val="00CE6574"/>
  </w:style>
  <w:style w:type="character" w:customStyle="1" w:styleId="WW8Num19z0">
    <w:name w:val="WW8Num19z0"/>
    <w:uiPriority w:val="99"/>
    <w:qFormat/>
    <w:rsid w:val="00CE6574"/>
  </w:style>
  <w:style w:type="character" w:customStyle="1" w:styleId="WW8Num19z1">
    <w:name w:val="WW8Num19z1"/>
    <w:uiPriority w:val="99"/>
    <w:qFormat/>
    <w:rsid w:val="00CE6574"/>
  </w:style>
  <w:style w:type="character" w:customStyle="1" w:styleId="WW8Num19z2">
    <w:name w:val="WW8Num19z2"/>
    <w:uiPriority w:val="99"/>
    <w:qFormat/>
    <w:rsid w:val="00CE6574"/>
  </w:style>
  <w:style w:type="character" w:customStyle="1" w:styleId="WW8Num19z3">
    <w:name w:val="WW8Num19z3"/>
    <w:uiPriority w:val="99"/>
    <w:qFormat/>
    <w:rsid w:val="00CE6574"/>
  </w:style>
  <w:style w:type="character" w:customStyle="1" w:styleId="WW8Num19z4">
    <w:name w:val="WW8Num19z4"/>
    <w:uiPriority w:val="99"/>
    <w:qFormat/>
    <w:rsid w:val="00CE6574"/>
  </w:style>
  <w:style w:type="character" w:customStyle="1" w:styleId="WW8Num19z5">
    <w:name w:val="WW8Num19z5"/>
    <w:uiPriority w:val="99"/>
    <w:qFormat/>
    <w:rsid w:val="00CE6574"/>
  </w:style>
  <w:style w:type="character" w:customStyle="1" w:styleId="WW8Num19z6">
    <w:name w:val="WW8Num19z6"/>
    <w:uiPriority w:val="99"/>
    <w:qFormat/>
    <w:rsid w:val="00CE6574"/>
  </w:style>
  <w:style w:type="character" w:customStyle="1" w:styleId="WW8Num19z7">
    <w:name w:val="WW8Num19z7"/>
    <w:uiPriority w:val="99"/>
    <w:qFormat/>
    <w:rsid w:val="00CE6574"/>
  </w:style>
  <w:style w:type="character" w:customStyle="1" w:styleId="WW8Num19z8">
    <w:name w:val="WW8Num19z8"/>
    <w:uiPriority w:val="99"/>
    <w:qFormat/>
    <w:rsid w:val="00CE6574"/>
  </w:style>
  <w:style w:type="character" w:customStyle="1" w:styleId="WW8Num4z1">
    <w:name w:val="WW8Num4z1"/>
    <w:uiPriority w:val="99"/>
    <w:qFormat/>
    <w:rsid w:val="00CE6574"/>
  </w:style>
  <w:style w:type="character" w:customStyle="1" w:styleId="WW8Num4z2">
    <w:name w:val="WW8Num4z2"/>
    <w:uiPriority w:val="99"/>
    <w:qFormat/>
    <w:rsid w:val="00CE6574"/>
  </w:style>
  <w:style w:type="character" w:customStyle="1" w:styleId="WW8Num4z3">
    <w:name w:val="WW8Num4z3"/>
    <w:uiPriority w:val="99"/>
    <w:qFormat/>
    <w:rsid w:val="00CE6574"/>
  </w:style>
  <w:style w:type="character" w:customStyle="1" w:styleId="WW8Num4z4">
    <w:name w:val="WW8Num4z4"/>
    <w:uiPriority w:val="99"/>
    <w:qFormat/>
    <w:rsid w:val="00CE6574"/>
  </w:style>
  <w:style w:type="character" w:customStyle="1" w:styleId="WW8Num4z5">
    <w:name w:val="WW8Num4z5"/>
    <w:uiPriority w:val="99"/>
    <w:qFormat/>
    <w:rsid w:val="00CE6574"/>
  </w:style>
  <w:style w:type="character" w:customStyle="1" w:styleId="WW8Num4z6">
    <w:name w:val="WW8Num4z6"/>
    <w:uiPriority w:val="99"/>
    <w:qFormat/>
    <w:rsid w:val="00CE6574"/>
  </w:style>
  <w:style w:type="character" w:customStyle="1" w:styleId="WW8Num4z7">
    <w:name w:val="WW8Num4z7"/>
    <w:uiPriority w:val="99"/>
    <w:qFormat/>
    <w:rsid w:val="00CE6574"/>
  </w:style>
  <w:style w:type="character" w:customStyle="1" w:styleId="WW8Num4z8">
    <w:name w:val="WW8Num4z8"/>
    <w:uiPriority w:val="99"/>
    <w:qFormat/>
    <w:rsid w:val="00CE6574"/>
  </w:style>
  <w:style w:type="character" w:customStyle="1" w:styleId="WW8Num5z1">
    <w:name w:val="WW8Num5z1"/>
    <w:uiPriority w:val="99"/>
    <w:qFormat/>
    <w:rsid w:val="00CE6574"/>
  </w:style>
  <w:style w:type="character" w:customStyle="1" w:styleId="WW8Num5z2">
    <w:name w:val="WW8Num5z2"/>
    <w:uiPriority w:val="99"/>
    <w:qFormat/>
    <w:rsid w:val="00CE6574"/>
  </w:style>
  <w:style w:type="character" w:customStyle="1" w:styleId="WW8Num5z3">
    <w:name w:val="WW8Num5z3"/>
    <w:uiPriority w:val="99"/>
    <w:qFormat/>
    <w:rsid w:val="00CE6574"/>
  </w:style>
  <w:style w:type="character" w:customStyle="1" w:styleId="WW8Num5z4">
    <w:name w:val="WW8Num5z4"/>
    <w:uiPriority w:val="99"/>
    <w:qFormat/>
    <w:rsid w:val="00CE6574"/>
  </w:style>
  <w:style w:type="character" w:customStyle="1" w:styleId="WW8Num5z5">
    <w:name w:val="WW8Num5z5"/>
    <w:uiPriority w:val="99"/>
    <w:qFormat/>
    <w:rsid w:val="00CE6574"/>
  </w:style>
  <w:style w:type="character" w:customStyle="1" w:styleId="WW8Num5z6">
    <w:name w:val="WW8Num5z6"/>
    <w:uiPriority w:val="99"/>
    <w:qFormat/>
    <w:rsid w:val="00CE6574"/>
  </w:style>
  <w:style w:type="character" w:customStyle="1" w:styleId="WW8Num5z7">
    <w:name w:val="WW8Num5z7"/>
    <w:uiPriority w:val="99"/>
    <w:qFormat/>
    <w:rsid w:val="00CE6574"/>
  </w:style>
  <w:style w:type="character" w:customStyle="1" w:styleId="WW8Num5z8">
    <w:name w:val="WW8Num5z8"/>
    <w:uiPriority w:val="99"/>
    <w:qFormat/>
    <w:rsid w:val="00CE6574"/>
  </w:style>
  <w:style w:type="character" w:customStyle="1" w:styleId="WW8Num6z1">
    <w:name w:val="WW8Num6z1"/>
    <w:uiPriority w:val="99"/>
    <w:qFormat/>
    <w:rsid w:val="00CE6574"/>
  </w:style>
  <w:style w:type="character" w:customStyle="1" w:styleId="WW8Num6z2">
    <w:name w:val="WW8Num6z2"/>
    <w:uiPriority w:val="99"/>
    <w:qFormat/>
    <w:rsid w:val="00CE6574"/>
  </w:style>
  <w:style w:type="character" w:customStyle="1" w:styleId="WW8Num6z3">
    <w:name w:val="WW8Num6z3"/>
    <w:uiPriority w:val="99"/>
    <w:qFormat/>
    <w:rsid w:val="00CE6574"/>
  </w:style>
  <w:style w:type="character" w:customStyle="1" w:styleId="WW8Num6z4">
    <w:name w:val="WW8Num6z4"/>
    <w:uiPriority w:val="99"/>
    <w:qFormat/>
    <w:rsid w:val="00CE6574"/>
  </w:style>
  <w:style w:type="character" w:customStyle="1" w:styleId="WW8Num6z5">
    <w:name w:val="WW8Num6z5"/>
    <w:uiPriority w:val="99"/>
    <w:qFormat/>
    <w:rsid w:val="00CE6574"/>
  </w:style>
  <w:style w:type="character" w:customStyle="1" w:styleId="WW8Num6z6">
    <w:name w:val="WW8Num6z6"/>
    <w:uiPriority w:val="99"/>
    <w:qFormat/>
    <w:rsid w:val="00CE6574"/>
  </w:style>
  <w:style w:type="character" w:customStyle="1" w:styleId="WW8Num6z7">
    <w:name w:val="WW8Num6z7"/>
    <w:uiPriority w:val="99"/>
    <w:qFormat/>
    <w:rsid w:val="00CE6574"/>
  </w:style>
  <w:style w:type="character" w:customStyle="1" w:styleId="WW8Num6z8">
    <w:name w:val="WW8Num6z8"/>
    <w:uiPriority w:val="99"/>
    <w:qFormat/>
    <w:rsid w:val="00CE6574"/>
  </w:style>
  <w:style w:type="character" w:customStyle="1" w:styleId="WW8Num7z1">
    <w:name w:val="WW8Num7z1"/>
    <w:uiPriority w:val="99"/>
    <w:qFormat/>
    <w:rsid w:val="00CE6574"/>
  </w:style>
  <w:style w:type="character" w:customStyle="1" w:styleId="WW8Num7z2">
    <w:name w:val="WW8Num7z2"/>
    <w:uiPriority w:val="99"/>
    <w:qFormat/>
    <w:rsid w:val="00CE6574"/>
  </w:style>
  <w:style w:type="character" w:customStyle="1" w:styleId="WW8Num7z3">
    <w:name w:val="WW8Num7z3"/>
    <w:uiPriority w:val="99"/>
    <w:qFormat/>
    <w:rsid w:val="00CE6574"/>
  </w:style>
  <w:style w:type="character" w:customStyle="1" w:styleId="WW8Num7z4">
    <w:name w:val="WW8Num7z4"/>
    <w:uiPriority w:val="99"/>
    <w:qFormat/>
    <w:rsid w:val="00CE6574"/>
  </w:style>
  <w:style w:type="character" w:customStyle="1" w:styleId="WW8Num7z5">
    <w:name w:val="WW8Num7z5"/>
    <w:uiPriority w:val="99"/>
    <w:qFormat/>
    <w:rsid w:val="00CE6574"/>
  </w:style>
  <w:style w:type="character" w:customStyle="1" w:styleId="WW8Num7z6">
    <w:name w:val="WW8Num7z6"/>
    <w:uiPriority w:val="99"/>
    <w:qFormat/>
    <w:rsid w:val="00CE6574"/>
  </w:style>
  <w:style w:type="character" w:customStyle="1" w:styleId="WW8Num7z7">
    <w:name w:val="WW8Num7z7"/>
    <w:uiPriority w:val="99"/>
    <w:qFormat/>
    <w:rsid w:val="00CE6574"/>
  </w:style>
  <w:style w:type="character" w:customStyle="1" w:styleId="WW8Num7z8">
    <w:name w:val="WW8Num7z8"/>
    <w:uiPriority w:val="99"/>
    <w:qFormat/>
    <w:rsid w:val="00CE6574"/>
  </w:style>
  <w:style w:type="character" w:customStyle="1" w:styleId="WW8Num8z1">
    <w:name w:val="WW8Num8z1"/>
    <w:uiPriority w:val="99"/>
    <w:qFormat/>
    <w:rsid w:val="00CE6574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CE6574"/>
  </w:style>
  <w:style w:type="character" w:customStyle="1" w:styleId="WW8Num8z3">
    <w:name w:val="WW8Num8z3"/>
    <w:uiPriority w:val="99"/>
    <w:qFormat/>
    <w:rsid w:val="00CE6574"/>
  </w:style>
  <w:style w:type="character" w:customStyle="1" w:styleId="WW8Num8z4">
    <w:name w:val="WW8Num8z4"/>
    <w:uiPriority w:val="99"/>
    <w:qFormat/>
    <w:rsid w:val="00CE6574"/>
  </w:style>
  <w:style w:type="character" w:customStyle="1" w:styleId="WW8Num8z5">
    <w:name w:val="WW8Num8z5"/>
    <w:uiPriority w:val="99"/>
    <w:qFormat/>
    <w:rsid w:val="00CE6574"/>
  </w:style>
  <w:style w:type="character" w:customStyle="1" w:styleId="WW8Num8z6">
    <w:name w:val="WW8Num8z6"/>
    <w:uiPriority w:val="99"/>
    <w:qFormat/>
    <w:rsid w:val="00CE6574"/>
  </w:style>
  <w:style w:type="character" w:customStyle="1" w:styleId="WW8Num8z7">
    <w:name w:val="WW8Num8z7"/>
    <w:uiPriority w:val="99"/>
    <w:qFormat/>
    <w:rsid w:val="00CE6574"/>
  </w:style>
  <w:style w:type="character" w:customStyle="1" w:styleId="WW8Num8z8">
    <w:name w:val="WW8Num8z8"/>
    <w:uiPriority w:val="99"/>
    <w:qFormat/>
    <w:rsid w:val="00CE6574"/>
  </w:style>
  <w:style w:type="character" w:customStyle="1" w:styleId="WW8Num10z1">
    <w:name w:val="WW8Num10z1"/>
    <w:uiPriority w:val="99"/>
    <w:qFormat/>
    <w:rsid w:val="00CE6574"/>
  </w:style>
  <w:style w:type="character" w:customStyle="1" w:styleId="WW8Num10z2">
    <w:name w:val="WW8Num10z2"/>
    <w:uiPriority w:val="99"/>
    <w:qFormat/>
    <w:rsid w:val="00CE6574"/>
  </w:style>
  <w:style w:type="character" w:customStyle="1" w:styleId="WW8Num10z3">
    <w:name w:val="WW8Num10z3"/>
    <w:uiPriority w:val="99"/>
    <w:qFormat/>
    <w:rsid w:val="00CE6574"/>
  </w:style>
  <w:style w:type="character" w:customStyle="1" w:styleId="WW8Num10z4">
    <w:name w:val="WW8Num10z4"/>
    <w:uiPriority w:val="99"/>
    <w:qFormat/>
    <w:rsid w:val="00CE6574"/>
  </w:style>
  <w:style w:type="character" w:customStyle="1" w:styleId="WW8Num10z5">
    <w:name w:val="WW8Num10z5"/>
    <w:uiPriority w:val="99"/>
    <w:qFormat/>
    <w:rsid w:val="00CE6574"/>
  </w:style>
  <w:style w:type="character" w:customStyle="1" w:styleId="WW8Num10z6">
    <w:name w:val="WW8Num10z6"/>
    <w:uiPriority w:val="99"/>
    <w:qFormat/>
    <w:rsid w:val="00CE6574"/>
  </w:style>
  <w:style w:type="character" w:customStyle="1" w:styleId="WW8Num10z7">
    <w:name w:val="WW8Num10z7"/>
    <w:uiPriority w:val="99"/>
    <w:qFormat/>
    <w:rsid w:val="00CE6574"/>
  </w:style>
  <w:style w:type="character" w:customStyle="1" w:styleId="WW8Num10z8">
    <w:name w:val="WW8Num10z8"/>
    <w:uiPriority w:val="99"/>
    <w:qFormat/>
    <w:rsid w:val="00CE6574"/>
  </w:style>
  <w:style w:type="character" w:customStyle="1" w:styleId="WW8Num11z1">
    <w:name w:val="WW8Num11z1"/>
    <w:uiPriority w:val="99"/>
    <w:qFormat/>
    <w:rsid w:val="00CE6574"/>
    <w:rPr>
      <w:sz w:val="20"/>
    </w:rPr>
  </w:style>
  <w:style w:type="character" w:customStyle="1" w:styleId="WW8Num11z2">
    <w:name w:val="WW8Num11z2"/>
    <w:uiPriority w:val="99"/>
    <w:qFormat/>
    <w:rsid w:val="00CE6574"/>
  </w:style>
  <w:style w:type="character" w:customStyle="1" w:styleId="WW8Num11z3">
    <w:name w:val="WW8Num11z3"/>
    <w:uiPriority w:val="99"/>
    <w:qFormat/>
    <w:rsid w:val="00CE6574"/>
  </w:style>
  <w:style w:type="character" w:customStyle="1" w:styleId="WW8Num11z4">
    <w:name w:val="WW8Num11z4"/>
    <w:uiPriority w:val="99"/>
    <w:qFormat/>
    <w:rsid w:val="00CE6574"/>
  </w:style>
  <w:style w:type="character" w:customStyle="1" w:styleId="WW8Num11z5">
    <w:name w:val="WW8Num11z5"/>
    <w:uiPriority w:val="99"/>
    <w:qFormat/>
    <w:rsid w:val="00CE6574"/>
  </w:style>
  <w:style w:type="character" w:customStyle="1" w:styleId="WW8Num11z6">
    <w:name w:val="WW8Num11z6"/>
    <w:uiPriority w:val="99"/>
    <w:qFormat/>
    <w:rsid w:val="00CE6574"/>
  </w:style>
  <w:style w:type="character" w:customStyle="1" w:styleId="WW8Num11z7">
    <w:name w:val="WW8Num11z7"/>
    <w:uiPriority w:val="99"/>
    <w:qFormat/>
    <w:rsid w:val="00CE6574"/>
  </w:style>
  <w:style w:type="character" w:customStyle="1" w:styleId="WW8Num11z8">
    <w:name w:val="WW8Num11z8"/>
    <w:uiPriority w:val="99"/>
    <w:qFormat/>
    <w:rsid w:val="00CE6574"/>
  </w:style>
  <w:style w:type="character" w:customStyle="1" w:styleId="WW8Num12z2">
    <w:name w:val="WW8Num12z2"/>
    <w:uiPriority w:val="99"/>
    <w:qFormat/>
    <w:rsid w:val="00CE6574"/>
    <w:rPr>
      <w:rFonts w:ascii="Wingdings" w:hAnsi="Wingdings"/>
    </w:rPr>
  </w:style>
  <w:style w:type="character" w:customStyle="1" w:styleId="WW8Num12z3">
    <w:name w:val="WW8Num12z3"/>
    <w:uiPriority w:val="99"/>
    <w:qFormat/>
    <w:rsid w:val="00CE6574"/>
    <w:rPr>
      <w:rFonts w:ascii="Symbol" w:hAnsi="Symbol"/>
    </w:rPr>
  </w:style>
  <w:style w:type="character" w:customStyle="1" w:styleId="WW8Num12z4">
    <w:name w:val="WW8Num12z4"/>
    <w:uiPriority w:val="99"/>
    <w:qFormat/>
    <w:rsid w:val="00CE6574"/>
    <w:rPr>
      <w:rFonts w:ascii="Courier New" w:hAnsi="Courier New"/>
    </w:rPr>
  </w:style>
  <w:style w:type="character" w:customStyle="1" w:styleId="WW8Num13z1">
    <w:name w:val="WW8Num13z1"/>
    <w:uiPriority w:val="99"/>
    <w:qFormat/>
    <w:rsid w:val="00CE6574"/>
  </w:style>
  <w:style w:type="character" w:customStyle="1" w:styleId="WW8Num13z2">
    <w:name w:val="WW8Num13z2"/>
    <w:uiPriority w:val="99"/>
    <w:qFormat/>
    <w:rsid w:val="00CE6574"/>
  </w:style>
  <w:style w:type="character" w:customStyle="1" w:styleId="WW8Num13z3">
    <w:name w:val="WW8Num13z3"/>
    <w:uiPriority w:val="99"/>
    <w:qFormat/>
    <w:rsid w:val="00CE6574"/>
  </w:style>
  <w:style w:type="character" w:customStyle="1" w:styleId="WW8Num13z4">
    <w:name w:val="WW8Num13z4"/>
    <w:uiPriority w:val="99"/>
    <w:qFormat/>
    <w:rsid w:val="00CE6574"/>
  </w:style>
  <w:style w:type="character" w:customStyle="1" w:styleId="WW8Num13z5">
    <w:name w:val="WW8Num13z5"/>
    <w:uiPriority w:val="99"/>
    <w:qFormat/>
    <w:rsid w:val="00CE6574"/>
  </w:style>
  <w:style w:type="character" w:customStyle="1" w:styleId="WW8Num13z6">
    <w:name w:val="WW8Num13z6"/>
    <w:uiPriority w:val="99"/>
    <w:qFormat/>
    <w:rsid w:val="00CE6574"/>
  </w:style>
  <w:style w:type="character" w:customStyle="1" w:styleId="WW8Num13z7">
    <w:name w:val="WW8Num13z7"/>
    <w:uiPriority w:val="99"/>
    <w:qFormat/>
    <w:rsid w:val="00CE6574"/>
  </w:style>
  <w:style w:type="character" w:customStyle="1" w:styleId="WW8Num13z8">
    <w:name w:val="WW8Num13z8"/>
    <w:uiPriority w:val="99"/>
    <w:qFormat/>
    <w:rsid w:val="00CE6574"/>
  </w:style>
  <w:style w:type="character" w:customStyle="1" w:styleId="WW8Num14z1">
    <w:name w:val="WW8Num14z1"/>
    <w:uiPriority w:val="99"/>
    <w:qFormat/>
    <w:rsid w:val="00CE6574"/>
  </w:style>
  <w:style w:type="character" w:customStyle="1" w:styleId="WW8Num14z2">
    <w:name w:val="WW8Num14z2"/>
    <w:uiPriority w:val="99"/>
    <w:qFormat/>
    <w:rsid w:val="00CE6574"/>
  </w:style>
  <w:style w:type="character" w:customStyle="1" w:styleId="WW8Num14z3">
    <w:name w:val="WW8Num14z3"/>
    <w:uiPriority w:val="99"/>
    <w:qFormat/>
    <w:rsid w:val="00CE6574"/>
  </w:style>
  <w:style w:type="character" w:customStyle="1" w:styleId="WW8Num14z4">
    <w:name w:val="WW8Num14z4"/>
    <w:uiPriority w:val="99"/>
    <w:qFormat/>
    <w:rsid w:val="00CE6574"/>
  </w:style>
  <w:style w:type="character" w:customStyle="1" w:styleId="WW8Num14z5">
    <w:name w:val="WW8Num14z5"/>
    <w:uiPriority w:val="99"/>
    <w:qFormat/>
    <w:rsid w:val="00CE6574"/>
  </w:style>
  <w:style w:type="character" w:customStyle="1" w:styleId="WW8Num14z6">
    <w:name w:val="WW8Num14z6"/>
    <w:uiPriority w:val="99"/>
    <w:qFormat/>
    <w:rsid w:val="00CE6574"/>
  </w:style>
  <w:style w:type="character" w:customStyle="1" w:styleId="WW8Num14z7">
    <w:name w:val="WW8Num14z7"/>
    <w:uiPriority w:val="99"/>
    <w:qFormat/>
    <w:rsid w:val="00CE6574"/>
  </w:style>
  <w:style w:type="character" w:customStyle="1" w:styleId="WW8Num14z8">
    <w:name w:val="WW8Num14z8"/>
    <w:uiPriority w:val="99"/>
    <w:qFormat/>
    <w:rsid w:val="00CE6574"/>
  </w:style>
  <w:style w:type="character" w:customStyle="1" w:styleId="WW8Num15z1">
    <w:name w:val="WW8Num15z1"/>
    <w:uiPriority w:val="99"/>
    <w:qFormat/>
    <w:rsid w:val="00CE6574"/>
  </w:style>
  <w:style w:type="character" w:customStyle="1" w:styleId="WW8Num15z2">
    <w:name w:val="WW8Num15z2"/>
    <w:uiPriority w:val="99"/>
    <w:qFormat/>
    <w:rsid w:val="00CE6574"/>
  </w:style>
  <w:style w:type="character" w:customStyle="1" w:styleId="WW8Num15z3">
    <w:name w:val="WW8Num15z3"/>
    <w:uiPriority w:val="99"/>
    <w:qFormat/>
    <w:rsid w:val="00CE6574"/>
  </w:style>
  <w:style w:type="character" w:customStyle="1" w:styleId="WW8Num15z4">
    <w:name w:val="WW8Num15z4"/>
    <w:uiPriority w:val="99"/>
    <w:qFormat/>
    <w:rsid w:val="00CE6574"/>
  </w:style>
  <w:style w:type="character" w:customStyle="1" w:styleId="WW8Num15z5">
    <w:name w:val="WW8Num15z5"/>
    <w:uiPriority w:val="99"/>
    <w:qFormat/>
    <w:rsid w:val="00CE6574"/>
  </w:style>
  <w:style w:type="character" w:customStyle="1" w:styleId="WW8Num15z6">
    <w:name w:val="WW8Num15z6"/>
    <w:uiPriority w:val="99"/>
    <w:qFormat/>
    <w:rsid w:val="00CE6574"/>
  </w:style>
  <w:style w:type="character" w:customStyle="1" w:styleId="WW8Num15z7">
    <w:name w:val="WW8Num15z7"/>
    <w:uiPriority w:val="99"/>
    <w:qFormat/>
    <w:rsid w:val="00CE6574"/>
  </w:style>
  <w:style w:type="character" w:customStyle="1" w:styleId="WW8Num15z8">
    <w:name w:val="WW8Num15z8"/>
    <w:uiPriority w:val="99"/>
    <w:qFormat/>
    <w:rsid w:val="00CE6574"/>
  </w:style>
  <w:style w:type="character" w:customStyle="1" w:styleId="WW8Num16z1">
    <w:name w:val="WW8Num16z1"/>
    <w:uiPriority w:val="99"/>
    <w:qFormat/>
    <w:rsid w:val="00CE6574"/>
  </w:style>
  <w:style w:type="character" w:customStyle="1" w:styleId="WW8Num16z2">
    <w:name w:val="WW8Num16z2"/>
    <w:uiPriority w:val="99"/>
    <w:qFormat/>
    <w:rsid w:val="00CE6574"/>
  </w:style>
  <w:style w:type="character" w:customStyle="1" w:styleId="WW8Num16z3">
    <w:name w:val="WW8Num16z3"/>
    <w:uiPriority w:val="99"/>
    <w:qFormat/>
    <w:rsid w:val="00CE6574"/>
  </w:style>
  <w:style w:type="character" w:customStyle="1" w:styleId="WW8Num16z4">
    <w:name w:val="WW8Num16z4"/>
    <w:uiPriority w:val="99"/>
    <w:qFormat/>
    <w:rsid w:val="00CE6574"/>
  </w:style>
  <w:style w:type="character" w:customStyle="1" w:styleId="WW8Num16z5">
    <w:name w:val="WW8Num16z5"/>
    <w:uiPriority w:val="99"/>
    <w:qFormat/>
    <w:rsid w:val="00CE6574"/>
  </w:style>
  <w:style w:type="character" w:customStyle="1" w:styleId="WW8Num16z6">
    <w:name w:val="WW8Num16z6"/>
    <w:uiPriority w:val="99"/>
    <w:qFormat/>
    <w:rsid w:val="00CE6574"/>
  </w:style>
  <w:style w:type="character" w:customStyle="1" w:styleId="WW8Num16z7">
    <w:name w:val="WW8Num16z7"/>
    <w:uiPriority w:val="99"/>
    <w:qFormat/>
    <w:rsid w:val="00CE6574"/>
  </w:style>
  <w:style w:type="character" w:customStyle="1" w:styleId="WW8Num16z8">
    <w:name w:val="WW8Num16z8"/>
    <w:uiPriority w:val="99"/>
    <w:qFormat/>
    <w:rsid w:val="00CE6574"/>
  </w:style>
  <w:style w:type="character" w:customStyle="1" w:styleId="affffffff1">
    <w:name w:val="Символ нумерации"/>
    <w:uiPriority w:val="99"/>
    <w:qFormat/>
    <w:rsid w:val="00CE6574"/>
  </w:style>
  <w:style w:type="paragraph" w:customStyle="1" w:styleId="1ffff3">
    <w:name w:val="Название1"/>
    <w:basedOn w:val="a2"/>
    <w:uiPriority w:val="99"/>
    <w:qFormat/>
    <w:rsid w:val="00CE6574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CE6574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CE6574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CE6574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CE6574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CE6574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CE6574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CE6574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CE6574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CE6574"/>
    <w:rPr>
      <w:sz w:val="24"/>
    </w:rPr>
  </w:style>
  <w:style w:type="character" w:customStyle="1" w:styleId="501">
    <w:name w:val="Знак Знак501"/>
    <w:uiPriority w:val="99"/>
    <w:qFormat/>
    <w:locked/>
    <w:rsid w:val="00CE6574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CE6574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CE6574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CE6574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CE6574"/>
    <w:rPr>
      <w:rFonts w:cs="Times New Roman"/>
    </w:rPr>
  </w:style>
  <w:style w:type="character" w:customStyle="1" w:styleId="Heading12">
    <w:name w:val="Heading 12 Знак Знак"/>
    <w:uiPriority w:val="99"/>
    <w:qFormat/>
    <w:rsid w:val="00CE6574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CE6574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CE6574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CE6574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CE6574"/>
    <w:rPr>
      <w:lang w:eastAsia="en-US"/>
    </w:rPr>
  </w:style>
  <w:style w:type="character" w:customStyle="1" w:styleId="225">
    <w:name w:val="Заголовок 2 Знак2"/>
    <w:uiPriority w:val="99"/>
    <w:qFormat/>
    <w:rsid w:val="00CE6574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CE6574"/>
    <w:rPr>
      <w:sz w:val="24"/>
    </w:rPr>
  </w:style>
  <w:style w:type="paragraph" w:customStyle="1" w:styleId="paragraf2">
    <w:name w:val="paragraf2"/>
    <w:basedOn w:val="a2"/>
    <w:uiPriority w:val="99"/>
    <w:qFormat/>
    <w:rsid w:val="00CE6574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CE6574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CE6574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CE6574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CE6574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CE6574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CE657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CE6574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CE6574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CE6574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CE6574"/>
    <w:rPr>
      <w:color w:val="auto"/>
    </w:rPr>
  </w:style>
  <w:style w:type="paragraph" w:customStyle="1" w:styleId="affffffff3">
    <w:name w:val="Обычный.Нормальный"/>
    <w:uiPriority w:val="99"/>
    <w:qFormat/>
    <w:rsid w:val="00CE65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CE6574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CE6574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CE6574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CE6574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CE6574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CE6574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CE6574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CE6574"/>
    <w:rPr>
      <w:i/>
    </w:rPr>
  </w:style>
  <w:style w:type="character" w:customStyle="1" w:styleId="font2">
    <w:name w:val="font2"/>
    <w:uiPriority w:val="99"/>
    <w:qFormat/>
    <w:rsid w:val="00CE6574"/>
  </w:style>
  <w:style w:type="character" w:customStyle="1" w:styleId="keyworddef1">
    <w:name w:val="keyword_def1"/>
    <w:uiPriority w:val="99"/>
    <w:qFormat/>
    <w:rsid w:val="00CE6574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CE6574"/>
    <w:rPr>
      <w:b/>
    </w:rPr>
  </w:style>
  <w:style w:type="paragraph" w:customStyle="1" w:styleId="affffffff5">
    <w:name w:val="Текст документа"/>
    <w:basedOn w:val="a2"/>
    <w:uiPriority w:val="99"/>
    <w:qFormat/>
    <w:rsid w:val="00CE6574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CE6574"/>
    <w:rPr>
      <w:i/>
    </w:rPr>
  </w:style>
  <w:style w:type="paragraph" w:customStyle="1" w:styleId="Style164">
    <w:name w:val="Style164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CE6574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CE6574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CE6574"/>
    <w:rPr>
      <w:i/>
    </w:rPr>
  </w:style>
  <w:style w:type="paragraph" w:customStyle="1" w:styleId="68">
    <w:name w:val="Обычный (веб)6"/>
    <w:basedOn w:val="a2"/>
    <w:uiPriority w:val="99"/>
    <w:qFormat/>
    <w:rsid w:val="00CE6574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CE6574"/>
  </w:style>
  <w:style w:type="character" w:customStyle="1" w:styleId="pav31">
    <w:name w:val="pav31"/>
    <w:uiPriority w:val="99"/>
    <w:qFormat/>
    <w:rsid w:val="00CE6574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CE6574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CE6574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CE6574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CE6574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CE6574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CE6574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CE6574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CE6574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CE6574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CE6574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CE6574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CE6574"/>
  </w:style>
  <w:style w:type="character" w:customStyle="1" w:styleId="fontstyle160">
    <w:name w:val="fontstyle16"/>
    <w:uiPriority w:val="99"/>
    <w:qFormat/>
    <w:rsid w:val="00CE6574"/>
  </w:style>
  <w:style w:type="character" w:customStyle="1" w:styleId="noprint">
    <w:name w:val="noprint"/>
    <w:uiPriority w:val="99"/>
    <w:qFormat/>
    <w:rsid w:val="00CE6574"/>
  </w:style>
  <w:style w:type="paragraph" w:customStyle="1" w:styleId="center">
    <w:name w:val="center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CE6574"/>
  </w:style>
  <w:style w:type="character" w:customStyle="1" w:styleId="Typewriter">
    <w:name w:val="Typewriter"/>
    <w:uiPriority w:val="99"/>
    <w:qFormat/>
    <w:rsid w:val="00CE6574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CE6574"/>
  </w:style>
  <w:style w:type="character" w:customStyle="1" w:styleId="texample">
    <w:name w:val="texample"/>
    <w:uiPriority w:val="99"/>
    <w:qFormat/>
    <w:rsid w:val="00CE6574"/>
  </w:style>
  <w:style w:type="character" w:customStyle="1" w:styleId="sentence">
    <w:name w:val="sentence"/>
    <w:uiPriority w:val="99"/>
    <w:qFormat/>
    <w:rsid w:val="00CE6574"/>
  </w:style>
  <w:style w:type="character" w:customStyle="1" w:styleId="input">
    <w:name w:val="input"/>
    <w:uiPriority w:val="99"/>
    <w:qFormat/>
    <w:rsid w:val="00CE6574"/>
  </w:style>
  <w:style w:type="character" w:customStyle="1" w:styleId="xmlemitalic">
    <w:name w:val="xml_em_italic"/>
    <w:uiPriority w:val="99"/>
    <w:qFormat/>
    <w:rsid w:val="00CE6574"/>
  </w:style>
  <w:style w:type="character" w:customStyle="1" w:styleId="serp-urlitem">
    <w:name w:val="serp-url__item"/>
    <w:uiPriority w:val="99"/>
    <w:qFormat/>
    <w:rsid w:val="00CE6574"/>
  </w:style>
  <w:style w:type="character" w:customStyle="1" w:styleId="1ffff9">
    <w:name w:val="Гиперссылка1"/>
    <w:uiPriority w:val="99"/>
    <w:qFormat/>
    <w:rsid w:val="00CE6574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CE6574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CE6574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CE6574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CE6574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CE6574"/>
  </w:style>
  <w:style w:type="character" w:customStyle="1" w:styleId="zagl">
    <w:name w:val="zagl"/>
    <w:uiPriority w:val="99"/>
    <w:qFormat/>
    <w:rsid w:val="00CE6574"/>
  </w:style>
  <w:style w:type="character" w:customStyle="1" w:styleId="FontStyle135">
    <w:name w:val="Font Style135"/>
    <w:uiPriority w:val="99"/>
    <w:qFormat/>
    <w:rsid w:val="00CE6574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CE6574"/>
    <w:rPr>
      <w:vanish/>
    </w:rPr>
  </w:style>
  <w:style w:type="character" w:customStyle="1" w:styleId="butback">
    <w:name w:val="butback"/>
    <w:uiPriority w:val="99"/>
    <w:qFormat/>
    <w:rsid w:val="00CE6574"/>
  </w:style>
  <w:style w:type="character" w:customStyle="1" w:styleId="3f8">
    <w:name w:val="Основной текст Знак Знак3"/>
    <w:uiPriority w:val="99"/>
    <w:locked/>
    <w:rsid w:val="00CE6574"/>
    <w:rPr>
      <w:sz w:val="24"/>
      <w:lang w:val="ru-RU" w:eastAsia="ru-RU"/>
    </w:rPr>
  </w:style>
  <w:style w:type="character" w:customStyle="1" w:styleId="a30">
    <w:name w:val="a3"/>
    <w:uiPriority w:val="99"/>
    <w:qFormat/>
    <w:rsid w:val="00CE6574"/>
  </w:style>
  <w:style w:type="character" w:customStyle="1" w:styleId="formula">
    <w:name w:val="formula"/>
    <w:uiPriority w:val="99"/>
    <w:qFormat/>
    <w:rsid w:val="00CE6574"/>
  </w:style>
  <w:style w:type="character" w:customStyle="1" w:styleId="style170">
    <w:name w:val="style17"/>
    <w:uiPriority w:val="99"/>
    <w:qFormat/>
    <w:rsid w:val="00CE6574"/>
  </w:style>
  <w:style w:type="character" w:customStyle="1" w:styleId="texhtml">
    <w:name w:val="texhtml"/>
    <w:uiPriority w:val="99"/>
    <w:qFormat/>
    <w:rsid w:val="00CE6574"/>
  </w:style>
  <w:style w:type="character" w:customStyle="1" w:styleId="style230">
    <w:name w:val="style23"/>
    <w:uiPriority w:val="99"/>
    <w:qFormat/>
    <w:rsid w:val="00CE6574"/>
  </w:style>
  <w:style w:type="character" w:customStyle="1" w:styleId="BodyTextChar1">
    <w:name w:val="Body Text Char1"/>
    <w:uiPriority w:val="99"/>
    <w:qFormat/>
    <w:locked/>
    <w:rsid w:val="00CE6574"/>
    <w:rPr>
      <w:sz w:val="24"/>
      <w:lang w:eastAsia="ru-RU"/>
    </w:rPr>
  </w:style>
  <w:style w:type="character" w:customStyle="1" w:styleId="FontStyle29">
    <w:name w:val="Font Style29"/>
    <w:uiPriority w:val="99"/>
    <w:qFormat/>
    <w:rsid w:val="00CE6574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CE6574"/>
  </w:style>
  <w:style w:type="character" w:customStyle="1" w:styleId="answer-source">
    <w:name w:val="answer-source"/>
    <w:uiPriority w:val="99"/>
    <w:qFormat/>
    <w:rsid w:val="00CE6574"/>
  </w:style>
  <w:style w:type="character" w:customStyle="1" w:styleId="reftag">
    <w:name w:val="reftag"/>
    <w:uiPriority w:val="99"/>
    <w:qFormat/>
    <w:rsid w:val="00CE6574"/>
  </w:style>
  <w:style w:type="character" w:customStyle="1" w:styleId="tgc">
    <w:name w:val="_tgc"/>
    <w:uiPriority w:val="99"/>
    <w:qFormat/>
    <w:rsid w:val="00CE6574"/>
  </w:style>
  <w:style w:type="paragraph" w:customStyle="1" w:styleId="Style134">
    <w:name w:val="Style134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CE6574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CE6574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CE6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CE6574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CE6574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CE6574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CE6574"/>
  </w:style>
  <w:style w:type="character" w:customStyle="1" w:styleId="s13">
    <w:name w:val="s13"/>
    <w:uiPriority w:val="99"/>
    <w:qFormat/>
    <w:rsid w:val="00CE6574"/>
  </w:style>
  <w:style w:type="paragraph" w:customStyle="1" w:styleId="p29">
    <w:name w:val="p29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CE6574"/>
  </w:style>
  <w:style w:type="character" w:customStyle="1" w:styleId="s15">
    <w:name w:val="s15"/>
    <w:uiPriority w:val="99"/>
    <w:qFormat/>
    <w:rsid w:val="00CE6574"/>
  </w:style>
  <w:style w:type="paragraph" w:customStyle="1" w:styleId="p33">
    <w:name w:val="p33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CE6574"/>
  </w:style>
  <w:style w:type="paragraph" w:customStyle="1" w:styleId="p25">
    <w:name w:val="p25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CE6574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CE6574"/>
    <w:rPr>
      <w:sz w:val="24"/>
    </w:rPr>
  </w:style>
  <w:style w:type="character" w:customStyle="1" w:styleId="1ffffb">
    <w:name w:val="Красная строка Знак1"/>
    <w:uiPriority w:val="99"/>
    <w:qFormat/>
    <w:rsid w:val="00CE6574"/>
    <w:rPr>
      <w:sz w:val="24"/>
    </w:rPr>
  </w:style>
  <w:style w:type="character" w:customStyle="1" w:styleId="2610">
    <w:name w:val="Знак Знак261"/>
    <w:uiPriority w:val="99"/>
    <w:qFormat/>
    <w:rsid w:val="00CE6574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CE6574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CE6574"/>
    <w:rPr>
      <w:rFonts w:cs="Times New Roman"/>
    </w:rPr>
  </w:style>
  <w:style w:type="character" w:customStyle="1" w:styleId="2112">
    <w:name w:val="Цитата 2 Знак11"/>
    <w:uiPriority w:val="99"/>
    <w:qFormat/>
    <w:rsid w:val="00CE6574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CE6574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CE6574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CE6574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CE6574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CE6574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CE6574"/>
    <w:rPr>
      <w:sz w:val="24"/>
    </w:rPr>
  </w:style>
  <w:style w:type="character" w:customStyle="1" w:styleId="613">
    <w:name w:val="Знак6 Знак Знак1"/>
    <w:uiPriority w:val="99"/>
    <w:qFormat/>
    <w:rsid w:val="00CE6574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CE6574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CE6574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CE6574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CE657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CE6574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CE6574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CE6574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CE657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CE6574"/>
    <w:rPr>
      <w:rFonts w:cs="Times New Roman"/>
    </w:rPr>
  </w:style>
  <w:style w:type="paragraph" w:customStyle="1" w:styleId="p21">
    <w:name w:val="p2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CE6574"/>
    <w:rPr>
      <w:color w:val="2C437A"/>
      <w:u w:val="none"/>
    </w:rPr>
  </w:style>
  <w:style w:type="character" w:customStyle="1" w:styleId="700">
    <w:name w:val="Знак Знак70"/>
    <w:uiPriority w:val="99"/>
    <w:qFormat/>
    <w:rsid w:val="00CE6574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CE6574"/>
    <w:rPr>
      <w:b/>
      <w:sz w:val="28"/>
    </w:rPr>
  </w:style>
  <w:style w:type="character" w:customStyle="1" w:styleId="680">
    <w:name w:val="Знак Знак68"/>
    <w:uiPriority w:val="99"/>
    <w:qFormat/>
    <w:rsid w:val="00CE6574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CE6574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CE6574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CE6574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CE6574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CE6574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CE657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CE6574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CE6574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CE6574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CE6574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CE6574"/>
    <w:rPr>
      <w:shd w:val="clear" w:color="auto" w:fill="FFFFFF"/>
    </w:rPr>
  </w:style>
  <w:style w:type="paragraph" w:customStyle="1" w:styleId="WW-Normal">
    <w:name w:val="WW-Normal"/>
    <w:uiPriority w:val="99"/>
    <w:qFormat/>
    <w:rsid w:val="00CE6574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CE6574"/>
    <w:rPr>
      <w:color w:val="000000"/>
      <w:sz w:val="20"/>
    </w:rPr>
  </w:style>
  <w:style w:type="character" w:customStyle="1" w:styleId="A31">
    <w:name w:val="A3"/>
    <w:uiPriority w:val="99"/>
    <w:qFormat/>
    <w:rsid w:val="00CE6574"/>
    <w:rPr>
      <w:b/>
      <w:color w:val="000000"/>
      <w:sz w:val="30"/>
    </w:rPr>
  </w:style>
  <w:style w:type="character" w:customStyle="1" w:styleId="para6">
    <w:name w:val="para6"/>
    <w:uiPriority w:val="99"/>
    <w:qFormat/>
    <w:rsid w:val="00CE6574"/>
  </w:style>
  <w:style w:type="character" w:customStyle="1" w:styleId="affffffff9">
    <w:name w:val="Абзац списка Знак"/>
    <w:link w:val="5a"/>
    <w:uiPriority w:val="34"/>
    <w:qFormat/>
    <w:locked/>
    <w:rsid w:val="00CE6574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CE6574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CE6574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CE6574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CE6574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CE6574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CE6574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CE6574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CE6574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CE6574"/>
    <w:rPr>
      <w:color w:val="808080"/>
    </w:rPr>
  </w:style>
  <w:style w:type="paragraph" w:customStyle="1" w:styleId="small">
    <w:name w:val="small"/>
    <w:basedOn w:val="a2"/>
    <w:uiPriority w:val="99"/>
    <w:qFormat/>
    <w:rsid w:val="00CE6574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CE6574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CE6574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CE6574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CE6574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CE6574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CE6574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CE6574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CE6574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CE6574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CE6574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CE6574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CE6574"/>
  </w:style>
  <w:style w:type="paragraph" w:customStyle="1" w:styleId="affffffffc">
    <w:name w:val="_Обычный"/>
    <w:basedOn w:val="a2"/>
    <w:uiPriority w:val="99"/>
    <w:qFormat/>
    <w:rsid w:val="00CE657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CE6574"/>
  </w:style>
  <w:style w:type="paragraph" w:customStyle="1" w:styleId="1270">
    <w:name w:val="Стиль по ширине Первая строка:  127 см"/>
    <w:basedOn w:val="a2"/>
    <w:uiPriority w:val="99"/>
    <w:qFormat/>
    <w:rsid w:val="00CE6574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CE6574"/>
    <w:rPr>
      <w:rFonts w:cs="Times New Roman"/>
    </w:rPr>
  </w:style>
  <w:style w:type="character" w:customStyle="1" w:styleId="hl">
    <w:name w:val="hl"/>
    <w:uiPriority w:val="99"/>
    <w:qFormat/>
    <w:rsid w:val="00CE6574"/>
  </w:style>
  <w:style w:type="paragraph" w:customStyle="1" w:styleId="book">
    <w:name w:val="book"/>
    <w:basedOn w:val="a2"/>
    <w:uiPriority w:val="99"/>
    <w:qFormat/>
    <w:rsid w:val="00CE6574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CE6574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CE6574"/>
  </w:style>
  <w:style w:type="paragraph" w:customStyle="1" w:styleId="12a">
    <w:name w:val="стиль12"/>
    <w:basedOn w:val="a2"/>
    <w:uiPriority w:val="99"/>
    <w:qFormat/>
    <w:rsid w:val="00CE6574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CE6574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CE6574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CE6574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CE6574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CE6574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CE6574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CE6574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CE6574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CE6574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CE6574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CE6574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CE6574"/>
    <w:rPr>
      <w:rFonts w:ascii="Wingdings" w:hAnsi="Wingdings"/>
    </w:rPr>
  </w:style>
  <w:style w:type="character" w:customStyle="1" w:styleId="WW8Num3z2">
    <w:name w:val="WW8Num3z2"/>
    <w:uiPriority w:val="99"/>
    <w:qFormat/>
    <w:rsid w:val="00CE6574"/>
    <w:rPr>
      <w:rFonts w:ascii="Wingdings" w:hAnsi="Wingdings"/>
    </w:rPr>
  </w:style>
  <w:style w:type="character" w:customStyle="1" w:styleId="WW8Num3z3">
    <w:name w:val="WW8Num3z3"/>
    <w:uiPriority w:val="99"/>
    <w:qFormat/>
    <w:rsid w:val="00CE6574"/>
    <w:rPr>
      <w:rFonts w:ascii="Symbol" w:hAnsi="Symbol"/>
    </w:rPr>
  </w:style>
  <w:style w:type="character" w:customStyle="1" w:styleId="WW8Num12z1">
    <w:name w:val="WW8Num12z1"/>
    <w:uiPriority w:val="99"/>
    <w:qFormat/>
    <w:rsid w:val="00CE6574"/>
    <w:rPr>
      <w:b/>
    </w:rPr>
  </w:style>
  <w:style w:type="character" w:customStyle="1" w:styleId="WW8Num12z5">
    <w:name w:val="WW8Num12z5"/>
    <w:uiPriority w:val="99"/>
    <w:qFormat/>
    <w:rsid w:val="00CE6574"/>
  </w:style>
  <w:style w:type="character" w:customStyle="1" w:styleId="WW8Num12z6">
    <w:name w:val="WW8Num12z6"/>
    <w:uiPriority w:val="99"/>
    <w:qFormat/>
    <w:rsid w:val="00CE6574"/>
  </w:style>
  <w:style w:type="character" w:customStyle="1" w:styleId="WW8Num12z7">
    <w:name w:val="WW8Num12z7"/>
    <w:uiPriority w:val="99"/>
    <w:qFormat/>
    <w:rsid w:val="00CE6574"/>
  </w:style>
  <w:style w:type="character" w:customStyle="1" w:styleId="WW8Num12z8">
    <w:name w:val="WW8Num12z8"/>
    <w:uiPriority w:val="99"/>
    <w:qFormat/>
    <w:rsid w:val="00CE6574"/>
  </w:style>
  <w:style w:type="character" w:customStyle="1" w:styleId="WW8Num17z2">
    <w:name w:val="WW8Num17z2"/>
    <w:uiPriority w:val="99"/>
    <w:qFormat/>
    <w:rsid w:val="00CE6574"/>
  </w:style>
  <w:style w:type="character" w:customStyle="1" w:styleId="WW8Num17z3">
    <w:name w:val="WW8Num17z3"/>
    <w:uiPriority w:val="99"/>
    <w:qFormat/>
    <w:rsid w:val="00CE6574"/>
  </w:style>
  <w:style w:type="character" w:customStyle="1" w:styleId="WW8Num17z4">
    <w:name w:val="WW8Num17z4"/>
    <w:uiPriority w:val="99"/>
    <w:qFormat/>
    <w:rsid w:val="00CE6574"/>
  </w:style>
  <w:style w:type="character" w:customStyle="1" w:styleId="WW8Num17z5">
    <w:name w:val="WW8Num17z5"/>
    <w:uiPriority w:val="99"/>
    <w:qFormat/>
    <w:rsid w:val="00CE6574"/>
  </w:style>
  <w:style w:type="character" w:customStyle="1" w:styleId="WW8Num17z6">
    <w:name w:val="WW8Num17z6"/>
    <w:uiPriority w:val="99"/>
    <w:qFormat/>
    <w:rsid w:val="00CE6574"/>
  </w:style>
  <w:style w:type="character" w:customStyle="1" w:styleId="WW8Num17z7">
    <w:name w:val="WW8Num17z7"/>
    <w:uiPriority w:val="99"/>
    <w:qFormat/>
    <w:rsid w:val="00CE6574"/>
  </w:style>
  <w:style w:type="character" w:customStyle="1" w:styleId="WW8Num17z8">
    <w:name w:val="WW8Num17z8"/>
    <w:uiPriority w:val="99"/>
    <w:qFormat/>
    <w:rsid w:val="00CE6574"/>
  </w:style>
  <w:style w:type="character" w:customStyle="1" w:styleId="WW8Num20z0">
    <w:name w:val="WW8Num20z0"/>
    <w:uiPriority w:val="99"/>
    <w:qFormat/>
    <w:rsid w:val="00CE6574"/>
  </w:style>
  <w:style w:type="character" w:customStyle="1" w:styleId="WW8Num21z0">
    <w:name w:val="WW8Num21z0"/>
    <w:uiPriority w:val="99"/>
    <w:qFormat/>
    <w:rsid w:val="00CE6574"/>
  </w:style>
  <w:style w:type="character" w:customStyle="1" w:styleId="WW8Num21z1">
    <w:name w:val="WW8Num21z1"/>
    <w:uiPriority w:val="99"/>
    <w:qFormat/>
    <w:rsid w:val="00CE6574"/>
  </w:style>
  <w:style w:type="character" w:customStyle="1" w:styleId="WW8Num21z2">
    <w:name w:val="WW8Num21z2"/>
    <w:uiPriority w:val="99"/>
    <w:qFormat/>
    <w:rsid w:val="00CE6574"/>
  </w:style>
  <w:style w:type="character" w:customStyle="1" w:styleId="WW8Num21z3">
    <w:name w:val="WW8Num21z3"/>
    <w:uiPriority w:val="99"/>
    <w:qFormat/>
    <w:rsid w:val="00CE6574"/>
  </w:style>
  <w:style w:type="character" w:customStyle="1" w:styleId="WW8Num21z4">
    <w:name w:val="WW8Num21z4"/>
    <w:uiPriority w:val="99"/>
    <w:qFormat/>
    <w:rsid w:val="00CE6574"/>
  </w:style>
  <w:style w:type="character" w:customStyle="1" w:styleId="WW8Num21z5">
    <w:name w:val="WW8Num21z5"/>
    <w:uiPriority w:val="99"/>
    <w:qFormat/>
    <w:rsid w:val="00CE6574"/>
  </w:style>
  <w:style w:type="character" w:customStyle="1" w:styleId="WW8Num21z6">
    <w:name w:val="WW8Num21z6"/>
    <w:uiPriority w:val="99"/>
    <w:qFormat/>
    <w:rsid w:val="00CE6574"/>
  </w:style>
  <w:style w:type="character" w:customStyle="1" w:styleId="WW8Num21z7">
    <w:name w:val="WW8Num21z7"/>
    <w:uiPriority w:val="99"/>
    <w:qFormat/>
    <w:rsid w:val="00CE6574"/>
  </w:style>
  <w:style w:type="character" w:customStyle="1" w:styleId="WW8Num21z8">
    <w:name w:val="WW8Num21z8"/>
    <w:uiPriority w:val="99"/>
    <w:qFormat/>
    <w:rsid w:val="00CE6574"/>
  </w:style>
  <w:style w:type="character" w:customStyle="1" w:styleId="WW8Num22z0">
    <w:name w:val="WW8Num22z0"/>
    <w:uiPriority w:val="99"/>
    <w:qFormat/>
    <w:rsid w:val="00CE6574"/>
    <w:rPr>
      <w:rFonts w:ascii="Symbol" w:hAnsi="Symbol"/>
    </w:rPr>
  </w:style>
  <w:style w:type="character" w:customStyle="1" w:styleId="WW8Num22z1">
    <w:name w:val="WW8Num22z1"/>
    <w:uiPriority w:val="99"/>
    <w:qFormat/>
    <w:rsid w:val="00CE6574"/>
    <w:rPr>
      <w:rFonts w:ascii="Courier New" w:hAnsi="Courier New"/>
    </w:rPr>
  </w:style>
  <w:style w:type="character" w:customStyle="1" w:styleId="WW8Num22z2">
    <w:name w:val="WW8Num22z2"/>
    <w:uiPriority w:val="99"/>
    <w:qFormat/>
    <w:rsid w:val="00CE6574"/>
    <w:rPr>
      <w:rFonts w:ascii="Wingdings" w:hAnsi="Wingdings"/>
    </w:rPr>
  </w:style>
  <w:style w:type="character" w:customStyle="1" w:styleId="WW8Num23z0">
    <w:name w:val="WW8Num23z0"/>
    <w:uiPriority w:val="99"/>
    <w:qFormat/>
    <w:rsid w:val="00CE6574"/>
  </w:style>
  <w:style w:type="character" w:customStyle="1" w:styleId="WW8Num23z1">
    <w:name w:val="WW8Num23z1"/>
    <w:uiPriority w:val="99"/>
    <w:qFormat/>
    <w:rsid w:val="00CE6574"/>
  </w:style>
  <w:style w:type="character" w:customStyle="1" w:styleId="WW8Num23z2">
    <w:name w:val="WW8Num23z2"/>
    <w:uiPriority w:val="99"/>
    <w:qFormat/>
    <w:rsid w:val="00CE6574"/>
  </w:style>
  <w:style w:type="character" w:customStyle="1" w:styleId="WW8Num23z3">
    <w:name w:val="WW8Num23z3"/>
    <w:uiPriority w:val="99"/>
    <w:qFormat/>
    <w:rsid w:val="00CE6574"/>
  </w:style>
  <w:style w:type="character" w:customStyle="1" w:styleId="WW8Num23z4">
    <w:name w:val="WW8Num23z4"/>
    <w:uiPriority w:val="99"/>
    <w:qFormat/>
    <w:rsid w:val="00CE6574"/>
  </w:style>
  <w:style w:type="character" w:customStyle="1" w:styleId="WW8Num23z5">
    <w:name w:val="WW8Num23z5"/>
    <w:uiPriority w:val="99"/>
    <w:qFormat/>
    <w:rsid w:val="00CE6574"/>
  </w:style>
  <w:style w:type="character" w:customStyle="1" w:styleId="WW8Num23z6">
    <w:name w:val="WW8Num23z6"/>
    <w:uiPriority w:val="99"/>
    <w:qFormat/>
    <w:rsid w:val="00CE6574"/>
  </w:style>
  <w:style w:type="character" w:customStyle="1" w:styleId="WW8Num23z7">
    <w:name w:val="WW8Num23z7"/>
    <w:uiPriority w:val="99"/>
    <w:qFormat/>
    <w:rsid w:val="00CE6574"/>
  </w:style>
  <w:style w:type="character" w:customStyle="1" w:styleId="WW8Num23z8">
    <w:name w:val="WW8Num23z8"/>
    <w:uiPriority w:val="99"/>
    <w:qFormat/>
    <w:rsid w:val="00CE6574"/>
  </w:style>
  <w:style w:type="character" w:customStyle="1" w:styleId="WW8Num24z0">
    <w:name w:val="WW8Num24z0"/>
    <w:uiPriority w:val="99"/>
    <w:qFormat/>
    <w:rsid w:val="00CE6574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CE6574"/>
    <w:rPr>
      <w:rFonts w:ascii="Courier New" w:hAnsi="Courier New"/>
    </w:rPr>
  </w:style>
  <w:style w:type="character" w:customStyle="1" w:styleId="WW8Num24z2">
    <w:name w:val="WW8Num24z2"/>
    <w:uiPriority w:val="99"/>
    <w:qFormat/>
    <w:rsid w:val="00CE6574"/>
    <w:rPr>
      <w:rFonts w:ascii="Wingdings" w:hAnsi="Wingdings"/>
    </w:rPr>
  </w:style>
  <w:style w:type="character" w:customStyle="1" w:styleId="WW8Num24z3">
    <w:name w:val="WW8Num24z3"/>
    <w:uiPriority w:val="99"/>
    <w:qFormat/>
    <w:rsid w:val="00CE6574"/>
    <w:rPr>
      <w:rFonts w:ascii="Symbol" w:hAnsi="Symbol"/>
    </w:rPr>
  </w:style>
  <w:style w:type="character" w:customStyle="1" w:styleId="WW8Num25z0">
    <w:name w:val="WW8Num25z0"/>
    <w:uiPriority w:val="99"/>
    <w:qFormat/>
    <w:rsid w:val="00CE6574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CE6574"/>
    <w:rPr>
      <w:rFonts w:ascii="Courier New" w:hAnsi="Courier New"/>
    </w:rPr>
  </w:style>
  <w:style w:type="character" w:customStyle="1" w:styleId="WW8Num25z2">
    <w:name w:val="WW8Num25z2"/>
    <w:uiPriority w:val="99"/>
    <w:qFormat/>
    <w:rsid w:val="00CE6574"/>
    <w:rPr>
      <w:rFonts w:ascii="Wingdings" w:hAnsi="Wingdings"/>
    </w:rPr>
  </w:style>
  <w:style w:type="character" w:customStyle="1" w:styleId="WW8Num25z3">
    <w:name w:val="WW8Num25z3"/>
    <w:uiPriority w:val="99"/>
    <w:qFormat/>
    <w:rsid w:val="00CE6574"/>
    <w:rPr>
      <w:rFonts w:ascii="Symbol" w:hAnsi="Symbol"/>
    </w:rPr>
  </w:style>
  <w:style w:type="character" w:customStyle="1" w:styleId="WW8Num26z0">
    <w:name w:val="WW8Num26z0"/>
    <w:uiPriority w:val="99"/>
    <w:qFormat/>
    <w:rsid w:val="00CE6574"/>
    <w:rPr>
      <w:rFonts w:ascii="Symbol" w:hAnsi="Symbol"/>
    </w:rPr>
  </w:style>
  <w:style w:type="character" w:customStyle="1" w:styleId="WW8Num26z1">
    <w:name w:val="WW8Num26z1"/>
    <w:uiPriority w:val="99"/>
    <w:qFormat/>
    <w:rsid w:val="00CE6574"/>
    <w:rPr>
      <w:rFonts w:ascii="Courier New" w:hAnsi="Courier New"/>
    </w:rPr>
  </w:style>
  <w:style w:type="character" w:customStyle="1" w:styleId="WW8Num26z2">
    <w:name w:val="WW8Num26z2"/>
    <w:uiPriority w:val="99"/>
    <w:qFormat/>
    <w:rsid w:val="00CE6574"/>
    <w:rPr>
      <w:rFonts w:ascii="Wingdings" w:hAnsi="Wingdings"/>
    </w:rPr>
  </w:style>
  <w:style w:type="character" w:customStyle="1" w:styleId="WW8Num27z0">
    <w:name w:val="WW8Num27z0"/>
    <w:uiPriority w:val="99"/>
    <w:qFormat/>
    <w:rsid w:val="00CE6574"/>
  </w:style>
  <w:style w:type="character" w:customStyle="1" w:styleId="WW8Num27z1">
    <w:name w:val="WW8Num27z1"/>
    <w:uiPriority w:val="99"/>
    <w:qFormat/>
    <w:rsid w:val="00CE6574"/>
  </w:style>
  <w:style w:type="character" w:customStyle="1" w:styleId="WW8Num27z2">
    <w:name w:val="WW8Num27z2"/>
    <w:uiPriority w:val="99"/>
    <w:qFormat/>
    <w:rsid w:val="00CE6574"/>
  </w:style>
  <w:style w:type="character" w:customStyle="1" w:styleId="WW8Num27z3">
    <w:name w:val="WW8Num27z3"/>
    <w:uiPriority w:val="99"/>
    <w:qFormat/>
    <w:rsid w:val="00CE6574"/>
  </w:style>
  <w:style w:type="character" w:customStyle="1" w:styleId="WW8Num27z4">
    <w:name w:val="WW8Num27z4"/>
    <w:uiPriority w:val="99"/>
    <w:qFormat/>
    <w:rsid w:val="00CE6574"/>
  </w:style>
  <w:style w:type="character" w:customStyle="1" w:styleId="WW8Num27z5">
    <w:name w:val="WW8Num27z5"/>
    <w:uiPriority w:val="99"/>
    <w:qFormat/>
    <w:rsid w:val="00CE6574"/>
  </w:style>
  <w:style w:type="character" w:customStyle="1" w:styleId="WW8Num27z6">
    <w:name w:val="WW8Num27z6"/>
    <w:uiPriority w:val="99"/>
    <w:qFormat/>
    <w:rsid w:val="00CE6574"/>
  </w:style>
  <w:style w:type="character" w:customStyle="1" w:styleId="WW8Num27z7">
    <w:name w:val="WW8Num27z7"/>
    <w:uiPriority w:val="99"/>
    <w:qFormat/>
    <w:rsid w:val="00CE6574"/>
  </w:style>
  <w:style w:type="character" w:customStyle="1" w:styleId="WW8Num27z8">
    <w:name w:val="WW8Num27z8"/>
    <w:uiPriority w:val="99"/>
    <w:qFormat/>
    <w:rsid w:val="00CE6574"/>
  </w:style>
  <w:style w:type="character" w:customStyle="1" w:styleId="WW8Num28z0">
    <w:name w:val="WW8Num28z0"/>
    <w:uiPriority w:val="99"/>
    <w:qFormat/>
    <w:rsid w:val="00CE6574"/>
  </w:style>
  <w:style w:type="character" w:customStyle="1" w:styleId="WW8Num28z1">
    <w:name w:val="WW8Num28z1"/>
    <w:uiPriority w:val="99"/>
    <w:qFormat/>
    <w:rsid w:val="00CE6574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CE6574"/>
  </w:style>
  <w:style w:type="character" w:customStyle="1" w:styleId="WW8Num28z3">
    <w:name w:val="WW8Num28z3"/>
    <w:uiPriority w:val="99"/>
    <w:qFormat/>
    <w:rsid w:val="00CE6574"/>
  </w:style>
  <w:style w:type="character" w:customStyle="1" w:styleId="WW8Num28z4">
    <w:name w:val="WW8Num28z4"/>
    <w:uiPriority w:val="99"/>
    <w:qFormat/>
    <w:rsid w:val="00CE6574"/>
  </w:style>
  <w:style w:type="character" w:customStyle="1" w:styleId="WW8Num28z5">
    <w:name w:val="WW8Num28z5"/>
    <w:uiPriority w:val="99"/>
    <w:qFormat/>
    <w:rsid w:val="00CE6574"/>
  </w:style>
  <w:style w:type="character" w:customStyle="1" w:styleId="WW8Num28z6">
    <w:name w:val="WW8Num28z6"/>
    <w:uiPriority w:val="99"/>
    <w:qFormat/>
    <w:rsid w:val="00CE6574"/>
  </w:style>
  <w:style w:type="character" w:customStyle="1" w:styleId="WW8Num28z7">
    <w:name w:val="WW8Num28z7"/>
    <w:uiPriority w:val="99"/>
    <w:qFormat/>
    <w:rsid w:val="00CE6574"/>
  </w:style>
  <w:style w:type="character" w:customStyle="1" w:styleId="WW8Num28z8">
    <w:name w:val="WW8Num28z8"/>
    <w:uiPriority w:val="99"/>
    <w:qFormat/>
    <w:rsid w:val="00CE6574"/>
  </w:style>
  <w:style w:type="character" w:customStyle="1" w:styleId="WW8Num29z0">
    <w:name w:val="WW8Num29z0"/>
    <w:uiPriority w:val="99"/>
    <w:qFormat/>
    <w:rsid w:val="00CE6574"/>
  </w:style>
  <w:style w:type="character" w:customStyle="1" w:styleId="WW8Num29z1">
    <w:name w:val="WW8Num29z1"/>
    <w:uiPriority w:val="99"/>
    <w:qFormat/>
    <w:rsid w:val="00CE6574"/>
  </w:style>
  <w:style w:type="character" w:customStyle="1" w:styleId="WW8Num29z2">
    <w:name w:val="WW8Num29z2"/>
    <w:uiPriority w:val="99"/>
    <w:qFormat/>
    <w:rsid w:val="00CE6574"/>
  </w:style>
  <w:style w:type="character" w:customStyle="1" w:styleId="WW8Num29z3">
    <w:name w:val="WW8Num29z3"/>
    <w:uiPriority w:val="99"/>
    <w:qFormat/>
    <w:rsid w:val="00CE6574"/>
  </w:style>
  <w:style w:type="character" w:customStyle="1" w:styleId="WW8Num29z4">
    <w:name w:val="WW8Num29z4"/>
    <w:uiPriority w:val="99"/>
    <w:qFormat/>
    <w:rsid w:val="00CE6574"/>
  </w:style>
  <w:style w:type="character" w:customStyle="1" w:styleId="WW8Num29z5">
    <w:name w:val="WW8Num29z5"/>
    <w:uiPriority w:val="99"/>
    <w:qFormat/>
    <w:rsid w:val="00CE6574"/>
  </w:style>
  <w:style w:type="character" w:customStyle="1" w:styleId="WW8Num29z6">
    <w:name w:val="WW8Num29z6"/>
    <w:uiPriority w:val="99"/>
    <w:qFormat/>
    <w:rsid w:val="00CE6574"/>
  </w:style>
  <w:style w:type="character" w:customStyle="1" w:styleId="WW8Num29z7">
    <w:name w:val="WW8Num29z7"/>
    <w:uiPriority w:val="99"/>
    <w:qFormat/>
    <w:rsid w:val="00CE6574"/>
  </w:style>
  <w:style w:type="character" w:customStyle="1" w:styleId="WW8Num29z8">
    <w:name w:val="WW8Num29z8"/>
    <w:uiPriority w:val="99"/>
    <w:qFormat/>
    <w:rsid w:val="00CE6574"/>
  </w:style>
  <w:style w:type="character" w:customStyle="1" w:styleId="WW8Num30z0">
    <w:name w:val="WW8Num30z0"/>
    <w:uiPriority w:val="99"/>
    <w:qFormat/>
    <w:rsid w:val="00CE6574"/>
    <w:rPr>
      <w:rFonts w:ascii="Wingdings" w:hAnsi="Wingdings"/>
    </w:rPr>
  </w:style>
  <w:style w:type="character" w:customStyle="1" w:styleId="WW8Num30z1">
    <w:name w:val="WW8Num30z1"/>
    <w:uiPriority w:val="99"/>
    <w:qFormat/>
    <w:rsid w:val="00CE6574"/>
    <w:rPr>
      <w:rFonts w:ascii="Courier New" w:hAnsi="Courier New"/>
    </w:rPr>
  </w:style>
  <w:style w:type="character" w:customStyle="1" w:styleId="WW8Num30z3">
    <w:name w:val="WW8Num30z3"/>
    <w:uiPriority w:val="99"/>
    <w:qFormat/>
    <w:rsid w:val="00CE6574"/>
    <w:rPr>
      <w:rFonts w:ascii="Symbol" w:hAnsi="Symbol"/>
    </w:rPr>
  </w:style>
  <w:style w:type="character" w:customStyle="1" w:styleId="WW8Num31z0">
    <w:name w:val="WW8Num31z0"/>
    <w:uiPriority w:val="99"/>
    <w:qFormat/>
    <w:rsid w:val="00CE6574"/>
    <w:rPr>
      <w:rFonts w:ascii="Wingdings" w:hAnsi="Wingdings"/>
    </w:rPr>
  </w:style>
  <w:style w:type="character" w:customStyle="1" w:styleId="WW8Num31z1">
    <w:name w:val="WW8Num31z1"/>
    <w:uiPriority w:val="99"/>
    <w:qFormat/>
    <w:rsid w:val="00CE6574"/>
    <w:rPr>
      <w:rFonts w:ascii="Courier New" w:hAnsi="Courier New"/>
    </w:rPr>
  </w:style>
  <w:style w:type="character" w:customStyle="1" w:styleId="WW8Num31z3">
    <w:name w:val="WW8Num31z3"/>
    <w:uiPriority w:val="99"/>
    <w:qFormat/>
    <w:rsid w:val="00CE6574"/>
    <w:rPr>
      <w:rFonts w:ascii="Symbol" w:hAnsi="Symbol"/>
    </w:rPr>
  </w:style>
  <w:style w:type="character" w:customStyle="1" w:styleId="WW8Num32z0">
    <w:name w:val="WW8Num32z0"/>
    <w:uiPriority w:val="99"/>
    <w:qFormat/>
    <w:rsid w:val="00CE6574"/>
  </w:style>
  <w:style w:type="character" w:customStyle="1" w:styleId="WW8Num32z1">
    <w:name w:val="WW8Num32z1"/>
    <w:uiPriority w:val="99"/>
    <w:qFormat/>
    <w:rsid w:val="00CE6574"/>
    <w:rPr>
      <w:rFonts w:ascii="Courier New" w:hAnsi="Courier New"/>
    </w:rPr>
  </w:style>
  <w:style w:type="character" w:customStyle="1" w:styleId="WW8Num32z2">
    <w:name w:val="WW8Num32z2"/>
    <w:uiPriority w:val="99"/>
    <w:qFormat/>
    <w:rsid w:val="00CE6574"/>
    <w:rPr>
      <w:rFonts w:ascii="Wingdings" w:hAnsi="Wingdings"/>
    </w:rPr>
  </w:style>
  <w:style w:type="character" w:customStyle="1" w:styleId="WW8Num32z3">
    <w:name w:val="WW8Num32z3"/>
    <w:uiPriority w:val="99"/>
    <w:qFormat/>
    <w:rsid w:val="00CE6574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CE6574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CE6574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CE6574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CE657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CE6574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CE6574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CE6574"/>
    <w:rPr>
      <w:rFonts w:cs="Times New Roman"/>
    </w:rPr>
  </w:style>
  <w:style w:type="character" w:customStyle="1" w:styleId="WW8Num2z3">
    <w:name w:val="WW8Num2z3"/>
    <w:uiPriority w:val="99"/>
    <w:qFormat/>
    <w:rsid w:val="00CE6574"/>
  </w:style>
  <w:style w:type="character" w:customStyle="1" w:styleId="WW8Num2z4">
    <w:name w:val="WW8Num2z4"/>
    <w:uiPriority w:val="99"/>
    <w:qFormat/>
    <w:rsid w:val="00CE6574"/>
  </w:style>
  <w:style w:type="character" w:customStyle="1" w:styleId="WW8Num2z5">
    <w:name w:val="WW8Num2z5"/>
    <w:uiPriority w:val="99"/>
    <w:qFormat/>
    <w:rsid w:val="00CE6574"/>
  </w:style>
  <w:style w:type="character" w:customStyle="1" w:styleId="WW8Num2z6">
    <w:name w:val="WW8Num2z6"/>
    <w:uiPriority w:val="99"/>
    <w:qFormat/>
    <w:rsid w:val="00CE6574"/>
  </w:style>
  <w:style w:type="character" w:customStyle="1" w:styleId="WW8Num2z7">
    <w:name w:val="WW8Num2z7"/>
    <w:uiPriority w:val="99"/>
    <w:qFormat/>
    <w:rsid w:val="00CE6574"/>
  </w:style>
  <w:style w:type="character" w:customStyle="1" w:styleId="WW8Num2z8">
    <w:name w:val="WW8Num2z8"/>
    <w:uiPriority w:val="99"/>
    <w:qFormat/>
    <w:rsid w:val="00CE6574"/>
  </w:style>
  <w:style w:type="character" w:customStyle="1" w:styleId="WW8Num3z4">
    <w:name w:val="WW8Num3z4"/>
    <w:uiPriority w:val="99"/>
    <w:qFormat/>
    <w:rsid w:val="00CE6574"/>
  </w:style>
  <w:style w:type="character" w:customStyle="1" w:styleId="WW8Num3z5">
    <w:name w:val="WW8Num3z5"/>
    <w:uiPriority w:val="99"/>
    <w:qFormat/>
    <w:rsid w:val="00CE6574"/>
  </w:style>
  <w:style w:type="character" w:customStyle="1" w:styleId="WW8Num3z6">
    <w:name w:val="WW8Num3z6"/>
    <w:uiPriority w:val="99"/>
    <w:qFormat/>
    <w:rsid w:val="00CE6574"/>
  </w:style>
  <w:style w:type="character" w:customStyle="1" w:styleId="WW8Num3z7">
    <w:name w:val="WW8Num3z7"/>
    <w:uiPriority w:val="99"/>
    <w:qFormat/>
    <w:rsid w:val="00CE6574"/>
  </w:style>
  <w:style w:type="character" w:customStyle="1" w:styleId="WW8Num3z8">
    <w:name w:val="WW8Num3z8"/>
    <w:uiPriority w:val="99"/>
    <w:qFormat/>
    <w:rsid w:val="00CE6574"/>
  </w:style>
  <w:style w:type="paragraph" w:customStyle="1" w:styleId="LO-Normal">
    <w:name w:val="LO-Normal"/>
    <w:uiPriority w:val="99"/>
    <w:qFormat/>
    <w:rsid w:val="00CE6574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CE6574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CE6574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CE6574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CE6574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CE6574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CE6574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CE6574"/>
    <w:rPr>
      <w:color w:val="666666"/>
    </w:rPr>
  </w:style>
  <w:style w:type="character" w:customStyle="1" w:styleId="FontStyle95">
    <w:name w:val="Font Style95"/>
    <w:uiPriority w:val="99"/>
    <w:qFormat/>
    <w:rsid w:val="00CE6574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CE6574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CE6574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CE6574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CE6574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CE6574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CE6574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CE6574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CE6574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CE6574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CE6574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CE6574"/>
    <w:rPr>
      <w:rFonts w:cs="Times New Roman"/>
    </w:rPr>
  </w:style>
  <w:style w:type="paragraph" w:customStyle="1" w:styleId="biblio">
    <w:name w:val="biblio"/>
    <w:basedOn w:val="a2"/>
    <w:uiPriority w:val="99"/>
    <w:qFormat/>
    <w:rsid w:val="00CE6574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CE6574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CE6574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CE6574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CE6574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CE6574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CE6574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CE6574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CE6574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CE6574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CE6574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CE6574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CE6574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CE6574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CE6574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CE6574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CE6574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CE6574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CE6574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CE6574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CE6574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CE6574"/>
  </w:style>
  <w:style w:type="character" w:customStyle="1" w:styleId="texttext1">
    <w:name w:val="texttext1"/>
    <w:uiPriority w:val="99"/>
    <w:qFormat/>
    <w:rsid w:val="00CE6574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CE6574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CE6574"/>
    <w:rPr>
      <w:rFonts w:ascii="Times New Roman" w:hAnsi="Times New Roman"/>
    </w:rPr>
  </w:style>
  <w:style w:type="character" w:customStyle="1" w:styleId="textbf">
    <w:name w:val="textbf"/>
    <w:uiPriority w:val="99"/>
    <w:qFormat/>
    <w:rsid w:val="00CE6574"/>
  </w:style>
  <w:style w:type="character" w:customStyle="1" w:styleId="textit">
    <w:name w:val="textit"/>
    <w:uiPriority w:val="99"/>
    <w:qFormat/>
    <w:rsid w:val="00CE6574"/>
  </w:style>
  <w:style w:type="character" w:customStyle="1" w:styleId="textdoc1">
    <w:name w:val="textdoc1"/>
    <w:uiPriority w:val="99"/>
    <w:qFormat/>
    <w:rsid w:val="00CE6574"/>
  </w:style>
  <w:style w:type="paragraph" w:customStyle="1" w:styleId="textdoc">
    <w:name w:val="textdoc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CE6574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CE6574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CE6574"/>
  </w:style>
  <w:style w:type="paragraph" w:customStyle="1" w:styleId="normalrus">
    <w:name w:val="normalrus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CE6574"/>
  </w:style>
  <w:style w:type="character" w:customStyle="1" w:styleId="num0">
    <w:name w:val="num0"/>
    <w:uiPriority w:val="99"/>
    <w:qFormat/>
    <w:rsid w:val="00CE6574"/>
  </w:style>
  <w:style w:type="paragraph" w:customStyle="1" w:styleId="Style27">
    <w:name w:val="Style27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CE6574"/>
  </w:style>
  <w:style w:type="character" w:customStyle="1" w:styleId="style80">
    <w:name w:val="style8"/>
    <w:uiPriority w:val="99"/>
    <w:qFormat/>
    <w:rsid w:val="00CE6574"/>
  </w:style>
  <w:style w:type="paragraph" w:customStyle="1" w:styleId="ptx2">
    <w:name w:val="ptx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CE6574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CE6574"/>
    <w:rPr>
      <w:b/>
    </w:rPr>
  </w:style>
  <w:style w:type="character" w:customStyle="1" w:styleId="ListLabel1">
    <w:name w:val="ListLabel 1"/>
    <w:uiPriority w:val="99"/>
    <w:qFormat/>
    <w:rsid w:val="00CE6574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CE6574"/>
  </w:style>
  <w:style w:type="character" w:customStyle="1" w:styleId="ListLabel3">
    <w:name w:val="ListLabel 3"/>
    <w:uiPriority w:val="99"/>
    <w:qFormat/>
    <w:rsid w:val="00CE6574"/>
    <w:rPr>
      <w:b/>
    </w:rPr>
  </w:style>
  <w:style w:type="character" w:customStyle="1" w:styleId="ListLabel4">
    <w:name w:val="ListLabel 4"/>
    <w:uiPriority w:val="99"/>
    <w:qFormat/>
    <w:rsid w:val="00CE6574"/>
  </w:style>
  <w:style w:type="character" w:customStyle="1" w:styleId="ListLabel5">
    <w:name w:val="ListLabel 5"/>
    <w:uiPriority w:val="99"/>
    <w:qFormat/>
    <w:rsid w:val="00CE6574"/>
    <w:rPr>
      <w:color w:val="00000A"/>
    </w:rPr>
  </w:style>
  <w:style w:type="character" w:customStyle="1" w:styleId="ListLabel6">
    <w:name w:val="ListLabel 6"/>
    <w:uiPriority w:val="99"/>
    <w:qFormat/>
    <w:rsid w:val="00CE6574"/>
    <w:rPr>
      <w:sz w:val="20"/>
    </w:rPr>
  </w:style>
  <w:style w:type="character" w:customStyle="1" w:styleId="2ff9">
    <w:name w:val="Название Знак2"/>
    <w:uiPriority w:val="99"/>
    <w:qFormat/>
    <w:locked/>
    <w:rsid w:val="00CE6574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CE6574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CE6574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CE6574"/>
    <w:rPr>
      <w:sz w:val="24"/>
    </w:rPr>
  </w:style>
  <w:style w:type="character" w:customStyle="1" w:styleId="2ffc">
    <w:name w:val="Текст выноски Знак2"/>
    <w:uiPriority w:val="99"/>
    <w:qFormat/>
    <w:locked/>
    <w:rsid w:val="00CE6574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CE6574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CE6574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CE65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CE6574"/>
  </w:style>
  <w:style w:type="character" w:customStyle="1" w:styleId="ft1846">
    <w:name w:val="ft1846"/>
    <w:uiPriority w:val="99"/>
    <w:qFormat/>
    <w:rsid w:val="00CE6574"/>
  </w:style>
  <w:style w:type="character" w:customStyle="1" w:styleId="ft1850">
    <w:name w:val="ft1850"/>
    <w:uiPriority w:val="99"/>
    <w:qFormat/>
    <w:rsid w:val="00CE6574"/>
  </w:style>
  <w:style w:type="character" w:customStyle="1" w:styleId="ft1994">
    <w:name w:val="ft1994"/>
    <w:uiPriority w:val="99"/>
    <w:qFormat/>
    <w:rsid w:val="00CE6574"/>
  </w:style>
  <w:style w:type="character" w:customStyle="1" w:styleId="ft2006">
    <w:name w:val="ft2006"/>
    <w:uiPriority w:val="99"/>
    <w:qFormat/>
    <w:rsid w:val="00CE6574"/>
  </w:style>
  <w:style w:type="character" w:customStyle="1" w:styleId="ft2181">
    <w:name w:val="ft2181"/>
    <w:uiPriority w:val="99"/>
    <w:qFormat/>
    <w:rsid w:val="00CE6574"/>
  </w:style>
  <w:style w:type="character" w:customStyle="1" w:styleId="ft2193">
    <w:name w:val="ft2193"/>
    <w:uiPriority w:val="99"/>
    <w:qFormat/>
    <w:rsid w:val="00CE6574"/>
  </w:style>
  <w:style w:type="character" w:customStyle="1" w:styleId="ft2205">
    <w:name w:val="ft2205"/>
    <w:uiPriority w:val="99"/>
    <w:qFormat/>
    <w:rsid w:val="00CE6574"/>
  </w:style>
  <w:style w:type="character" w:customStyle="1" w:styleId="ft2213">
    <w:name w:val="ft2213"/>
    <w:uiPriority w:val="99"/>
    <w:qFormat/>
    <w:rsid w:val="00CE6574"/>
  </w:style>
  <w:style w:type="character" w:customStyle="1" w:styleId="editsection">
    <w:name w:val="editsection"/>
    <w:uiPriority w:val="99"/>
    <w:qFormat/>
    <w:rsid w:val="00CE6574"/>
  </w:style>
  <w:style w:type="paragraph" w:customStyle="1" w:styleId="-10-11">
    <w:name w:val="А-10-11"/>
    <w:basedOn w:val="a2"/>
    <w:uiPriority w:val="99"/>
    <w:qFormat/>
    <w:rsid w:val="00CE6574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CE6574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CE6574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CE6574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CE65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CE6574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CE6574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CE6574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CE6574"/>
  </w:style>
  <w:style w:type="character" w:customStyle="1" w:styleId="1113">
    <w:name w:val="Сильное выделение111"/>
    <w:uiPriority w:val="99"/>
    <w:qFormat/>
    <w:rsid w:val="00CE6574"/>
    <w:rPr>
      <w:b/>
    </w:rPr>
  </w:style>
  <w:style w:type="paragraph" w:customStyle="1" w:styleId="HTML1a">
    <w:name w:val="Стандартный HTML1"/>
    <w:basedOn w:val="a2"/>
    <w:uiPriority w:val="99"/>
    <w:qFormat/>
    <w:rsid w:val="00CE65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CE6574"/>
  </w:style>
  <w:style w:type="character" w:customStyle="1" w:styleId="reference-text">
    <w:name w:val="reference-text"/>
    <w:uiPriority w:val="99"/>
    <w:qFormat/>
    <w:rsid w:val="00CE6574"/>
  </w:style>
  <w:style w:type="paragraph" w:customStyle="1" w:styleId="snip1">
    <w:name w:val="snip1"/>
    <w:basedOn w:val="a2"/>
    <w:uiPriority w:val="99"/>
    <w:qFormat/>
    <w:rsid w:val="00CE6574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CE6574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CE6574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CE6574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CE6574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CE6574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CE6574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CE6574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CE6574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CE6574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CE6574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CE6574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CE6574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CE6574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CE6574"/>
    <w:rPr>
      <w:b/>
      <w:sz w:val="28"/>
    </w:rPr>
  </w:style>
  <w:style w:type="character" w:customStyle="1" w:styleId="4120">
    <w:name w:val="Знак Знак412"/>
    <w:uiPriority w:val="99"/>
    <w:qFormat/>
    <w:locked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CE6574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CE6574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CE6574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CE6574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CE6574"/>
    <w:rPr>
      <w:sz w:val="24"/>
    </w:rPr>
  </w:style>
  <w:style w:type="character" w:customStyle="1" w:styleId="5120">
    <w:name w:val="Знак Знак512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CE6574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CE6574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CE6574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CE6574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CE6574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CE6574"/>
    <w:rPr>
      <w:sz w:val="16"/>
    </w:rPr>
  </w:style>
  <w:style w:type="character" w:customStyle="1" w:styleId="502">
    <w:name w:val="Знак Знак502"/>
    <w:uiPriority w:val="99"/>
    <w:qFormat/>
    <w:locked/>
    <w:rsid w:val="00CE6574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CE6574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CE6574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CE6574"/>
    <w:rPr>
      <w:sz w:val="24"/>
      <w:lang w:val="ru-RU" w:eastAsia="ru-RU"/>
    </w:rPr>
  </w:style>
  <w:style w:type="character" w:customStyle="1" w:styleId="5210">
    <w:name w:val="Знак5 Знак21"/>
    <w:uiPriority w:val="99"/>
    <w:rsid w:val="00CE6574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CE6574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CE6574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CE6574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CE6574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CE6574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CE6574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CE6574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CE6574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CE6574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CE6574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CE6574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CE6574"/>
    <w:rPr>
      <w:b/>
      <w:sz w:val="28"/>
    </w:rPr>
  </w:style>
  <w:style w:type="character" w:customStyle="1" w:styleId="4130">
    <w:name w:val="Знак Знак413"/>
    <w:uiPriority w:val="99"/>
    <w:qFormat/>
    <w:locked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CE6574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CE6574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CE6574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CE6574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CE6574"/>
    <w:rPr>
      <w:sz w:val="24"/>
    </w:rPr>
  </w:style>
  <w:style w:type="character" w:customStyle="1" w:styleId="513">
    <w:name w:val="Знак Знак513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CE6574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CE6574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CE6574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CE6574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CE6574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CE6574"/>
    <w:rPr>
      <w:sz w:val="16"/>
    </w:rPr>
  </w:style>
  <w:style w:type="character" w:customStyle="1" w:styleId="503">
    <w:name w:val="Знак Знак503"/>
    <w:uiPriority w:val="99"/>
    <w:qFormat/>
    <w:locked/>
    <w:rsid w:val="00CE6574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CE6574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CE6574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CE6574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CE6574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CE6574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CE6574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CE6574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CE6574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CE6574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CE6574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CE6574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CE6574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CE6574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CE6574"/>
    <w:rPr>
      <w:b/>
      <w:sz w:val="28"/>
    </w:rPr>
  </w:style>
  <w:style w:type="character" w:customStyle="1" w:styleId="4140">
    <w:name w:val="Знак Знак414"/>
    <w:uiPriority w:val="99"/>
    <w:qFormat/>
    <w:locked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CE6574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CE6574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CE6574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CE6574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CE6574"/>
    <w:rPr>
      <w:sz w:val="24"/>
    </w:rPr>
  </w:style>
  <w:style w:type="character" w:customStyle="1" w:styleId="514">
    <w:name w:val="Знак Знак514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CE6574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CE6574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CE6574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CE6574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CE6574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CE6574"/>
    <w:rPr>
      <w:sz w:val="16"/>
    </w:rPr>
  </w:style>
  <w:style w:type="character" w:customStyle="1" w:styleId="504">
    <w:name w:val="Знак Знак504"/>
    <w:uiPriority w:val="99"/>
    <w:qFormat/>
    <w:locked/>
    <w:rsid w:val="00CE6574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CE6574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CE6574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CE6574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CE6574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CE6574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CE6574"/>
    <w:rPr>
      <w:sz w:val="24"/>
    </w:rPr>
  </w:style>
  <w:style w:type="character" w:customStyle="1" w:styleId="77">
    <w:name w:val="Знак Знак77"/>
    <w:uiPriority w:val="99"/>
    <w:qFormat/>
    <w:rsid w:val="00CE6574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CE6574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CE6574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CE6574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CE6574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CE6574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CE6574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CE6574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CE6574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CE6574"/>
    <w:rPr>
      <w:b/>
      <w:sz w:val="28"/>
    </w:rPr>
  </w:style>
  <w:style w:type="character" w:customStyle="1" w:styleId="415">
    <w:name w:val="Знак Знак415"/>
    <w:uiPriority w:val="99"/>
    <w:qFormat/>
    <w:locked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CE6574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CE6574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CE6574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CE6574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CE6574"/>
    <w:rPr>
      <w:sz w:val="24"/>
    </w:rPr>
  </w:style>
  <w:style w:type="character" w:customStyle="1" w:styleId="515">
    <w:name w:val="Знак Знак515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CE6574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CE6574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CE6574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CE6574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CE6574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CE6574"/>
    <w:rPr>
      <w:sz w:val="16"/>
    </w:rPr>
  </w:style>
  <w:style w:type="character" w:customStyle="1" w:styleId="505">
    <w:name w:val="Знак Знак505"/>
    <w:uiPriority w:val="99"/>
    <w:qFormat/>
    <w:locked/>
    <w:rsid w:val="00CE6574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CE6574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CE6574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CE6574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CE6574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CE6574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CE6574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CE6574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CE6574"/>
    <w:rPr>
      <w:sz w:val="24"/>
    </w:rPr>
  </w:style>
  <w:style w:type="character" w:customStyle="1" w:styleId="780">
    <w:name w:val="Знак Знак78"/>
    <w:uiPriority w:val="99"/>
    <w:qFormat/>
    <w:rsid w:val="00CE6574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CE6574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CE6574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CE6574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CE6574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CE6574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CE6574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CE6574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CE6574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CE6574"/>
    <w:rPr>
      <w:b/>
      <w:sz w:val="28"/>
    </w:rPr>
  </w:style>
  <w:style w:type="character" w:customStyle="1" w:styleId="416">
    <w:name w:val="Знак Знак416"/>
    <w:uiPriority w:val="99"/>
    <w:qFormat/>
    <w:locked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CE6574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CE6574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CE6574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CE6574"/>
    <w:rPr>
      <w:sz w:val="24"/>
    </w:rPr>
  </w:style>
  <w:style w:type="character" w:customStyle="1" w:styleId="516">
    <w:name w:val="Знак Знак516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CE6574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CE6574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CE6574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CE6574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CE6574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CE6574"/>
    <w:rPr>
      <w:sz w:val="16"/>
    </w:rPr>
  </w:style>
  <w:style w:type="character" w:customStyle="1" w:styleId="506">
    <w:name w:val="Знак Знак506"/>
    <w:uiPriority w:val="99"/>
    <w:qFormat/>
    <w:locked/>
    <w:rsid w:val="00CE6574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CE6574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CE6574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CE6574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CE6574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CE6574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CE6574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CE657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CE6574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CE6574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CE6574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CE6574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CE6574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CE6574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CE6574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CE6574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CE6574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CE6574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CE6574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CE6574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CE6574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CE6574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CE6574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CE6574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CE6574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CE657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CE6574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CE6574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CE6574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CE6574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CE6574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CE6574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CE6574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CE6574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CE6574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CE6574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CE6574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CE6574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CE6574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CE6574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CE6574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CE6574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CE6574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CE6574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CE6574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CE6574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CE6574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CE6574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CE6574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CE6574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CE6574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CE6574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CE6574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CE6574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CE6574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CE6574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CE6574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CE6574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CE6574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CE6574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CE6574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CE6574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CE6574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CE6574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CE6574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CE6574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CE6574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CE6574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CE6574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CE6574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CE6574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CE6574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CE6574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CE6574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CE6574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CE6574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CE6574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CE6574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CE6574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CE6574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CE6574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CE6574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CE6574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CE6574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CE6574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CE6574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CE6574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CE6574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CE6574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CE6574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CE6574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CE6574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CE6574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CE6574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CE6574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CE6574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CE6574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CE6574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CE6574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CE6574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CE6574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CE6574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CE6574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CE6574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CE6574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CE6574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CE6574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CE6574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CE6574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CE6574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CE6574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CE6574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CE6574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CE6574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CE6574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CE6574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CE6574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CE6574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CE6574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CE6574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CE6574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CE6574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CE657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CE657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CE657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CE657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CE657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CE657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CE657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CE657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CE657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CE6574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CE6574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CE6574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CE6574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CE6574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CE6574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CE6574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CE6574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CE6574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CE6574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CE6574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CE657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CE657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CE657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CE6574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CE6574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CE6574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CE6574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CE6574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CE6574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CE6574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CE6574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CE6574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CE6574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CE6574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CE6574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CE6574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CE6574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CE6574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CE6574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CE6574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CE6574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CE6574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CE6574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CE6574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CE6574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CE6574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CE6574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CE6574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CE6574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CE6574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CE6574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CE6574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CE6574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CE6574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CE6574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CE6574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CE6574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CE6574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CE6574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CE6574"/>
    <w:rPr>
      <w:sz w:val="22"/>
    </w:rPr>
  </w:style>
  <w:style w:type="character" w:customStyle="1" w:styleId="useremail">
    <w:name w:val="useremail"/>
    <w:uiPriority w:val="99"/>
    <w:qFormat/>
    <w:rsid w:val="00CE6574"/>
    <w:rPr>
      <w:b/>
      <w:color w:val="555555"/>
    </w:rPr>
  </w:style>
  <w:style w:type="character" w:customStyle="1" w:styleId="sel1">
    <w:name w:val="sel1"/>
    <w:basedOn w:val="a3"/>
    <w:uiPriority w:val="99"/>
    <w:qFormat/>
    <w:rsid w:val="00CE6574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CE6574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CE6574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CE6574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CE6574"/>
    <w:rPr>
      <w:rFonts w:cs="Times New Roman"/>
    </w:rPr>
  </w:style>
  <w:style w:type="character" w:customStyle="1" w:styleId="at3">
    <w:name w:val="at3"/>
    <w:basedOn w:val="a3"/>
    <w:uiPriority w:val="99"/>
    <w:qFormat/>
    <w:rsid w:val="00CE6574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CE6574"/>
    <w:rPr>
      <w:rFonts w:cs="Times New Roman"/>
    </w:rPr>
  </w:style>
  <w:style w:type="character" w:customStyle="1" w:styleId="tooltipextranews">
    <w:name w:val="tooltip_extranews"/>
    <w:uiPriority w:val="99"/>
    <w:qFormat/>
    <w:rsid w:val="00CE6574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CE6574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CE6574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CE6574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CE6574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CE6574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CE6574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CE6574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CE6574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CE6574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CE6574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CE6574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CE6574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CE6574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CE6574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CE6574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CE6574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CE6574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CE6574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CE657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CE6574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CE6574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CE6574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CE6574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CE6574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CE6574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CE6574"/>
  </w:style>
  <w:style w:type="character" w:customStyle="1" w:styleId="WW-Absatz-Standardschriftart">
    <w:name w:val="WW-Absatz-Standardschriftart"/>
    <w:uiPriority w:val="99"/>
    <w:qFormat/>
    <w:rsid w:val="00CE6574"/>
  </w:style>
  <w:style w:type="character" w:customStyle="1" w:styleId="FontStyle150">
    <w:name w:val="Font Style15"/>
    <w:basedOn w:val="1fff5"/>
    <w:uiPriority w:val="99"/>
    <w:qFormat/>
    <w:rsid w:val="00CE6574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CE6574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CE6574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CE6574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CE6574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CE6574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CE6574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CE6574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CE6574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CE6574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CE6574"/>
    <w:rPr>
      <w:rFonts w:cs="Times New Roman"/>
    </w:rPr>
  </w:style>
  <w:style w:type="character" w:customStyle="1" w:styleId="mr1">
    <w:name w:val="mr1"/>
    <w:basedOn w:val="a3"/>
    <w:uiPriority w:val="99"/>
    <w:qFormat/>
    <w:rsid w:val="00CE6574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CE6574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CE6574"/>
    <w:rPr>
      <w:rFonts w:cs="Times New Roman"/>
    </w:rPr>
  </w:style>
  <w:style w:type="character" w:customStyle="1" w:styleId="bod1">
    <w:name w:val="bod1"/>
    <w:basedOn w:val="a3"/>
    <w:uiPriority w:val="99"/>
    <w:qFormat/>
    <w:rsid w:val="00CE6574"/>
    <w:rPr>
      <w:rFonts w:cs="Times New Roman"/>
    </w:rPr>
  </w:style>
  <w:style w:type="paragraph" w:customStyle="1" w:styleId="911">
    <w:name w:val="Знак91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CE6574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CE6574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CE6574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CE6574"/>
  </w:style>
  <w:style w:type="character" w:customStyle="1" w:styleId="contextualspellingandgrammarerror">
    <w:name w:val="contextualspellingandgrammarerror"/>
    <w:uiPriority w:val="99"/>
    <w:qFormat/>
    <w:rsid w:val="00CE6574"/>
  </w:style>
  <w:style w:type="character" w:customStyle="1" w:styleId="normaltextrun1">
    <w:name w:val="normaltextrun1"/>
    <w:uiPriority w:val="99"/>
    <w:qFormat/>
    <w:rsid w:val="00CE6574"/>
  </w:style>
  <w:style w:type="character" w:customStyle="1" w:styleId="eop">
    <w:name w:val="eop"/>
    <w:uiPriority w:val="99"/>
    <w:qFormat/>
    <w:rsid w:val="00CE6574"/>
  </w:style>
  <w:style w:type="character" w:customStyle="1" w:styleId="NormalWebChar">
    <w:name w:val="Normal (Web) Char"/>
    <w:uiPriority w:val="99"/>
    <w:qFormat/>
    <w:locked/>
    <w:rsid w:val="00CE6574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CE6574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CE6574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CE6574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CE6574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CE6574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CE6574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CE6574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CE6574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CE6574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CE6574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CE657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CE6574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CE6574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CE6574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CE6574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CE6574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CE6574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CE6574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CE6574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CE6574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CE6574"/>
    <w:rPr>
      <w:b/>
      <w:sz w:val="28"/>
    </w:rPr>
  </w:style>
  <w:style w:type="character" w:customStyle="1" w:styleId="86">
    <w:name w:val="Знак Знак86"/>
    <w:uiPriority w:val="99"/>
    <w:rsid w:val="00CE6574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CE657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CE657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CE657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CE6574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CE6574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CE657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CE657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CE6574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CE6574"/>
  </w:style>
  <w:style w:type="character" w:customStyle="1" w:styleId="2310">
    <w:name w:val="Знак Знак23 Знак1"/>
    <w:uiPriority w:val="99"/>
    <w:locked/>
    <w:rsid w:val="00CE6574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CE6574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CE6574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CE6574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CE6574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CE6574"/>
    <w:rPr>
      <w:sz w:val="24"/>
    </w:rPr>
  </w:style>
  <w:style w:type="character" w:customStyle="1" w:styleId="518">
    <w:name w:val="Знак Знак518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CE6574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CE6574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CE6574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CE6574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CE6574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CE6574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CE6574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CE6574"/>
    <w:rPr>
      <w:sz w:val="16"/>
    </w:rPr>
  </w:style>
  <w:style w:type="character" w:customStyle="1" w:styleId="508">
    <w:name w:val="Знак Знак508"/>
    <w:uiPriority w:val="99"/>
    <w:qFormat/>
    <w:locked/>
    <w:rsid w:val="00CE6574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CE6574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CE6574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CE6574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CE657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CE6574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CE6574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CE6574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CE6574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CE6574"/>
    <w:rPr>
      <w:color w:val="808080"/>
    </w:rPr>
  </w:style>
  <w:style w:type="character" w:customStyle="1" w:styleId="552">
    <w:name w:val="Знак Знак552"/>
    <w:uiPriority w:val="99"/>
    <w:qFormat/>
    <w:locked/>
    <w:rsid w:val="00CE6574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CE6574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CE6574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CE6574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CE6574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CE6574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CE6574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CE6574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CE6574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CE6574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CE6574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CE6574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CE6574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CE6574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CE6574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CE6574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CE6574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CE6574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CE6574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CE6574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CE6574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CE6574"/>
    <w:rPr>
      <w:b/>
      <w:sz w:val="28"/>
    </w:rPr>
  </w:style>
  <w:style w:type="character" w:customStyle="1" w:styleId="702">
    <w:name w:val="Знак Знак702"/>
    <w:uiPriority w:val="99"/>
    <w:qFormat/>
    <w:rsid w:val="00CE6574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CE6574"/>
    <w:rPr>
      <w:b/>
      <w:sz w:val="28"/>
    </w:rPr>
  </w:style>
  <w:style w:type="character" w:customStyle="1" w:styleId="682">
    <w:name w:val="Знак Знак682"/>
    <w:uiPriority w:val="99"/>
    <w:qFormat/>
    <w:rsid w:val="00CE6574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CE6574"/>
    <w:rPr>
      <w:b/>
    </w:rPr>
  </w:style>
  <w:style w:type="paragraph" w:customStyle="1" w:styleId="HTML21">
    <w:name w:val="Стандартный HTML2"/>
    <w:basedOn w:val="a2"/>
    <w:uiPriority w:val="99"/>
    <w:qFormat/>
    <w:rsid w:val="00CE65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CE657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CE6574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CE6574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CE6574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CE6574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CE6574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CE6574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CE6574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CE657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CE6574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CE6574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CE6574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CE6574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CE6574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CE6574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CE6574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CE6574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CE6574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CE657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CE657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CE657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CE6574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CE6574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CE657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CE657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CE6574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CE6574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CE6574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CE6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CE6574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CE6574"/>
    <w:rPr>
      <w:sz w:val="24"/>
    </w:rPr>
  </w:style>
  <w:style w:type="character" w:customStyle="1" w:styleId="5170">
    <w:name w:val="Знак Знак517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CE6574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CE6574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CE6574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CE6574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CE6574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CE6574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CE6574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CE6574"/>
    <w:rPr>
      <w:sz w:val="16"/>
    </w:rPr>
  </w:style>
  <w:style w:type="character" w:customStyle="1" w:styleId="507">
    <w:name w:val="Знак Знак507"/>
    <w:uiPriority w:val="99"/>
    <w:qFormat/>
    <w:locked/>
    <w:rsid w:val="00CE6574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CE6574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CE6574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CE657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CE6574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CE6574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CE6574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CE6574"/>
    <w:rPr>
      <w:color w:val="808080"/>
    </w:rPr>
  </w:style>
  <w:style w:type="character" w:customStyle="1" w:styleId="5510">
    <w:name w:val="Знак Знак551"/>
    <w:uiPriority w:val="99"/>
    <w:qFormat/>
    <w:locked/>
    <w:rsid w:val="00CE6574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CE6574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CE6574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CE6574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CE6574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CE6574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CE6574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CE6574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CE6574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CE6574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CE6574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CE6574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CE6574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CE6574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CE6574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CE6574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CE6574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CE6574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CE6574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CE6574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CE6574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CE6574"/>
    <w:rPr>
      <w:b/>
      <w:sz w:val="28"/>
    </w:rPr>
  </w:style>
  <w:style w:type="character" w:customStyle="1" w:styleId="701">
    <w:name w:val="Знак Знак701"/>
    <w:uiPriority w:val="99"/>
    <w:qFormat/>
    <w:rsid w:val="00CE6574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CE6574"/>
    <w:rPr>
      <w:b/>
      <w:sz w:val="28"/>
    </w:rPr>
  </w:style>
  <w:style w:type="character" w:customStyle="1" w:styleId="6810">
    <w:name w:val="Знак Знак681"/>
    <w:uiPriority w:val="99"/>
    <w:qFormat/>
    <w:rsid w:val="00CE6574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CE6574"/>
    <w:rPr>
      <w:b/>
    </w:rPr>
  </w:style>
  <w:style w:type="paragraph" w:customStyle="1" w:styleId="HTML31">
    <w:name w:val="Стандартный HTML3"/>
    <w:basedOn w:val="a2"/>
    <w:uiPriority w:val="99"/>
    <w:qFormat/>
    <w:rsid w:val="00CE65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CE6574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CE6574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CE6574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CE6574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CE6574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CE6574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CE6574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CE657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CE657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CE6574"/>
    <w:rPr>
      <w:b/>
    </w:rPr>
  </w:style>
  <w:style w:type="character" w:customStyle="1" w:styleId="1115">
    <w:name w:val="Слабая ссылка111"/>
    <w:uiPriority w:val="99"/>
    <w:qFormat/>
    <w:rsid w:val="00CE6574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CE6574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CE6574"/>
    <w:rPr>
      <w:b/>
      <w:smallCaps/>
      <w:spacing w:val="5"/>
    </w:rPr>
  </w:style>
  <w:style w:type="character" w:customStyle="1" w:styleId="3ff9">
    <w:name w:val="Замещающий текст3"/>
    <w:uiPriority w:val="99"/>
    <w:rsid w:val="00CE6574"/>
    <w:rPr>
      <w:color w:val="808080"/>
    </w:rPr>
  </w:style>
  <w:style w:type="character" w:customStyle="1" w:styleId="1260">
    <w:name w:val="Знак1 Знак Знак26"/>
    <w:uiPriority w:val="99"/>
    <w:locked/>
    <w:rsid w:val="00CE6574"/>
    <w:rPr>
      <w:sz w:val="24"/>
    </w:rPr>
  </w:style>
  <w:style w:type="character" w:customStyle="1" w:styleId="1272">
    <w:name w:val="Знак1 Знак Знак27"/>
    <w:uiPriority w:val="99"/>
    <w:locked/>
    <w:rsid w:val="00CE6574"/>
    <w:rPr>
      <w:sz w:val="24"/>
    </w:rPr>
  </w:style>
  <w:style w:type="character" w:customStyle="1" w:styleId="7d">
    <w:name w:val="Без интервала Знак7"/>
    <w:uiPriority w:val="99"/>
    <w:locked/>
    <w:rsid w:val="00CE6574"/>
    <w:rPr>
      <w:sz w:val="24"/>
      <w:lang w:eastAsia="en-US"/>
    </w:rPr>
  </w:style>
  <w:style w:type="character" w:customStyle="1" w:styleId="393">
    <w:name w:val="Знак Знак393"/>
    <w:uiPriority w:val="99"/>
    <w:rsid w:val="00CE6574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CE6574"/>
    <w:rPr>
      <w:b/>
      <w:sz w:val="28"/>
    </w:rPr>
  </w:style>
  <w:style w:type="character" w:customStyle="1" w:styleId="373">
    <w:name w:val="Знак Знак373"/>
    <w:uiPriority w:val="99"/>
    <w:rsid w:val="00CE6574"/>
    <w:rPr>
      <w:b/>
      <w:i/>
      <w:sz w:val="26"/>
    </w:rPr>
  </w:style>
  <w:style w:type="character" w:customStyle="1" w:styleId="363">
    <w:name w:val="Знак Знак363"/>
    <w:uiPriority w:val="99"/>
    <w:rsid w:val="00CE6574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CE6574"/>
    <w:rPr>
      <w:sz w:val="24"/>
      <w:lang w:val="ru-RU" w:eastAsia="ru-RU"/>
    </w:rPr>
  </w:style>
  <w:style w:type="character" w:customStyle="1" w:styleId="3430">
    <w:name w:val="Знак Знак343"/>
    <w:uiPriority w:val="99"/>
    <w:rsid w:val="00CE6574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CE6574"/>
    <w:rPr>
      <w:sz w:val="16"/>
    </w:rPr>
  </w:style>
  <w:style w:type="character" w:customStyle="1" w:styleId="Heading122">
    <w:name w:val="Heading 12 Знак Знак2"/>
    <w:uiPriority w:val="99"/>
    <w:qFormat/>
    <w:rsid w:val="00CE6574"/>
    <w:rPr>
      <w:rFonts w:ascii="Courier New" w:hAnsi="Courier New"/>
    </w:rPr>
  </w:style>
  <w:style w:type="character" w:customStyle="1" w:styleId="3140">
    <w:name w:val="Знак Знак314"/>
    <w:uiPriority w:val="99"/>
    <w:rsid w:val="00CE6574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CE6574"/>
    <w:rPr>
      <w:sz w:val="24"/>
    </w:rPr>
  </w:style>
  <w:style w:type="character" w:customStyle="1" w:styleId="293">
    <w:name w:val="Знак Знак293"/>
    <w:uiPriority w:val="99"/>
    <w:rsid w:val="00CE6574"/>
    <w:rPr>
      <w:sz w:val="24"/>
    </w:rPr>
  </w:style>
  <w:style w:type="character" w:customStyle="1" w:styleId="7130">
    <w:name w:val="Знак Знак713"/>
    <w:uiPriority w:val="99"/>
    <w:rsid w:val="00CE6574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CE6574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CE6574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CE6574"/>
    <w:rPr>
      <w:rFonts w:ascii="Tahoma" w:hAnsi="Tahoma"/>
    </w:rPr>
  </w:style>
  <w:style w:type="character" w:customStyle="1" w:styleId="273">
    <w:name w:val="Знак Знак273"/>
    <w:uiPriority w:val="99"/>
    <w:qFormat/>
    <w:rsid w:val="00CE6574"/>
    <w:rPr>
      <w:sz w:val="24"/>
    </w:rPr>
  </w:style>
  <w:style w:type="character" w:customStyle="1" w:styleId="1090">
    <w:name w:val="Знак Знак109"/>
    <w:uiPriority w:val="99"/>
    <w:locked/>
    <w:rsid w:val="00CE6574"/>
    <w:rPr>
      <w:sz w:val="16"/>
      <w:lang w:val="ru-RU" w:eastAsia="ru-RU"/>
    </w:rPr>
  </w:style>
  <w:style w:type="character" w:customStyle="1" w:styleId="626">
    <w:name w:val="Знак Знак626"/>
    <w:uiPriority w:val="99"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CE6574"/>
    <w:rPr>
      <w:sz w:val="24"/>
      <w:lang w:val="en-US"/>
    </w:rPr>
  </w:style>
  <w:style w:type="character" w:customStyle="1" w:styleId="1231">
    <w:name w:val="Знак Знак123"/>
    <w:uiPriority w:val="99"/>
    <w:rsid w:val="00CE6574"/>
    <w:rPr>
      <w:sz w:val="16"/>
    </w:rPr>
  </w:style>
  <w:style w:type="character" w:customStyle="1" w:styleId="1350">
    <w:name w:val="Знак Знак135"/>
    <w:uiPriority w:val="99"/>
    <w:rsid w:val="00CE6574"/>
    <w:rPr>
      <w:lang w:val="ru-RU" w:eastAsia="ru-RU"/>
    </w:rPr>
  </w:style>
  <w:style w:type="character" w:customStyle="1" w:styleId="16100">
    <w:name w:val="Знак Знак1610"/>
    <w:uiPriority w:val="99"/>
    <w:locked/>
    <w:rsid w:val="00CE6574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CE6574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CE657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CE6574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CE6574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CE6574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CE6574"/>
    <w:rPr>
      <w:rFonts w:ascii="Arial" w:hAnsi="Arial"/>
      <w:sz w:val="22"/>
    </w:rPr>
  </w:style>
  <w:style w:type="character" w:customStyle="1" w:styleId="199">
    <w:name w:val="Знак Знак199"/>
    <w:uiPriority w:val="99"/>
    <w:rsid w:val="00CE6574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CE6574"/>
    <w:rPr>
      <w:rFonts w:ascii="Courier New" w:hAnsi="Courier New"/>
    </w:rPr>
  </w:style>
  <w:style w:type="character" w:customStyle="1" w:styleId="179">
    <w:name w:val="Знак Знак179"/>
    <w:uiPriority w:val="99"/>
    <w:rsid w:val="00CE6574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CE6574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CE6574"/>
    <w:rPr>
      <w:sz w:val="24"/>
    </w:rPr>
  </w:style>
  <w:style w:type="character" w:customStyle="1" w:styleId="5200">
    <w:name w:val="Знак Знак520"/>
    <w:uiPriority w:val="99"/>
    <w:rsid w:val="00CE6574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CE6574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CE6574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CE6574"/>
    <w:rPr>
      <w:b/>
      <w:sz w:val="28"/>
    </w:rPr>
  </w:style>
  <w:style w:type="character" w:customStyle="1" w:styleId="800">
    <w:name w:val="Знак Знак80"/>
    <w:uiPriority w:val="99"/>
    <w:rsid w:val="00CE6574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CE657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CE657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CE6574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CE6574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CE657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CE6574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CE6574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CE657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CE657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CE6574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CE6574"/>
  </w:style>
  <w:style w:type="character" w:customStyle="1" w:styleId="2380">
    <w:name w:val="Знак Знак23 Знак8"/>
    <w:uiPriority w:val="99"/>
    <w:locked/>
    <w:rsid w:val="00CE6574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CE6574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CE6574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CE6574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CE6574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CE6574"/>
    <w:rPr>
      <w:sz w:val="24"/>
    </w:rPr>
  </w:style>
  <w:style w:type="character" w:customStyle="1" w:styleId="51100">
    <w:name w:val="Знак Знак5110"/>
    <w:uiPriority w:val="99"/>
    <w:locked/>
    <w:rsid w:val="00CE6574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CE6574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CE6574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CE6574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CE6574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CE6574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CE6574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CE6574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CE6574"/>
    <w:rPr>
      <w:sz w:val="16"/>
    </w:rPr>
  </w:style>
  <w:style w:type="character" w:customStyle="1" w:styleId="509">
    <w:name w:val="Знак Знак509"/>
    <w:uiPriority w:val="99"/>
    <w:locked/>
    <w:rsid w:val="00CE6574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CE6574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CE6574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CE6574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CE6574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CE6574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CE6574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CE6574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CE6574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CE6574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CE6574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CE6574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CE6574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CE6574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CE6574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CE6574"/>
    <w:rPr>
      <w:lang w:val="ru-RU" w:eastAsia="ru-RU"/>
    </w:rPr>
  </w:style>
  <w:style w:type="character" w:customStyle="1" w:styleId="563">
    <w:name w:val="Знак Знак563"/>
    <w:uiPriority w:val="99"/>
    <w:locked/>
    <w:rsid w:val="00CE6574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CE6574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CE6574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CE6574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CE6574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CE6574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CE6574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CE6574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CE6574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CE6574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CE6574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CE6574"/>
    <w:rPr>
      <w:b/>
      <w:sz w:val="28"/>
    </w:rPr>
  </w:style>
  <w:style w:type="character" w:customStyle="1" w:styleId="703">
    <w:name w:val="Знак Знак703"/>
    <w:uiPriority w:val="99"/>
    <w:rsid w:val="00CE6574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CE6574"/>
    <w:rPr>
      <w:b/>
      <w:sz w:val="28"/>
    </w:rPr>
  </w:style>
  <w:style w:type="character" w:customStyle="1" w:styleId="683">
    <w:name w:val="Знак Знак683"/>
    <w:uiPriority w:val="99"/>
    <w:rsid w:val="00CE6574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CE65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CE6574"/>
  </w:style>
  <w:style w:type="character" w:customStyle="1" w:styleId="HeaderChar2">
    <w:name w:val="Header Char2"/>
    <w:uiPriority w:val="99"/>
    <w:locked/>
    <w:rsid w:val="00CE6574"/>
    <w:rPr>
      <w:sz w:val="24"/>
    </w:rPr>
  </w:style>
  <w:style w:type="character" w:customStyle="1" w:styleId="FooterChar2">
    <w:name w:val="Footer Char2"/>
    <w:uiPriority w:val="99"/>
    <w:locked/>
    <w:rsid w:val="00CE6574"/>
    <w:rPr>
      <w:sz w:val="24"/>
    </w:rPr>
  </w:style>
  <w:style w:type="character" w:customStyle="1" w:styleId="EndnoteTextChar2">
    <w:name w:val="Endnote Text Char2"/>
    <w:uiPriority w:val="99"/>
    <w:locked/>
    <w:rsid w:val="00CE6574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CE6574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CE6574"/>
    <w:rPr>
      <w:sz w:val="24"/>
      <w:lang w:val="en-US"/>
    </w:rPr>
  </w:style>
  <w:style w:type="character" w:customStyle="1" w:styleId="SubtitleChar2">
    <w:name w:val="Subtitle Char2"/>
    <w:uiPriority w:val="99"/>
    <w:locked/>
    <w:rsid w:val="00CE6574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CE6574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CE6574"/>
    <w:rPr>
      <w:sz w:val="24"/>
    </w:rPr>
  </w:style>
  <w:style w:type="character" w:customStyle="1" w:styleId="BodyTextIndent2Char2">
    <w:name w:val="Body Text Indent 2 Char2"/>
    <w:uiPriority w:val="99"/>
    <w:locked/>
    <w:rsid w:val="00CE6574"/>
    <w:rPr>
      <w:sz w:val="24"/>
    </w:rPr>
  </w:style>
  <w:style w:type="character" w:customStyle="1" w:styleId="BodyTextIndent3Char2">
    <w:name w:val="Body Text Indent 3 Char2"/>
    <w:uiPriority w:val="99"/>
    <w:locked/>
    <w:rsid w:val="00CE6574"/>
    <w:rPr>
      <w:sz w:val="16"/>
    </w:rPr>
  </w:style>
  <w:style w:type="character" w:customStyle="1" w:styleId="DocumentMapChar2">
    <w:name w:val="Document Map Char2"/>
    <w:uiPriority w:val="99"/>
    <w:locked/>
    <w:rsid w:val="00CE6574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CE6574"/>
    <w:rPr>
      <w:sz w:val="16"/>
    </w:rPr>
  </w:style>
  <w:style w:type="character" w:customStyle="1" w:styleId="BalloonTextChar2">
    <w:name w:val="Balloon Text Char2"/>
    <w:uiPriority w:val="99"/>
    <w:locked/>
    <w:rsid w:val="00CE6574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CE6574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CE6574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CE6574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CE6574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CE6574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CE657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CE6574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CE657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CE6574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CE6574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CE6574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CE657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CE6574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CE6574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CE6574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CE6574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CE6574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CE6574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CE6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CE6574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CE6574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CE657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CE6574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CE6574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CE6574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CE6574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CE6574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CE65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CE6574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CE6574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CE6574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CE6574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CE6574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CE6574"/>
    <w:rPr>
      <w:i/>
      <w:color w:val="808080"/>
    </w:rPr>
  </w:style>
  <w:style w:type="character" w:customStyle="1" w:styleId="DefaultParagraphFont1">
    <w:name w:val="Default Paragraph Font1"/>
    <w:uiPriority w:val="99"/>
    <w:rsid w:val="00CE6574"/>
  </w:style>
  <w:style w:type="character" w:customStyle="1" w:styleId="PlaceholderText1">
    <w:name w:val="Placeholder Text1"/>
    <w:uiPriority w:val="99"/>
    <w:rsid w:val="00CE6574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CE6574"/>
    <w:rPr>
      <w:b/>
    </w:rPr>
  </w:style>
  <w:style w:type="character" w:customStyle="1" w:styleId="1102">
    <w:name w:val="Знак Знак110"/>
    <w:uiPriority w:val="99"/>
    <w:qFormat/>
    <w:rsid w:val="00CE6574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CE6574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CE6574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CE6574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CE6574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CE657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CE6574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CE6574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CE6574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CE6574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CE6574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CE6574"/>
  </w:style>
  <w:style w:type="paragraph" w:customStyle="1" w:styleId="3ffb">
    <w:name w:val="Подзаголовок3"/>
    <w:basedOn w:val="a2"/>
    <w:uiPriority w:val="99"/>
    <w:qFormat/>
    <w:rsid w:val="00CE6574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CE6574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CE6574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CE6574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CE6574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CE6574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CE6574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CE6574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CE6574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CE6574"/>
    <w:rPr>
      <w:sz w:val="16"/>
    </w:rPr>
  </w:style>
  <w:style w:type="character" w:customStyle="1" w:styleId="1211">
    <w:name w:val="Знак Знак121"/>
    <w:uiPriority w:val="99"/>
    <w:qFormat/>
    <w:locked/>
    <w:rsid w:val="00CE6574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CE6574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CE6574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CE6574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CE6574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CE6574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CE6574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CE6574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CE657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CE6574"/>
    <w:rPr>
      <w:b/>
      <w:i/>
      <w:color w:val="4F81BD"/>
    </w:rPr>
  </w:style>
  <w:style w:type="character" w:customStyle="1" w:styleId="2fffb">
    <w:name w:val="Слабая ссылка2"/>
    <w:uiPriority w:val="99"/>
    <w:rsid w:val="00CE6574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CE6574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CE6574"/>
    <w:rPr>
      <w:b/>
      <w:smallCaps/>
      <w:spacing w:val="5"/>
    </w:rPr>
  </w:style>
  <w:style w:type="character" w:customStyle="1" w:styleId="4fc">
    <w:name w:val="Замещающий текст4"/>
    <w:uiPriority w:val="99"/>
    <w:rsid w:val="00CE6574"/>
    <w:rPr>
      <w:color w:val="808080"/>
    </w:rPr>
  </w:style>
  <w:style w:type="character" w:customStyle="1" w:styleId="Heading4Char1">
    <w:name w:val="Heading 4 Char1"/>
    <w:uiPriority w:val="99"/>
    <w:locked/>
    <w:rsid w:val="00CE6574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CE6574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CE6574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CE6574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CE6574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CE6574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CE6574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CE6574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CE6574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CE6574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CE6574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CE6574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CE6574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CE6574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CE6574"/>
    <w:rPr>
      <w:rFonts w:cs="Times New Roman"/>
    </w:rPr>
  </w:style>
  <w:style w:type="paragraph" w:customStyle="1" w:styleId="10d">
    <w:name w:val="Обычный10"/>
    <w:uiPriority w:val="99"/>
    <w:qFormat/>
    <w:rsid w:val="00CE6574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CE6574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CE6574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CE6574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CE6574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CE6574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CE6574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CE6574"/>
    <w:rPr>
      <w:sz w:val="24"/>
    </w:rPr>
  </w:style>
  <w:style w:type="character" w:customStyle="1" w:styleId="624">
    <w:name w:val="Знак Знак624"/>
    <w:uiPriority w:val="99"/>
    <w:locked/>
    <w:rsid w:val="00CE6574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CE6574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CE6574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CE6574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CE6574"/>
    <w:rPr>
      <w:b/>
    </w:rPr>
  </w:style>
  <w:style w:type="character" w:customStyle="1" w:styleId="affffffffff">
    <w:name w:val="текст Знак Знак"/>
    <w:uiPriority w:val="99"/>
    <w:qFormat/>
    <w:rsid w:val="00CE6574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CE6574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CE6574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CE657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CE6574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CE6574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CE6574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CE6574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CE6574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CE6574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CE6574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CE6574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CE6574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CE6574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CE6574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CE6574"/>
    <w:rPr>
      <w:rFonts w:cs="Times New Roman"/>
    </w:rPr>
  </w:style>
  <w:style w:type="character" w:customStyle="1" w:styleId="ft1067">
    <w:name w:val="ft1067"/>
    <w:basedOn w:val="a3"/>
    <w:uiPriority w:val="99"/>
    <w:qFormat/>
    <w:rsid w:val="00CE6574"/>
    <w:rPr>
      <w:rFonts w:cs="Times New Roman"/>
    </w:rPr>
  </w:style>
  <w:style w:type="character" w:customStyle="1" w:styleId="ft1144">
    <w:name w:val="ft1144"/>
    <w:basedOn w:val="a3"/>
    <w:uiPriority w:val="99"/>
    <w:qFormat/>
    <w:rsid w:val="00CE6574"/>
    <w:rPr>
      <w:rFonts w:cs="Times New Roman"/>
    </w:rPr>
  </w:style>
  <w:style w:type="character" w:customStyle="1" w:styleId="ft1207">
    <w:name w:val="ft1207"/>
    <w:basedOn w:val="a3"/>
    <w:uiPriority w:val="99"/>
    <w:qFormat/>
    <w:rsid w:val="00CE6574"/>
    <w:rPr>
      <w:rFonts w:cs="Times New Roman"/>
    </w:rPr>
  </w:style>
  <w:style w:type="character" w:customStyle="1" w:styleId="ft1213">
    <w:name w:val="ft1213"/>
    <w:basedOn w:val="a3"/>
    <w:uiPriority w:val="99"/>
    <w:qFormat/>
    <w:rsid w:val="00CE6574"/>
    <w:rPr>
      <w:rFonts w:cs="Times New Roman"/>
    </w:rPr>
  </w:style>
  <w:style w:type="character" w:customStyle="1" w:styleId="ft1214">
    <w:name w:val="ft1214"/>
    <w:basedOn w:val="a3"/>
    <w:uiPriority w:val="99"/>
    <w:qFormat/>
    <w:rsid w:val="00CE6574"/>
    <w:rPr>
      <w:rFonts w:cs="Times New Roman"/>
    </w:rPr>
  </w:style>
  <w:style w:type="character" w:customStyle="1" w:styleId="ft1289">
    <w:name w:val="ft1289"/>
    <w:basedOn w:val="a3"/>
    <w:uiPriority w:val="99"/>
    <w:qFormat/>
    <w:rsid w:val="00CE6574"/>
    <w:rPr>
      <w:rFonts w:cs="Times New Roman"/>
    </w:rPr>
  </w:style>
  <w:style w:type="character" w:customStyle="1" w:styleId="ft1311">
    <w:name w:val="ft1311"/>
    <w:basedOn w:val="a3"/>
    <w:uiPriority w:val="99"/>
    <w:qFormat/>
    <w:rsid w:val="00CE6574"/>
    <w:rPr>
      <w:rFonts w:cs="Times New Roman"/>
    </w:rPr>
  </w:style>
  <w:style w:type="character" w:customStyle="1" w:styleId="ft3008">
    <w:name w:val="ft3008"/>
    <w:basedOn w:val="a3"/>
    <w:uiPriority w:val="99"/>
    <w:qFormat/>
    <w:rsid w:val="00CE6574"/>
    <w:rPr>
      <w:rFonts w:cs="Times New Roman"/>
    </w:rPr>
  </w:style>
  <w:style w:type="character" w:customStyle="1" w:styleId="ft3181">
    <w:name w:val="ft3181"/>
    <w:basedOn w:val="a3"/>
    <w:uiPriority w:val="99"/>
    <w:qFormat/>
    <w:rsid w:val="00CE6574"/>
    <w:rPr>
      <w:rFonts w:cs="Times New Roman"/>
    </w:rPr>
  </w:style>
  <w:style w:type="character" w:customStyle="1" w:styleId="ft722">
    <w:name w:val="ft722"/>
    <w:basedOn w:val="a3"/>
    <w:uiPriority w:val="99"/>
    <w:qFormat/>
    <w:rsid w:val="00CE6574"/>
    <w:rPr>
      <w:rFonts w:cs="Times New Roman"/>
    </w:rPr>
  </w:style>
  <w:style w:type="character" w:customStyle="1" w:styleId="ft728">
    <w:name w:val="ft728"/>
    <w:basedOn w:val="a3"/>
    <w:uiPriority w:val="99"/>
    <w:qFormat/>
    <w:rsid w:val="00CE6574"/>
    <w:rPr>
      <w:rFonts w:cs="Times New Roman"/>
    </w:rPr>
  </w:style>
  <w:style w:type="character" w:customStyle="1" w:styleId="ft730">
    <w:name w:val="ft730"/>
    <w:basedOn w:val="a3"/>
    <w:uiPriority w:val="99"/>
    <w:qFormat/>
    <w:rsid w:val="00CE6574"/>
    <w:rPr>
      <w:rFonts w:cs="Times New Roman"/>
    </w:rPr>
  </w:style>
  <w:style w:type="character" w:customStyle="1" w:styleId="ft72">
    <w:name w:val="ft72"/>
    <w:basedOn w:val="a3"/>
    <w:uiPriority w:val="99"/>
    <w:qFormat/>
    <w:rsid w:val="00CE6574"/>
    <w:rPr>
      <w:rFonts w:cs="Times New Roman"/>
    </w:rPr>
  </w:style>
  <w:style w:type="character" w:customStyle="1" w:styleId="ft731">
    <w:name w:val="ft731"/>
    <w:basedOn w:val="a3"/>
    <w:uiPriority w:val="99"/>
    <w:qFormat/>
    <w:rsid w:val="00CE6574"/>
    <w:rPr>
      <w:rFonts w:cs="Times New Roman"/>
    </w:rPr>
  </w:style>
  <w:style w:type="character" w:customStyle="1" w:styleId="ft732">
    <w:name w:val="ft732"/>
    <w:basedOn w:val="a3"/>
    <w:uiPriority w:val="99"/>
    <w:qFormat/>
    <w:rsid w:val="00CE6574"/>
    <w:rPr>
      <w:rFonts w:cs="Times New Roman"/>
    </w:rPr>
  </w:style>
  <w:style w:type="character" w:customStyle="1" w:styleId="ft735">
    <w:name w:val="ft735"/>
    <w:basedOn w:val="a3"/>
    <w:uiPriority w:val="99"/>
    <w:qFormat/>
    <w:rsid w:val="00CE6574"/>
    <w:rPr>
      <w:rFonts w:cs="Times New Roman"/>
    </w:rPr>
  </w:style>
  <w:style w:type="character" w:customStyle="1" w:styleId="ft738">
    <w:name w:val="ft738"/>
    <w:basedOn w:val="a3"/>
    <w:uiPriority w:val="99"/>
    <w:qFormat/>
    <w:rsid w:val="00CE6574"/>
    <w:rPr>
      <w:rFonts w:cs="Times New Roman"/>
    </w:rPr>
  </w:style>
  <w:style w:type="character" w:customStyle="1" w:styleId="ft747">
    <w:name w:val="ft747"/>
    <w:basedOn w:val="a3"/>
    <w:uiPriority w:val="99"/>
    <w:qFormat/>
    <w:rsid w:val="00CE6574"/>
    <w:rPr>
      <w:rFonts w:cs="Times New Roman"/>
    </w:rPr>
  </w:style>
  <w:style w:type="character" w:customStyle="1" w:styleId="ft758">
    <w:name w:val="ft758"/>
    <w:basedOn w:val="a3"/>
    <w:uiPriority w:val="99"/>
    <w:qFormat/>
    <w:rsid w:val="00CE6574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CE6574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CE6574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CE6574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CE6574"/>
    <w:rPr>
      <w:rFonts w:cs="Times New Roman"/>
    </w:rPr>
  </w:style>
  <w:style w:type="character" w:customStyle="1" w:styleId="ft2109">
    <w:name w:val="ft2109"/>
    <w:basedOn w:val="a3"/>
    <w:uiPriority w:val="99"/>
    <w:qFormat/>
    <w:rsid w:val="00CE6574"/>
    <w:rPr>
      <w:rFonts w:cs="Times New Roman"/>
    </w:rPr>
  </w:style>
  <w:style w:type="character" w:customStyle="1" w:styleId="ft2121">
    <w:name w:val="ft2121"/>
    <w:basedOn w:val="a3"/>
    <w:uiPriority w:val="99"/>
    <w:qFormat/>
    <w:rsid w:val="00CE6574"/>
    <w:rPr>
      <w:rFonts w:cs="Times New Roman"/>
    </w:rPr>
  </w:style>
  <w:style w:type="character" w:customStyle="1" w:styleId="ft2130">
    <w:name w:val="ft2130"/>
    <w:basedOn w:val="a3"/>
    <w:uiPriority w:val="99"/>
    <w:qFormat/>
    <w:rsid w:val="00CE6574"/>
    <w:rPr>
      <w:rFonts w:cs="Times New Roman"/>
    </w:rPr>
  </w:style>
  <w:style w:type="character" w:customStyle="1" w:styleId="ft24421">
    <w:name w:val="ft24421"/>
    <w:uiPriority w:val="99"/>
    <w:qFormat/>
    <w:rsid w:val="00CE6574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CE6574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CE657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CE6574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CE6574"/>
    <w:rPr>
      <w:rFonts w:cs="Times New Roman"/>
    </w:rPr>
  </w:style>
  <w:style w:type="character" w:customStyle="1" w:styleId="rvts15">
    <w:name w:val="rvts15"/>
    <w:basedOn w:val="a3"/>
    <w:uiPriority w:val="99"/>
    <w:qFormat/>
    <w:rsid w:val="00CE6574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CE657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CE6574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CE6574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CE657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CE6574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CE6574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CE6574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CE6574"/>
    <w:rPr>
      <w:rFonts w:cs="Times New Roman"/>
    </w:rPr>
  </w:style>
  <w:style w:type="character" w:customStyle="1" w:styleId="ft404">
    <w:name w:val="ft404"/>
    <w:basedOn w:val="a3"/>
    <w:uiPriority w:val="99"/>
    <w:qFormat/>
    <w:rsid w:val="00CE6574"/>
    <w:rPr>
      <w:rFonts w:cs="Times New Roman"/>
    </w:rPr>
  </w:style>
  <w:style w:type="character" w:customStyle="1" w:styleId="ft2">
    <w:name w:val="ft2"/>
    <w:basedOn w:val="a3"/>
    <w:uiPriority w:val="99"/>
    <w:qFormat/>
    <w:rsid w:val="00CE6574"/>
    <w:rPr>
      <w:rFonts w:cs="Times New Roman"/>
    </w:rPr>
  </w:style>
  <w:style w:type="character" w:customStyle="1" w:styleId="ft405">
    <w:name w:val="ft405"/>
    <w:basedOn w:val="a3"/>
    <w:uiPriority w:val="99"/>
    <w:qFormat/>
    <w:rsid w:val="00CE6574"/>
    <w:rPr>
      <w:rFonts w:cs="Times New Roman"/>
    </w:rPr>
  </w:style>
  <w:style w:type="character" w:customStyle="1" w:styleId="ft407">
    <w:name w:val="ft407"/>
    <w:basedOn w:val="a3"/>
    <w:uiPriority w:val="99"/>
    <w:qFormat/>
    <w:rsid w:val="00CE6574"/>
    <w:rPr>
      <w:rFonts w:cs="Times New Roman"/>
    </w:rPr>
  </w:style>
  <w:style w:type="character" w:customStyle="1" w:styleId="ft411">
    <w:name w:val="ft411"/>
    <w:basedOn w:val="a3"/>
    <w:uiPriority w:val="99"/>
    <w:qFormat/>
    <w:rsid w:val="00CE6574"/>
    <w:rPr>
      <w:rFonts w:cs="Times New Roman"/>
    </w:rPr>
  </w:style>
  <w:style w:type="character" w:customStyle="1" w:styleId="ft416">
    <w:name w:val="ft416"/>
    <w:basedOn w:val="a3"/>
    <w:uiPriority w:val="99"/>
    <w:qFormat/>
    <w:rsid w:val="00CE6574"/>
    <w:rPr>
      <w:rFonts w:cs="Times New Roman"/>
    </w:rPr>
  </w:style>
  <w:style w:type="character" w:customStyle="1" w:styleId="ft438">
    <w:name w:val="ft438"/>
    <w:basedOn w:val="a3"/>
    <w:uiPriority w:val="99"/>
    <w:qFormat/>
    <w:rsid w:val="00CE6574"/>
    <w:rPr>
      <w:rFonts w:cs="Times New Roman"/>
    </w:rPr>
  </w:style>
  <w:style w:type="character" w:customStyle="1" w:styleId="ft461">
    <w:name w:val="ft461"/>
    <w:basedOn w:val="a3"/>
    <w:uiPriority w:val="99"/>
    <w:qFormat/>
    <w:rsid w:val="00CE6574"/>
    <w:rPr>
      <w:rFonts w:cs="Times New Roman"/>
    </w:rPr>
  </w:style>
  <w:style w:type="character" w:customStyle="1" w:styleId="ft485">
    <w:name w:val="ft485"/>
    <w:basedOn w:val="a3"/>
    <w:uiPriority w:val="99"/>
    <w:qFormat/>
    <w:rsid w:val="00CE6574"/>
    <w:rPr>
      <w:rFonts w:cs="Times New Roman"/>
    </w:rPr>
  </w:style>
  <w:style w:type="character" w:customStyle="1" w:styleId="ft507">
    <w:name w:val="ft507"/>
    <w:basedOn w:val="a3"/>
    <w:uiPriority w:val="99"/>
    <w:qFormat/>
    <w:rsid w:val="00CE6574"/>
    <w:rPr>
      <w:rFonts w:cs="Times New Roman"/>
    </w:rPr>
  </w:style>
  <w:style w:type="character" w:customStyle="1" w:styleId="ft464">
    <w:name w:val="ft464"/>
    <w:basedOn w:val="a3"/>
    <w:uiPriority w:val="99"/>
    <w:qFormat/>
    <w:rsid w:val="00CE6574"/>
    <w:rPr>
      <w:rFonts w:cs="Times New Roman"/>
    </w:rPr>
  </w:style>
  <w:style w:type="character" w:customStyle="1" w:styleId="ft515">
    <w:name w:val="ft515"/>
    <w:basedOn w:val="a3"/>
    <w:uiPriority w:val="99"/>
    <w:qFormat/>
    <w:rsid w:val="00CE6574"/>
    <w:rPr>
      <w:rFonts w:cs="Times New Roman"/>
    </w:rPr>
  </w:style>
  <w:style w:type="character" w:customStyle="1" w:styleId="ft518">
    <w:name w:val="ft518"/>
    <w:basedOn w:val="a3"/>
    <w:uiPriority w:val="99"/>
    <w:qFormat/>
    <w:rsid w:val="00CE6574"/>
    <w:rPr>
      <w:rFonts w:cs="Times New Roman"/>
    </w:rPr>
  </w:style>
  <w:style w:type="character" w:customStyle="1" w:styleId="ft521">
    <w:name w:val="ft521"/>
    <w:basedOn w:val="a3"/>
    <w:uiPriority w:val="99"/>
    <w:qFormat/>
    <w:rsid w:val="00CE6574"/>
    <w:rPr>
      <w:rFonts w:cs="Times New Roman"/>
    </w:rPr>
  </w:style>
  <w:style w:type="character" w:customStyle="1" w:styleId="ft525">
    <w:name w:val="ft525"/>
    <w:basedOn w:val="a3"/>
    <w:uiPriority w:val="99"/>
    <w:qFormat/>
    <w:rsid w:val="00CE6574"/>
    <w:rPr>
      <w:rFonts w:cs="Times New Roman"/>
    </w:rPr>
  </w:style>
  <w:style w:type="character" w:customStyle="1" w:styleId="ft549">
    <w:name w:val="ft549"/>
    <w:basedOn w:val="a3"/>
    <w:uiPriority w:val="99"/>
    <w:qFormat/>
    <w:rsid w:val="00CE6574"/>
    <w:rPr>
      <w:rFonts w:cs="Times New Roman"/>
    </w:rPr>
  </w:style>
  <w:style w:type="character" w:customStyle="1" w:styleId="ft554">
    <w:name w:val="ft554"/>
    <w:basedOn w:val="a3"/>
    <w:uiPriority w:val="99"/>
    <w:qFormat/>
    <w:rsid w:val="00CE6574"/>
    <w:rPr>
      <w:rFonts w:cs="Times New Roman"/>
    </w:rPr>
  </w:style>
  <w:style w:type="character" w:customStyle="1" w:styleId="ft557">
    <w:name w:val="ft557"/>
    <w:basedOn w:val="a3"/>
    <w:uiPriority w:val="99"/>
    <w:qFormat/>
    <w:rsid w:val="00CE6574"/>
    <w:rPr>
      <w:rFonts w:cs="Times New Roman"/>
    </w:rPr>
  </w:style>
  <w:style w:type="character" w:customStyle="1" w:styleId="ft561">
    <w:name w:val="ft561"/>
    <w:basedOn w:val="a3"/>
    <w:uiPriority w:val="99"/>
    <w:qFormat/>
    <w:rsid w:val="00CE6574"/>
    <w:rPr>
      <w:rFonts w:cs="Times New Roman"/>
    </w:rPr>
  </w:style>
  <w:style w:type="character" w:customStyle="1" w:styleId="ft565">
    <w:name w:val="ft565"/>
    <w:basedOn w:val="a3"/>
    <w:uiPriority w:val="99"/>
    <w:qFormat/>
    <w:rsid w:val="00CE6574"/>
    <w:rPr>
      <w:rFonts w:cs="Times New Roman"/>
    </w:rPr>
  </w:style>
  <w:style w:type="character" w:customStyle="1" w:styleId="ft570">
    <w:name w:val="ft570"/>
    <w:basedOn w:val="a3"/>
    <w:uiPriority w:val="99"/>
    <w:qFormat/>
    <w:rsid w:val="00CE6574"/>
    <w:rPr>
      <w:rFonts w:cs="Times New Roman"/>
    </w:rPr>
  </w:style>
  <w:style w:type="character" w:customStyle="1" w:styleId="ft594">
    <w:name w:val="ft594"/>
    <w:basedOn w:val="a3"/>
    <w:uiPriority w:val="99"/>
    <w:qFormat/>
    <w:rsid w:val="00CE6574"/>
    <w:rPr>
      <w:rFonts w:cs="Times New Roman"/>
    </w:rPr>
  </w:style>
  <w:style w:type="character" w:customStyle="1" w:styleId="ft600">
    <w:name w:val="ft600"/>
    <w:basedOn w:val="a3"/>
    <w:uiPriority w:val="99"/>
    <w:qFormat/>
    <w:rsid w:val="00CE6574"/>
    <w:rPr>
      <w:rFonts w:cs="Times New Roman"/>
    </w:rPr>
  </w:style>
  <w:style w:type="character" w:customStyle="1" w:styleId="ft625">
    <w:name w:val="ft625"/>
    <w:basedOn w:val="a3"/>
    <w:uiPriority w:val="99"/>
    <w:qFormat/>
    <w:rsid w:val="00CE6574"/>
    <w:rPr>
      <w:rFonts w:cs="Times New Roman"/>
    </w:rPr>
  </w:style>
  <w:style w:type="character" w:customStyle="1" w:styleId="ft646">
    <w:name w:val="ft646"/>
    <w:basedOn w:val="a3"/>
    <w:uiPriority w:val="99"/>
    <w:qFormat/>
    <w:rsid w:val="00CE6574"/>
    <w:rPr>
      <w:rFonts w:cs="Times New Roman"/>
    </w:rPr>
  </w:style>
  <w:style w:type="character" w:customStyle="1" w:styleId="ft648">
    <w:name w:val="ft648"/>
    <w:basedOn w:val="a3"/>
    <w:uiPriority w:val="99"/>
    <w:qFormat/>
    <w:rsid w:val="00CE6574"/>
    <w:rPr>
      <w:rFonts w:cs="Times New Roman"/>
    </w:rPr>
  </w:style>
  <w:style w:type="character" w:customStyle="1" w:styleId="ft650">
    <w:name w:val="ft650"/>
    <w:basedOn w:val="a3"/>
    <w:uiPriority w:val="99"/>
    <w:qFormat/>
    <w:rsid w:val="00CE6574"/>
    <w:rPr>
      <w:rFonts w:cs="Times New Roman"/>
    </w:rPr>
  </w:style>
  <w:style w:type="character" w:customStyle="1" w:styleId="ft651">
    <w:name w:val="ft651"/>
    <w:basedOn w:val="a3"/>
    <w:uiPriority w:val="99"/>
    <w:qFormat/>
    <w:rsid w:val="00CE6574"/>
    <w:rPr>
      <w:rFonts w:cs="Times New Roman"/>
    </w:rPr>
  </w:style>
  <w:style w:type="character" w:customStyle="1" w:styleId="ft654">
    <w:name w:val="ft654"/>
    <w:basedOn w:val="a3"/>
    <w:uiPriority w:val="99"/>
    <w:qFormat/>
    <w:rsid w:val="00CE6574"/>
    <w:rPr>
      <w:rFonts w:cs="Times New Roman"/>
    </w:rPr>
  </w:style>
  <w:style w:type="character" w:customStyle="1" w:styleId="ft655">
    <w:name w:val="ft655"/>
    <w:basedOn w:val="a3"/>
    <w:uiPriority w:val="99"/>
    <w:qFormat/>
    <w:rsid w:val="00CE6574"/>
    <w:rPr>
      <w:rFonts w:cs="Times New Roman"/>
    </w:rPr>
  </w:style>
  <w:style w:type="character" w:customStyle="1" w:styleId="ft674">
    <w:name w:val="ft674"/>
    <w:basedOn w:val="a3"/>
    <w:uiPriority w:val="99"/>
    <w:qFormat/>
    <w:rsid w:val="00CE6574"/>
    <w:rPr>
      <w:rFonts w:cs="Times New Roman"/>
    </w:rPr>
  </w:style>
  <w:style w:type="character" w:customStyle="1" w:styleId="ft698">
    <w:name w:val="ft698"/>
    <w:basedOn w:val="a3"/>
    <w:uiPriority w:val="99"/>
    <w:qFormat/>
    <w:rsid w:val="00CE6574"/>
    <w:rPr>
      <w:rFonts w:cs="Times New Roman"/>
    </w:rPr>
  </w:style>
  <w:style w:type="character" w:customStyle="1" w:styleId="ft709">
    <w:name w:val="ft709"/>
    <w:basedOn w:val="a3"/>
    <w:uiPriority w:val="99"/>
    <w:qFormat/>
    <w:rsid w:val="00CE6574"/>
    <w:rPr>
      <w:rFonts w:cs="Times New Roman"/>
    </w:rPr>
  </w:style>
  <w:style w:type="character" w:customStyle="1" w:styleId="ft723">
    <w:name w:val="ft723"/>
    <w:basedOn w:val="a3"/>
    <w:uiPriority w:val="99"/>
    <w:qFormat/>
    <w:rsid w:val="00CE6574"/>
    <w:rPr>
      <w:rFonts w:cs="Times New Roman"/>
    </w:rPr>
  </w:style>
  <w:style w:type="character" w:customStyle="1" w:styleId="ft746">
    <w:name w:val="ft746"/>
    <w:basedOn w:val="a3"/>
    <w:uiPriority w:val="99"/>
    <w:qFormat/>
    <w:rsid w:val="00CE6574"/>
    <w:rPr>
      <w:rFonts w:cs="Times New Roman"/>
    </w:rPr>
  </w:style>
  <w:style w:type="character" w:customStyle="1" w:styleId="ft770">
    <w:name w:val="ft770"/>
    <w:basedOn w:val="a3"/>
    <w:uiPriority w:val="99"/>
    <w:qFormat/>
    <w:rsid w:val="00CE6574"/>
    <w:rPr>
      <w:rFonts w:cs="Times New Roman"/>
    </w:rPr>
  </w:style>
  <w:style w:type="character" w:customStyle="1" w:styleId="ft772">
    <w:name w:val="ft772"/>
    <w:basedOn w:val="a3"/>
    <w:uiPriority w:val="99"/>
    <w:qFormat/>
    <w:rsid w:val="00CE6574"/>
    <w:rPr>
      <w:rFonts w:cs="Times New Roman"/>
    </w:rPr>
  </w:style>
  <w:style w:type="character" w:customStyle="1" w:styleId="ft774">
    <w:name w:val="ft774"/>
    <w:basedOn w:val="a3"/>
    <w:uiPriority w:val="99"/>
    <w:qFormat/>
    <w:rsid w:val="00CE6574"/>
    <w:rPr>
      <w:rFonts w:cs="Times New Roman"/>
    </w:rPr>
  </w:style>
  <w:style w:type="character" w:customStyle="1" w:styleId="ft777">
    <w:name w:val="ft777"/>
    <w:basedOn w:val="a3"/>
    <w:uiPriority w:val="99"/>
    <w:qFormat/>
    <w:rsid w:val="00CE6574"/>
    <w:rPr>
      <w:rFonts w:cs="Times New Roman"/>
    </w:rPr>
  </w:style>
  <w:style w:type="character" w:customStyle="1" w:styleId="ft778">
    <w:name w:val="ft778"/>
    <w:basedOn w:val="a3"/>
    <w:uiPriority w:val="99"/>
    <w:qFormat/>
    <w:rsid w:val="00CE6574"/>
    <w:rPr>
      <w:rFonts w:cs="Times New Roman"/>
    </w:rPr>
  </w:style>
  <w:style w:type="character" w:customStyle="1" w:styleId="ft780">
    <w:name w:val="ft780"/>
    <w:basedOn w:val="a3"/>
    <w:uiPriority w:val="99"/>
    <w:qFormat/>
    <w:rsid w:val="00CE6574"/>
    <w:rPr>
      <w:rFonts w:cs="Times New Roman"/>
    </w:rPr>
  </w:style>
  <w:style w:type="character" w:customStyle="1" w:styleId="ft794">
    <w:name w:val="ft794"/>
    <w:basedOn w:val="a3"/>
    <w:uiPriority w:val="99"/>
    <w:qFormat/>
    <w:rsid w:val="00CE6574"/>
    <w:rPr>
      <w:rFonts w:cs="Times New Roman"/>
    </w:rPr>
  </w:style>
  <w:style w:type="character" w:customStyle="1" w:styleId="ft813">
    <w:name w:val="ft813"/>
    <w:basedOn w:val="a3"/>
    <w:uiPriority w:val="99"/>
    <w:qFormat/>
    <w:rsid w:val="00CE6574"/>
    <w:rPr>
      <w:rFonts w:cs="Times New Roman"/>
    </w:rPr>
  </w:style>
  <w:style w:type="character" w:customStyle="1" w:styleId="ft845">
    <w:name w:val="ft845"/>
    <w:basedOn w:val="a3"/>
    <w:uiPriority w:val="99"/>
    <w:qFormat/>
    <w:rsid w:val="00CE6574"/>
    <w:rPr>
      <w:rFonts w:cs="Times New Roman"/>
    </w:rPr>
  </w:style>
  <w:style w:type="character" w:customStyle="1" w:styleId="ft846">
    <w:name w:val="ft846"/>
    <w:basedOn w:val="a3"/>
    <w:uiPriority w:val="99"/>
    <w:qFormat/>
    <w:rsid w:val="00CE6574"/>
    <w:rPr>
      <w:rFonts w:cs="Times New Roman"/>
    </w:rPr>
  </w:style>
  <w:style w:type="character" w:customStyle="1" w:styleId="ft869">
    <w:name w:val="ft869"/>
    <w:basedOn w:val="a3"/>
    <w:uiPriority w:val="99"/>
    <w:qFormat/>
    <w:rsid w:val="00CE6574"/>
    <w:rPr>
      <w:rFonts w:cs="Times New Roman"/>
    </w:rPr>
  </w:style>
  <w:style w:type="character" w:customStyle="1" w:styleId="ft345">
    <w:name w:val="ft345"/>
    <w:basedOn w:val="a3"/>
    <w:uiPriority w:val="99"/>
    <w:qFormat/>
    <w:rsid w:val="00CE6574"/>
    <w:rPr>
      <w:rFonts w:cs="Times New Roman"/>
    </w:rPr>
  </w:style>
  <w:style w:type="character" w:customStyle="1" w:styleId="ft348">
    <w:name w:val="ft348"/>
    <w:basedOn w:val="a3"/>
    <w:uiPriority w:val="99"/>
    <w:qFormat/>
    <w:rsid w:val="00CE6574"/>
    <w:rPr>
      <w:rFonts w:cs="Times New Roman"/>
    </w:rPr>
  </w:style>
  <w:style w:type="character" w:customStyle="1" w:styleId="ft350">
    <w:name w:val="ft350"/>
    <w:basedOn w:val="a3"/>
    <w:uiPriority w:val="99"/>
    <w:qFormat/>
    <w:rsid w:val="00CE6574"/>
    <w:rPr>
      <w:rFonts w:cs="Times New Roman"/>
    </w:rPr>
  </w:style>
  <w:style w:type="character" w:customStyle="1" w:styleId="ft351">
    <w:name w:val="ft351"/>
    <w:basedOn w:val="a3"/>
    <w:uiPriority w:val="99"/>
    <w:qFormat/>
    <w:rsid w:val="00CE6574"/>
    <w:rPr>
      <w:rFonts w:cs="Times New Roman"/>
    </w:rPr>
  </w:style>
  <w:style w:type="character" w:customStyle="1" w:styleId="ft353">
    <w:name w:val="ft353"/>
    <w:basedOn w:val="a3"/>
    <w:uiPriority w:val="99"/>
    <w:qFormat/>
    <w:rsid w:val="00CE6574"/>
    <w:rPr>
      <w:rFonts w:cs="Times New Roman"/>
    </w:rPr>
  </w:style>
  <w:style w:type="character" w:customStyle="1" w:styleId="ft355">
    <w:name w:val="ft355"/>
    <w:basedOn w:val="a3"/>
    <w:uiPriority w:val="99"/>
    <w:qFormat/>
    <w:rsid w:val="00CE6574"/>
    <w:rPr>
      <w:rFonts w:cs="Times New Roman"/>
    </w:rPr>
  </w:style>
  <w:style w:type="character" w:customStyle="1" w:styleId="ft372">
    <w:name w:val="ft372"/>
    <w:basedOn w:val="a3"/>
    <w:uiPriority w:val="99"/>
    <w:qFormat/>
    <w:rsid w:val="00CE6574"/>
    <w:rPr>
      <w:rFonts w:cs="Times New Roman"/>
    </w:rPr>
  </w:style>
  <w:style w:type="character" w:customStyle="1" w:styleId="ft219">
    <w:name w:val="ft219"/>
    <w:basedOn w:val="a3"/>
    <w:uiPriority w:val="99"/>
    <w:qFormat/>
    <w:rsid w:val="00CE6574"/>
    <w:rPr>
      <w:rFonts w:cs="Times New Roman"/>
    </w:rPr>
  </w:style>
  <w:style w:type="character" w:customStyle="1" w:styleId="ft255">
    <w:name w:val="ft255"/>
    <w:basedOn w:val="a3"/>
    <w:uiPriority w:val="99"/>
    <w:qFormat/>
    <w:rsid w:val="00CE6574"/>
    <w:rPr>
      <w:rFonts w:cs="Times New Roman"/>
    </w:rPr>
  </w:style>
  <w:style w:type="character" w:customStyle="1" w:styleId="ft264">
    <w:name w:val="ft264"/>
    <w:basedOn w:val="a3"/>
    <w:uiPriority w:val="99"/>
    <w:qFormat/>
    <w:rsid w:val="00CE6574"/>
    <w:rPr>
      <w:rFonts w:cs="Times New Roman"/>
    </w:rPr>
  </w:style>
  <w:style w:type="character" w:customStyle="1" w:styleId="ft269">
    <w:name w:val="ft269"/>
    <w:basedOn w:val="a3"/>
    <w:uiPriority w:val="99"/>
    <w:qFormat/>
    <w:rsid w:val="00CE6574"/>
    <w:rPr>
      <w:rFonts w:cs="Times New Roman"/>
    </w:rPr>
  </w:style>
  <w:style w:type="character" w:customStyle="1" w:styleId="ft292">
    <w:name w:val="ft292"/>
    <w:basedOn w:val="a3"/>
    <w:uiPriority w:val="99"/>
    <w:qFormat/>
    <w:rsid w:val="00CE6574"/>
    <w:rPr>
      <w:rFonts w:cs="Times New Roman"/>
    </w:rPr>
  </w:style>
  <w:style w:type="character" w:customStyle="1" w:styleId="ft300">
    <w:name w:val="ft300"/>
    <w:basedOn w:val="a3"/>
    <w:uiPriority w:val="99"/>
    <w:qFormat/>
    <w:rsid w:val="00CE6574"/>
    <w:rPr>
      <w:rFonts w:cs="Times New Roman"/>
    </w:rPr>
  </w:style>
  <w:style w:type="character" w:customStyle="1" w:styleId="ft308">
    <w:name w:val="ft308"/>
    <w:basedOn w:val="a3"/>
    <w:uiPriority w:val="99"/>
    <w:qFormat/>
    <w:rsid w:val="00CE6574"/>
    <w:rPr>
      <w:rFonts w:cs="Times New Roman"/>
    </w:rPr>
  </w:style>
  <w:style w:type="character" w:customStyle="1" w:styleId="ft334">
    <w:name w:val="ft334"/>
    <w:basedOn w:val="a3"/>
    <w:uiPriority w:val="99"/>
    <w:qFormat/>
    <w:rsid w:val="00CE6574"/>
    <w:rPr>
      <w:rFonts w:cs="Times New Roman"/>
    </w:rPr>
  </w:style>
  <w:style w:type="character" w:customStyle="1" w:styleId="ft346">
    <w:name w:val="ft346"/>
    <w:basedOn w:val="a3"/>
    <w:uiPriority w:val="99"/>
    <w:qFormat/>
    <w:rsid w:val="00CE6574"/>
    <w:rPr>
      <w:rFonts w:cs="Times New Roman"/>
    </w:rPr>
  </w:style>
  <w:style w:type="character" w:customStyle="1" w:styleId="ft3">
    <w:name w:val="ft3"/>
    <w:basedOn w:val="a3"/>
    <w:uiPriority w:val="99"/>
    <w:qFormat/>
    <w:rsid w:val="00CE6574"/>
    <w:rPr>
      <w:rFonts w:cs="Times New Roman"/>
    </w:rPr>
  </w:style>
  <w:style w:type="character" w:customStyle="1" w:styleId="ft381">
    <w:name w:val="ft381"/>
    <w:basedOn w:val="a3"/>
    <w:uiPriority w:val="99"/>
    <w:qFormat/>
    <w:rsid w:val="00CE6574"/>
    <w:rPr>
      <w:rFonts w:cs="Times New Roman"/>
    </w:rPr>
  </w:style>
  <w:style w:type="character" w:customStyle="1" w:styleId="ft391">
    <w:name w:val="ft391"/>
    <w:basedOn w:val="a3"/>
    <w:uiPriority w:val="99"/>
    <w:qFormat/>
    <w:rsid w:val="00CE6574"/>
    <w:rPr>
      <w:rFonts w:cs="Times New Roman"/>
    </w:rPr>
  </w:style>
  <w:style w:type="character" w:customStyle="1" w:styleId="ft397">
    <w:name w:val="ft397"/>
    <w:basedOn w:val="a3"/>
    <w:uiPriority w:val="99"/>
    <w:qFormat/>
    <w:rsid w:val="00CE6574"/>
    <w:rPr>
      <w:rFonts w:cs="Times New Roman"/>
    </w:rPr>
  </w:style>
  <w:style w:type="character" w:customStyle="1" w:styleId="ft176">
    <w:name w:val="ft176"/>
    <w:basedOn w:val="a3"/>
    <w:uiPriority w:val="99"/>
    <w:qFormat/>
    <w:rsid w:val="00CE6574"/>
    <w:rPr>
      <w:rFonts w:cs="Times New Roman"/>
    </w:rPr>
  </w:style>
  <w:style w:type="character" w:customStyle="1" w:styleId="ft410">
    <w:name w:val="ft410"/>
    <w:basedOn w:val="a3"/>
    <w:uiPriority w:val="99"/>
    <w:qFormat/>
    <w:rsid w:val="00CE6574"/>
    <w:rPr>
      <w:rFonts w:cs="Times New Roman"/>
    </w:rPr>
  </w:style>
  <w:style w:type="character" w:customStyle="1" w:styleId="ft421">
    <w:name w:val="ft421"/>
    <w:basedOn w:val="a3"/>
    <w:uiPriority w:val="99"/>
    <w:qFormat/>
    <w:rsid w:val="00CE6574"/>
    <w:rPr>
      <w:rFonts w:cs="Times New Roman"/>
    </w:rPr>
  </w:style>
  <w:style w:type="character" w:customStyle="1" w:styleId="ft467">
    <w:name w:val="ft467"/>
    <w:basedOn w:val="a3"/>
    <w:uiPriority w:val="99"/>
    <w:qFormat/>
    <w:rsid w:val="00CE6574"/>
    <w:rPr>
      <w:rFonts w:cs="Times New Roman"/>
    </w:rPr>
  </w:style>
  <w:style w:type="character" w:customStyle="1" w:styleId="ft479">
    <w:name w:val="ft479"/>
    <w:basedOn w:val="a3"/>
    <w:uiPriority w:val="99"/>
    <w:qFormat/>
    <w:rsid w:val="00CE6574"/>
    <w:rPr>
      <w:rFonts w:cs="Times New Roman"/>
    </w:rPr>
  </w:style>
  <w:style w:type="character" w:customStyle="1" w:styleId="ft578">
    <w:name w:val="ft578"/>
    <w:basedOn w:val="a3"/>
    <w:uiPriority w:val="99"/>
    <w:qFormat/>
    <w:rsid w:val="00CE6574"/>
    <w:rPr>
      <w:rFonts w:cs="Times New Roman"/>
    </w:rPr>
  </w:style>
  <w:style w:type="character" w:customStyle="1" w:styleId="ft624">
    <w:name w:val="ft624"/>
    <w:basedOn w:val="a3"/>
    <w:uiPriority w:val="99"/>
    <w:qFormat/>
    <w:rsid w:val="00CE6574"/>
    <w:rPr>
      <w:rFonts w:cs="Times New Roman"/>
    </w:rPr>
  </w:style>
  <w:style w:type="character" w:customStyle="1" w:styleId="ft631">
    <w:name w:val="ft631"/>
    <w:basedOn w:val="a3"/>
    <w:uiPriority w:val="99"/>
    <w:qFormat/>
    <w:rsid w:val="00CE6574"/>
    <w:rPr>
      <w:rFonts w:cs="Times New Roman"/>
    </w:rPr>
  </w:style>
  <w:style w:type="character" w:customStyle="1" w:styleId="ft679">
    <w:name w:val="ft679"/>
    <w:basedOn w:val="a3"/>
    <w:uiPriority w:val="99"/>
    <w:qFormat/>
    <w:rsid w:val="00CE6574"/>
    <w:rPr>
      <w:rFonts w:cs="Times New Roman"/>
    </w:rPr>
  </w:style>
  <w:style w:type="character" w:customStyle="1" w:styleId="ft725">
    <w:name w:val="ft725"/>
    <w:basedOn w:val="a3"/>
    <w:uiPriority w:val="99"/>
    <w:qFormat/>
    <w:rsid w:val="00CE6574"/>
    <w:rPr>
      <w:rFonts w:cs="Times New Roman"/>
    </w:rPr>
  </w:style>
  <w:style w:type="character" w:customStyle="1" w:styleId="ft769">
    <w:name w:val="ft769"/>
    <w:basedOn w:val="a3"/>
    <w:uiPriority w:val="99"/>
    <w:qFormat/>
    <w:rsid w:val="00CE6574"/>
    <w:rPr>
      <w:rFonts w:cs="Times New Roman"/>
    </w:rPr>
  </w:style>
  <w:style w:type="character" w:customStyle="1" w:styleId="ft819">
    <w:name w:val="ft819"/>
    <w:basedOn w:val="a3"/>
    <w:uiPriority w:val="99"/>
    <w:qFormat/>
    <w:rsid w:val="00CE6574"/>
    <w:rPr>
      <w:rFonts w:cs="Times New Roman"/>
    </w:rPr>
  </w:style>
  <w:style w:type="character" w:customStyle="1" w:styleId="ft877">
    <w:name w:val="ft877"/>
    <w:basedOn w:val="a3"/>
    <w:uiPriority w:val="99"/>
    <w:qFormat/>
    <w:rsid w:val="00CE6574"/>
    <w:rPr>
      <w:rFonts w:cs="Times New Roman"/>
    </w:rPr>
  </w:style>
  <w:style w:type="character" w:customStyle="1" w:styleId="ft275">
    <w:name w:val="ft275"/>
    <w:basedOn w:val="a3"/>
    <w:uiPriority w:val="99"/>
    <w:qFormat/>
    <w:rsid w:val="00CE6574"/>
    <w:rPr>
      <w:rFonts w:cs="Times New Roman"/>
    </w:rPr>
  </w:style>
  <w:style w:type="character" w:customStyle="1" w:styleId="ft935">
    <w:name w:val="ft935"/>
    <w:basedOn w:val="a3"/>
    <w:uiPriority w:val="99"/>
    <w:qFormat/>
    <w:rsid w:val="00CE6574"/>
    <w:rPr>
      <w:rFonts w:cs="Times New Roman"/>
    </w:rPr>
  </w:style>
  <w:style w:type="character" w:customStyle="1" w:styleId="ft969">
    <w:name w:val="ft969"/>
    <w:basedOn w:val="a3"/>
    <w:uiPriority w:val="99"/>
    <w:qFormat/>
    <w:rsid w:val="00CE6574"/>
    <w:rPr>
      <w:rFonts w:cs="Times New Roman"/>
    </w:rPr>
  </w:style>
  <w:style w:type="character" w:customStyle="1" w:styleId="ft1010">
    <w:name w:val="ft1010"/>
    <w:basedOn w:val="a3"/>
    <w:uiPriority w:val="99"/>
    <w:qFormat/>
    <w:rsid w:val="00CE6574"/>
    <w:rPr>
      <w:rFonts w:cs="Times New Roman"/>
    </w:rPr>
  </w:style>
  <w:style w:type="character" w:customStyle="1" w:styleId="ft1058">
    <w:name w:val="ft1058"/>
    <w:basedOn w:val="a3"/>
    <w:uiPriority w:val="99"/>
    <w:qFormat/>
    <w:rsid w:val="00CE6574"/>
    <w:rPr>
      <w:rFonts w:cs="Times New Roman"/>
    </w:rPr>
  </w:style>
  <w:style w:type="character" w:customStyle="1" w:styleId="ft1101">
    <w:name w:val="ft1101"/>
    <w:basedOn w:val="a3"/>
    <w:uiPriority w:val="99"/>
    <w:qFormat/>
    <w:rsid w:val="00CE6574"/>
    <w:rPr>
      <w:rFonts w:cs="Times New Roman"/>
    </w:rPr>
  </w:style>
  <w:style w:type="character" w:customStyle="1" w:styleId="ft1162">
    <w:name w:val="ft1162"/>
    <w:basedOn w:val="a3"/>
    <w:uiPriority w:val="99"/>
    <w:qFormat/>
    <w:rsid w:val="00CE6574"/>
    <w:rPr>
      <w:rFonts w:cs="Times New Roman"/>
    </w:rPr>
  </w:style>
  <w:style w:type="character" w:customStyle="1" w:styleId="ft1197">
    <w:name w:val="ft1197"/>
    <w:basedOn w:val="a3"/>
    <w:uiPriority w:val="99"/>
    <w:qFormat/>
    <w:rsid w:val="00CE6574"/>
    <w:rPr>
      <w:rFonts w:cs="Times New Roman"/>
    </w:rPr>
  </w:style>
  <w:style w:type="character" w:customStyle="1" w:styleId="ft1248">
    <w:name w:val="ft1248"/>
    <w:basedOn w:val="a3"/>
    <w:uiPriority w:val="99"/>
    <w:qFormat/>
    <w:rsid w:val="00CE6574"/>
    <w:rPr>
      <w:rFonts w:cs="Times New Roman"/>
    </w:rPr>
  </w:style>
  <w:style w:type="character" w:customStyle="1" w:styleId="ft1293">
    <w:name w:val="ft1293"/>
    <w:basedOn w:val="a3"/>
    <w:uiPriority w:val="99"/>
    <w:qFormat/>
    <w:rsid w:val="00CE6574"/>
    <w:rPr>
      <w:rFonts w:cs="Times New Roman"/>
    </w:rPr>
  </w:style>
  <w:style w:type="character" w:customStyle="1" w:styleId="ft1308">
    <w:name w:val="ft1308"/>
    <w:basedOn w:val="a3"/>
    <w:uiPriority w:val="99"/>
    <w:qFormat/>
    <w:rsid w:val="00CE6574"/>
    <w:rPr>
      <w:rFonts w:cs="Times New Roman"/>
    </w:rPr>
  </w:style>
  <w:style w:type="character" w:customStyle="1" w:styleId="ft1366">
    <w:name w:val="ft1366"/>
    <w:basedOn w:val="a3"/>
    <w:uiPriority w:val="99"/>
    <w:qFormat/>
    <w:rsid w:val="00CE6574"/>
    <w:rPr>
      <w:rFonts w:cs="Times New Roman"/>
    </w:rPr>
  </w:style>
  <w:style w:type="character" w:customStyle="1" w:styleId="ft1377">
    <w:name w:val="ft1377"/>
    <w:basedOn w:val="a3"/>
    <w:uiPriority w:val="99"/>
    <w:qFormat/>
    <w:rsid w:val="00CE6574"/>
    <w:rPr>
      <w:rFonts w:cs="Times New Roman"/>
    </w:rPr>
  </w:style>
  <w:style w:type="character" w:customStyle="1" w:styleId="ft1380">
    <w:name w:val="ft1380"/>
    <w:basedOn w:val="a3"/>
    <w:uiPriority w:val="99"/>
    <w:qFormat/>
    <w:rsid w:val="00CE6574"/>
    <w:rPr>
      <w:rFonts w:cs="Times New Roman"/>
    </w:rPr>
  </w:style>
  <w:style w:type="character" w:customStyle="1" w:styleId="ft1389">
    <w:name w:val="ft1389"/>
    <w:basedOn w:val="a3"/>
    <w:uiPriority w:val="99"/>
    <w:qFormat/>
    <w:rsid w:val="00CE6574"/>
    <w:rPr>
      <w:rFonts w:cs="Times New Roman"/>
    </w:rPr>
  </w:style>
  <w:style w:type="character" w:customStyle="1" w:styleId="ft1393">
    <w:name w:val="ft1393"/>
    <w:basedOn w:val="a3"/>
    <w:uiPriority w:val="99"/>
    <w:qFormat/>
    <w:rsid w:val="00CE6574"/>
    <w:rPr>
      <w:rFonts w:cs="Times New Roman"/>
    </w:rPr>
  </w:style>
  <w:style w:type="character" w:customStyle="1" w:styleId="ft1400">
    <w:name w:val="ft1400"/>
    <w:basedOn w:val="a3"/>
    <w:uiPriority w:val="99"/>
    <w:qFormat/>
    <w:rsid w:val="00CE6574"/>
    <w:rPr>
      <w:rFonts w:cs="Times New Roman"/>
    </w:rPr>
  </w:style>
  <w:style w:type="character" w:customStyle="1" w:styleId="ft1407">
    <w:name w:val="ft1407"/>
    <w:basedOn w:val="a3"/>
    <w:uiPriority w:val="99"/>
    <w:qFormat/>
    <w:rsid w:val="00CE6574"/>
    <w:rPr>
      <w:rFonts w:cs="Times New Roman"/>
    </w:rPr>
  </w:style>
  <w:style w:type="character" w:customStyle="1" w:styleId="ft1410">
    <w:name w:val="ft1410"/>
    <w:basedOn w:val="a3"/>
    <w:uiPriority w:val="99"/>
    <w:qFormat/>
    <w:rsid w:val="00CE6574"/>
    <w:rPr>
      <w:rFonts w:cs="Times New Roman"/>
    </w:rPr>
  </w:style>
  <w:style w:type="character" w:customStyle="1" w:styleId="ft1427">
    <w:name w:val="ft1427"/>
    <w:basedOn w:val="a3"/>
    <w:uiPriority w:val="99"/>
    <w:qFormat/>
    <w:rsid w:val="00CE6574"/>
    <w:rPr>
      <w:rFonts w:cs="Times New Roman"/>
    </w:rPr>
  </w:style>
  <w:style w:type="character" w:customStyle="1" w:styleId="ft1478">
    <w:name w:val="ft1478"/>
    <w:basedOn w:val="a3"/>
    <w:uiPriority w:val="99"/>
    <w:qFormat/>
    <w:rsid w:val="00CE6574"/>
    <w:rPr>
      <w:rFonts w:cs="Times New Roman"/>
    </w:rPr>
  </w:style>
  <w:style w:type="character" w:customStyle="1" w:styleId="ft1533">
    <w:name w:val="ft1533"/>
    <w:basedOn w:val="a3"/>
    <w:uiPriority w:val="99"/>
    <w:qFormat/>
    <w:rsid w:val="00CE6574"/>
    <w:rPr>
      <w:rFonts w:cs="Times New Roman"/>
    </w:rPr>
  </w:style>
  <w:style w:type="character" w:customStyle="1" w:styleId="ft1586">
    <w:name w:val="ft1586"/>
    <w:basedOn w:val="a3"/>
    <w:uiPriority w:val="99"/>
    <w:qFormat/>
    <w:rsid w:val="00CE6574"/>
    <w:rPr>
      <w:rFonts w:cs="Times New Roman"/>
    </w:rPr>
  </w:style>
  <w:style w:type="character" w:customStyle="1" w:styleId="ft1627">
    <w:name w:val="ft1627"/>
    <w:basedOn w:val="a3"/>
    <w:uiPriority w:val="99"/>
    <w:qFormat/>
    <w:rsid w:val="00CE6574"/>
    <w:rPr>
      <w:rFonts w:cs="Times New Roman"/>
    </w:rPr>
  </w:style>
  <w:style w:type="character" w:customStyle="1" w:styleId="ft1634">
    <w:name w:val="ft1634"/>
    <w:basedOn w:val="a3"/>
    <w:uiPriority w:val="99"/>
    <w:qFormat/>
    <w:rsid w:val="00CE6574"/>
    <w:rPr>
      <w:rFonts w:cs="Times New Roman"/>
    </w:rPr>
  </w:style>
  <w:style w:type="character" w:customStyle="1" w:styleId="ft1638">
    <w:name w:val="ft1638"/>
    <w:basedOn w:val="a3"/>
    <w:uiPriority w:val="99"/>
    <w:qFormat/>
    <w:rsid w:val="00CE6574"/>
    <w:rPr>
      <w:rFonts w:cs="Times New Roman"/>
    </w:rPr>
  </w:style>
  <w:style w:type="character" w:customStyle="1" w:styleId="ft1643">
    <w:name w:val="ft1643"/>
    <w:basedOn w:val="a3"/>
    <w:uiPriority w:val="99"/>
    <w:qFormat/>
    <w:rsid w:val="00CE6574"/>
    <w:rPr>
      <w:rFonts w:cs="Times New Roman"/>
    </w:rPr>
  </w:style>
  <w:style w:type="character" w:customStyle="1" w:styleId="ft1659">
    <w:name w:val="ft1659"/>
    <w:basedOn w:val="a3"/>
    <w:uiPriority w:val="99"/>
    <w:qFormat/>
    <w:rsid w:val="00CE6574"/>
    <w:rPr>
      <w:rFonts w:cs="Times New Roman"/>
    </w:rPr>
  </w:style>
  <w:style w:type="character" w:customStyle="1" w:styleId="ft1665">
    <w:name w:val="ft1665"/>
    <w:basedOn w:val="a3"/>
    <w:uiPriority w:val="99"/>
    <w:qFormat/>
    <w:rsid w:val="00CE6574"/>
    <w:rPr>
      <w:rFonts w:cs="Times New Roman"/>
    </w:rPr>
  </w:style>
  <w:style w:type="character" w:customStyle="1" w:styleId="ft1711">
    <w:name w:val="ft1711"/>
    <w:basedOn w:val="a3"/>
    <w:uiPriority w:val="99"/>
    <w:qFormat/>
    <w:rsid w:val="00CE6574"/>
    <w:rPr>
      <w:rFonts w:cs="Times New Roman"/>
    </w:rPr>
  </w:style>
  <w:style w:type="character" w:customStyle="1" w:styleId="ft1757">
    <w:name w:val="ft1757"/>
    <w:basedOn w:val="a3"/>
    <w:uiPriority w:val="99"/>
    <w:qFormat/>
    <w:rsid w:val="00CE6574"/>
    <w:rPr>
      <w:rFonts w:cs="Times New Roman"/>
    </w:rPr>
  </w:style>
  <w:style w:type="character" w:customStyle="1" w:styleId="ft1804">
    <w:name w:val="ft1804"/>
    <w:basedOn w:val="a3"/>
    <w:uiPriority w:val="99"/>
    <w:qFormat/>
    <w:rsid w:val="00CE6574"/>
    <w:rPr>
      <w:rFonts w:cs="Times New Roman"/>
    </w:rPr>
  </w:style>
  <w:style w:type="character" w:customStyle="1" w:styleId="ft1855">
    <w:name w:val="ft1855"/>
    <w:basedOn w:val="a3"/>
    <w:uiPriority w:val="99"/>
    <w:qFormat/>
    <w:rsid w:val="00CE6574"/>
    <w:rPr>
      <w:rFonts w:cs="Times New Roman"/>
    </w:rPr>
  </w:style>
  <w:style w:type="character" w:customStyle="1" w:styleId="ft1883">
    <w:name w:val="ft1883"/>
    <w:basedOn w:val="a3"/>
    <w:uiPriority w:val="99"/>
    <w:qFormat/>
    <w:rsid w:val="00CE6574"/>
    <w:rPr>
      <w:rFonts w:cs="Times New Roman"/>
    </w:rPr>
  </w:style>
  <w:style w:type="character" w:customStyle="1" w:styleId="ft1937">
    <w:name w:val="ft1937"/>
    <w:basedOn w:val="a3"/>
    <w:uiPriority w:val="99"/>
    <w:qFormat/>
    <w:rsid w:val="00CE6574"/>
    <w:rPr>
      <w:rFonts w:cs="Times New Roman"/>
    </w:rPr>
  </w:style>
  <w:style w:type="character" w:customStyle="1" w:styleId="ft1983">
    <w:name w:val="ft1983"/>
    <w:basedOn w:val="a3"/>
    <w:uiPriority w:val="99"/>
    <w:qFormat/>
    <w:rsid w:val="00CE6574"/>
    <w:rPr>
      <w:rFonts w:cs="Times New Roman"/>
    </w:rPr>
  </w:style>
  <w:style w:type="character" w:customStyle="1" w:styleId="ft2028">
    <w:name w:val="ft2028"/>
    <w:basedOn w:val="a3"/>
    <w:uiPriority w:val="99"/>
    <w:qFormat/>
    <w:rsid w:val="00CE6574"/>
    <w:rPr>
      <w:rFonts w:cs="Times New Roman"/>
    </w:rPr>
  </w:style>
  <w:style w:type="character" w:customStyle="1" w:styleId="ft2049">
    <w:name w:val="ft2049"/>
    <w:basedOn w:val="a3"/>
    <w:uiPriority w:val="99"/>
    <w:qFormat/>
    <w:rsid w:val="00CE6574"/>
    <w:rPr>
      <w:rFonts w:cs="Times New Roman"/>
    </w:rPr>
  </w:style>
  <w:style w:type="character" w:customStyle="1" w:styleId="ft2096">
    <w:name w:val="ft2096"/>
    <w:basedOn w:val="a3"/>
    <w:uiPriority w:val="99"/>
    <w:qFormat/>
    <w:rsid w:val="00CE6574"/>
    <w:rPr>
      <w:rFonts w:cs="Times New Roman"/>
    </w:rPr>
  </w:style>
  <w:style w:type="character" w:customStyle="1" w:styleId="ft2144">
    <w:name w:val="ft2144"/>
    <w:basedOn w:val="a3"/>
    <w:uiPriority w:val="99"/>
    <w:qFormat/>
    <w:rsid w:val="00CE6574"/>
    <w:rPr>
      <w:rFonts w:cs="Times New Roman"/>
    </w:rPr>
  </w:style>
  <w:style w:type="character" w:customStyle="1" w:styleId="ft2234">
    <w:name w:val="ft2234"/>
    <w:basedOn w:val="a3"/>
    <w:uiPriority w:val="99"/>
    <w:qFormat/>
    <w:rsid w:val="00CE6574"/>
    <w:rPr>
      <w:rFonts w:cs="Times New Roman"/>
    </w:rPr>
  </w:style>
  <w:style w:type="character" w:customStyle="1" w:styleId="ft2289">
    <w:name w:val="ft2289"/>
    <w:basedOn w:val="a3"/>
    <w:uiPriority w:val="99"/>
    <w:qFormat/>
    <w:rsid w:val="00CE6574"/>
    <w:rPr>
      <w:rFonts w:cs="Times New Roman"/>
    </w:rPr>
  </w:style>
  <w:style w:type="character" w:customStyle="1" w:styleId="ft1884">
    <w:name w:val="ft1884"/>
    <w:basedOn w:val="a3"/>
    <w:uiPriority w:val="99"/>
    <w:qFormat/>
    <w:rsid w:val="00CE6574"/>
    <w:rPr>
      <w:rFonts w:cs="Times New Roman"/>
    </w:rPr>
  </w:style>
  <w:style w:type="character" w:customStyle="1" w:styleId="ft2343">
    <w:name w:val="ft2343"/>
    <w:basedOn w:val="a3"/>
    <w:uiPriority w:val="99"/>
    <w:qFormat/>
    <w:rsid w:val="00CE6574"/>
    <w:rPr>
      <w:rFonts w:cs="Times New Roman"/>
    </w:rPr>
  </w:style>
  <w:style w:type="character" w:customStyle="1" w:styleId="ft2392">
    <w:name w:val="ft2392"/>
    <w:basedOn w:val="a3"/>
    <w:uiPriority w:val="99"/>
    <w:qFormat/>
    <w:rsid w:val="00CE6574"/>
    <w:rPr>
      <w:rFonts w:cs="Times New Roman"/>
    </w:rPr>
  </w:style>
  <w:style w:type="character" w:customStyle="1" w:styleId="ft2439">
    <w:name w:val="ft2439"/>
    <w:basedOn w:val="a3"/>
    <w:uiPriority w:val="99"/>
    <w:qFormat/>
    <w:rsid w:val="00CE6574"/>
    <w:rPr>
      <w:rFonts w:cs="Times New Roman"/>
    </w:rPr>
  </w:style>
  <w:style w:type="character" w:customStyle="1" w:styleId="ft2489">
    <w:name w:val="ft2489"/>
    <w:basedOn w:val="a3"/>
    <w:uiPriority w:val="99"/>
    <w:qFormat/>
    <w:rsid w:val="00CE6574"/>
    <w:rPr>
      <w:rFonts w:cs="Times New Roman"/>
    </w:rPr>
  </w:style>
  <w:style w:type="character" w:customStyle="1" w:styleId="ft2500">
    <w:name w:val="ft2500"/>
    <w:basedOn w:val="a3"/>
    <w:uiPriority w:val="99"/>
    <w:qFormat/>
    <w:rsid w:val="00CE6574"/>
    <w:rPr>
      <w:rFonts w:cs="Times New Roman"/>
    </w:rPr>
  </w:style>
  <w:style w:type="character" w:customStyle="1" w:styleId="ft2555">
    <w:name w:val="ft2555"/>
    <w:basedOn w:val="a3"/>
    <w:uiPriority w:val="99"/>
    <w:qFormat/>
    <w:rsid w:val="00CE6574"/>
    <w:rPr>
      <w:rFonts w:cs="Times New Roman"/>
    </w:rPr>
  </w:style>
  <w:style w:type="character" w:customStyle="1" w:styleId="ft2562">
    <w:name w:val="ft2562"/>
    <w:basedOn w:val="a3"/>
    <w:uiPriority w:val="99"/>
    <w:qFormat/>
    <w:rsid w:val="00CE6574"/>
    <w:rPr>
      <w:rFonts w:cs="Times New Roman"/>
    </w:rPr>
  </w:style>
  <w:style w:type="character" w:customStyle="1" w:styleId="ft2569">
    <w:name w:val="ft2569"/>
    <w:basedOn w:val="a3"/>
    <w:uiPriority w:val="99"/>
    <w:qFormat/>
    <w:rsid w:val="00CE6574"/>
    <w:rPr>
      <w:rFonts w:cs="Times New Roman"/>
    </w:rPr>
  </w:style>
  <w:style w:type="character" w:customStyle="1" w:styleId="ft2572">
    <w:name w:val="ft2572"/>
    <w:basedOn w:val="a3"/>
    <w:uiPriority w:val="99"/>
    <w:qFormat/>
    <w:rsid w:val="00CE6574"/>
    <w:rPr>
      <w:rFonts w:cs="Times New Roman"/>
    </w:rPr>
  </w:style>
  <w:style w:type="character" w:customStyle="1" w:styleId="ft2581">
    <w:name w:val="ft2581"/>
    <w:basedOn w:val="a3"/>
    <w:uiPriority w:val="99"/>
    <w:qFormat/>
    <w:rsid w:val="00CE6574"/>
    <w:rPr>
      <w:rFonts w:cs="Times New Roman"/>
    </w:rPr>
  </w:style>
  <w:style w:type="character" w:customStyle="1" w:styleId="ft2590">
    <w:name w:val="ft2590"/>
    <w:basedOn w:val="a3"/>
    <w:uiPriority w:val="99"/>
    <w:qFormat/>
    <w:rsid w:val="00CE6574"/>
    <w:rPr>
      <w:rFonts w:cs="Times New Roman"/>
    </w:rPr>
  </w:style>
  <w:style w:type="character" w:customStyle="1" w:styleId="ft2624">
    <w:name w:val="ft2624"/>
    <w:basedOn w:val="a3"/>
    <w:uiPriority w:val="99"/>
    <w:qFormat/>
    <w:rsid w:val="00CE6574"/>
    <w:rPr>
      <w:rFonts w:cs="Times New Roman"/>
    </w:rPr>
  </w:style>
  <w:style w:type="character" w:customStyle="1" w:styleId="ft2669">
    <w:name w:val="ft2669"/>
    <w:basedOn w:val="a3"/>
    <w:uiPriority w:val="99"/>
    <w:qFormat/>
    <w:rsid w:val="00CE6574"/>
    <w:rPr>
      <w:rFonts w:cs="Times New Roman"/>
    </w:rPr>
  </w:style>
  <w:style w:type="character" w:customStyle="1" w:styleId="ft2679">
    <w:name w:val="ft2679"/>
    <w:basedOn w:val="a3"/>
    <w:uiPriority w:val="99"/>
    <w:qFormat/>
    <w:rsid w:val="00CE6574"/>
    <w:rPr>
      <w:rFonts w:cs="Times New Roman"/>
    </w:rPr>
  </w:style>
  <w:style w:type="character" w:customStyle="1" w:styleId="ft2716">
    <w:name w:val="ft2716"/>
    <w:basedOn w:val="a3"/>
    <w:uiPriority w:val="99"/>
    <w:qFormat/>
    <w:rsid w:val="00CE6574"/>
    <w:rPr>
      <w:rFonts w:cs="Times New Roman"/>
    </w:rPr>
  </w:style>
  <w:style w:type="character" w:customStyle="1" w:styleId="ft2726">
    <w:name w:val="ft2726"/>
    <w:basedOn w:val="a3"/>
    <w:uiPriority w:val="99"/>
    <w:qFormat/>
    <w:rsid w:val="00CE6574"/>
    <w:rPr>
      <w:rFonts w:cs="Times New Roman"/>
    </w:rPr>
  </w:style>
  <w:style w:type="character" w:customStyle="1" w:styleId="ft2773">
    <w:name w:val="ft2773"/>
    <w:basedOn w:val="a3"/>
    <w:uiPriority w:val="99"/>
    <w:qFormat/>
    <w:rsid w:val="00CE6574"/>
    <w:rPr>
      <w:rFonts w:cs="Times New Roman"/>
    </w:rPr>
  </w:style>
  <w:style w:type="character" w:customStyle="1" w:styleId="ft2782">
    <w:name w:val="ft2782"/>
    <w:basedOn w:val="a3"/>
    <w:uiPriority w:val="99"/>
    <w:qFormat/>
    <w:rsid w:val="00CE6574"/>
    <w:rPr>
      <w:rFonts w:cs="Times New Roman"/>
    </w:rPr>
  </w:style>
  <w:style w:type="character" w:customStyle="1" w:styleId="ft2828">
    <w:name w:val="ft2828"/>
    <w:basedOn w:val="a3"/>
    <w:uiPriority w:val="99"/>
    <w:qFormat/>
    <w:rsid w:val="00CE6574"/>
    <w:rPr>
      <w:rFonts w:cs="Times New Roman"/>
    </w:rPr>
  </w:style>
  <w:style w:type="character" w:customStyle="1" w:styleId="ft2877">
    <w:name w:val="ft2877"/>
    <w:basedOn w:val="a3"/>
    <w:uiPriority w:val="99"/>
    <w:qFormat/>
    <w:rsid w:val="00CE6574"/>
    <w:rPr>
      <w:rFonts w:cs="Times New Roman"/>
    </w:rPr>
  </w:style>
  <w:style w:type="character" w:customStyle="1" w:styleId="ft2921">
    <w:name w:val="ft2921"/>
    <w:basedOn w:val="a3"/>
    <w:uiPriority w:val="99"/>
    <w:qFormat/>
    <w:rsid w:val="00CE6574"/>
    <w:rPr>
      <w:rFonts w:cs="Times New Roman"/>
    </w:rPr>
  </w:style>
  <w:style w:type="character" w:customStyle="1" w:styleId="ft2927">
    <w:name w:val="ft2927"/>
    <w:basedOn w:val="a3"/>
    <w:uiPriority w:val="99"/>
    <w:qFormat/>
    <w:rsid w:val="00CE6574"/>
    <w:rPr>
      <w:rFonts w:cs="Times New Roman"/>
    </w:rPr>
  </w:style>
  <w:style w:type="character" w:customStyle="1" w:styleId="ft2935">
    <w:name w:val="ft2935"/>
    <w:basedOn w:val="a3"/>
    <w:uiPriority w:val="99"/>
    <w:qFormat/>
    <w:rsid w:val="00CE6574"/>
    <w:rPr>
      <w:rFonts w:cs="Times New Roman"/>
    </w:rPr>
  </w:style>
  <w:style w:type="character" w:customStyle="1" w:styleId="ft2943">
    <w:name w:val="ft2943"/>
    <w:basedOn w:val="a3"/>
    <w:uiPriority w:val="99"/>
    <w:qFormat/>
    <w:rsid w:val="00CE6574"/>
    <w:rPr>
      <w:rFonts w:cs="Times New Roman"/>
    </w:rPr>
  </w:style>
  <w:style w:type="character" w:customStyle="1" w:styleId="ft2952">
    <w:name w:val="ft2952"/>
    <w:basedOn w:val="a3"/>
    <w:uiPriority w:val="99"/>
    <w:qFormat/>
    <w:rsid w:val="00CE6574"/>
    <w:rPr>
      <w:rFonts w:cs="Times New Roman"/>
    </w:rPr>
  </w:style>
  <w:style w:type="character" w:customStyle="1" w:styleId="ft2954">
    <w:name w:val="ft2954"/>
    <w:basedOn w:val="a3"/>
    <w:uiPriority w:val="99"/>
    <w:qFormat/>
    <w:rsid w:val="00CE6574"/>
    <w:rPr>
      <w:rFonts w:cs="Times New Roman"/>
    </w:rPr>
  </w:style>
  <w:style w:type="character" w:customStyle="1" w:styleId="ft2955">
    <w:name w:val="ft2955"/>
    <w:basedOn w:val="a3"/>
    <w:uiPriority w:val="99"/>
    <w:qFormat/>
    <w:rsid w:val="00CE6574"/>
    <w:rPr>
      <w:rFonts w:cs="Times New Roman"/>
    </w:rPr>
  </w:style>
  <w:style w:type="character" w:customStyle="1" w:styleId="ft2962">
    <w:name w:val="ft2962"/>
    <w:basedOn w:val="a3"/>
    <w:uiPriority w:val="99"/>
    <w:qFormat/>
    <w:rsid w:val="00CE6574"/>
    <w:rPr>
      <w:rFonts w:cs="Times New Roman"/>
    </w:rPr>
  </w:style>
  <w:style w:type="character" w:customStyle="1" w:styleId="ft2968">
    <w:name w:val="ft2968"/>
    <w:basedOn w:val="a3"/>
    <w:uiPriority w:val="99"/>
    <w:qFormat/>
    <w:rsid w:val="00CE6574"/>
    <w:rPr>
      <w:rFonts w:cs="Times New Roman"/>
    </w:rPr>
  </w:style>
  <w:style w:type="character" w:customStyle="1" w:styleId="ft2973">
    <w:name w:val="ft2973"/>
    <w:basedOn w:val="a3"/>
    <w:uiPriority w:val="99"/>
    <w:qFormat/>
    <w:rsid w:val="00CE6574"/>
    <w:rPr>
      <w:rFonts w:cs="Times New Roman"/>
    </w:rPr>
  </w:style>
  <w:style w:type="character" w:customStyle="1" w:styleId="ft2974">
    <w:name w:val="ft2974"/>
    <w:basedOn w:val="a3"/>
    <w:uiPriority w:val="99"/>
    <w:qFormat/>
    <w:rsid w:val="00CE6574"/>
    <w:rPr>
      <w:rFonts w:cs="Times New Roman"/>
    </w:rPr>
  </w:style>
  <w:style w:type="character" w:customStyle="1" w:styleId="ft2976">
    <w:name w:val="ft2976"/>
    <w:basedOn w:val="a3"/>
    <w:uiPriority w:val="99"/>
    <w:qFormat/>
    <w:rsid w:val="00CE6574"/>
    <w:rPr>
      <w:rFonts w:cs="Times New Roman"/>
    </w:rPr>
  </w:style>
  <w:style w:type="character" w:customStyle="1" w:styleId="ft2985">
    <w:name w:val="ft2985"/>
    <w:basedOn w:val="a3"/>
    <w:uiPriority w:val="99"/>
    <w:qFormat/>
    <w:rsid w:val="00CE6574"/>
    <w:rPr>
      <w:rFonts w:cs="Times New Roman"/>
    </w:rPr>
  </w:style>
  <w:style w:type="character" w:customStyle="1" w:styleId="ft3002">
    <w:name w:val="ft3002"/>
    <w:basedOn w:val="a3"/>
    <w:uiPriority w:val="99"/>
    <w:qFormat/>
    <w:rsid w:val="00CE6574"/>
    <w:rPr>
      <w:rFonts w:cs="Times New Roman"/>
    </w:rPr>
  </w:style>
  <w:style w:type="character" w:customStyle="1" w:styleId="ft3037">
    <w:name w:val="ft3037"/>
    <w:basedOn w:val="a3"/>
    <w:uiPriority w:val="99"/>
    <w:qFormat/>
    <w:rsid w:val="00CE6574"/>
    <w:rPr>
      <w:rFonts w:cs="Times New Roman"/>
    </w:rPr>
  </w:style>
  <w:style w:type="character" w:customStyle="1" w:styleId="ft3084">
    <w:name w:val="ft3084"/>
    <w:basedOn w:val="a3"/>
    <w:uiPriority w:val="99"/>
    <w:qFormat/>
    <w:rsid w:val="00CE6574"/>
    <w:rPr>
      <w:rFonts w:cs="Times New Roman"/>
    </w:rPr>
  </w:style>
  <w:style w:type="character" w:customStyle="1" w:styleId="ft3127">
    <w:name w:val="ft3127"/>
    <w:basedOn w:val="a3"/>
    <w:uiPriority w:val="99"/>
    <w:qFormat/>
    <w:rsid w:val="00CE6574"/>
    <w:rPr>
      <w:rFonts w:cs="Times New Roman"/>
    </w:rPr>
  </w:style>
  <w:style w:type="character" w:customStyle="1" w:styleId="ft3156">
    <w:name w:val="ft3156"/>
    <w:basedOn w:val="a3"/>
    <w:uiPriority w:val="99"/>
    <w:qFormat/>
    <w:rsid w:val="00CE6574"/>
    <w:rPr>
      <w:rFonts w:cs="Times New Roman"/>
    </w:rPr>
  </w:style>
  <w:style w:type="character" w:customStyle="1" w:styleId="ft3206">
    <w:name w:val="ft3206"/>
    <w:basedOn w:val="a3"/>
    <w:uiPriority w:val="99"/>
    <w:qFormat/>
    <w:rsid w:val="00CE6574"/>
    <w:rPr>
      <w:rFonts w:cs="Times New Roman"/>
    </w:rPr>
  </w:style>
  <w:style w:type="character" w:customStyle="1" w:styleId="ft3264">
    <w:name w:val="ft3264"/>
    <w:basedOn w:val="a3"/>
    <w:uiPriority w:val="99"/>
    <w:qFormat/>
    <w:rsid w:val="00CE6574"/>
    <w:rPr>
      <w:rFonts w:cs="Times New Roman"/>
    </w:rPr>
  </w:style>
  <w:style w:type="character" w:customStyle="1" w:styleId="ft3315">
    <w:name w:val="ft3315"/>
    <w:basedOn w:val="a3"/>
    <w:uiPriority w:val="99"/>
    <w:qFormat/>
    <w:rsid w:val="00CE6574"/>
    <w:rPr>
      <w:rFonts w:cs="Times New Roman"/>
    </w:rPr>
  </w:style>
  <w:style w:type="character" w:customStyle="1" w:styleId="ft3373">
    <w:name w:val="ft3373"/>
    <w:basedOn w:val="a3"/>
    <w:uiPriority w:val="99"/>
    <w:qFormat/>
    <w:rsid w:val="00CE6574"/>
    <w:rPr>
      <w:rFonts w:cs="Times New Roman"/>
    </w:rPr>
  </w:style>
  <w:style w:type="character" w:customStyle="1" w:styleId="ft3432">
    <w:name w:val="ft3432"/>
    <w:basedOn w:val="a3"/>
    <w:uiPriority w:val="99"/>
    <w:qFormat/>
    <w:rsid w:val="00CE6574"/>
    <w:rPr>
      <w:rFonts w:cs="Times New Roman"/>
    </w:rPr>
  </w:style>
  <w:style w:type="character" w:customStyle="1" w:styleId="ft3489">
    <w:name w:val="ft3489"/>
    <w:basedOn w:val="a3"/>
    <w:uiPriority w:val="99"/>
    <w:qFormat/>
    <w:rsid w:val="00CE6574"/>
    <w:rPr>
      <w:rFonts w:cs="Times New Roman"/>
    </w:rPr>
  </w:style>
  <w:style w:type="character" w:customStyle="1" w:styleId="ft3546">
    <w:name w:val="ft3546"/>
    <w:basedOn w:val="a3"/>
    <w:uiPriority w:val="99"/>
    <w:qFormat/>
    <w:rsid w:val="00CE6574"/>
    <w:rPr>
      <w:rFonts w:cs="Times New Roman"/>
    </w:rPr>
  </w:style>
  <w:style w:type="character" w:customStyle="1" w:styleId="ft3608">
    <w:name w:val="ft3608"/>
    <w:basedOn w:val="a3"/>
    <w:uiPriority w:val="99"/>
    <w:qFormat/>
    <w:rsid w:val="00CE6574"/>
    <w:rPr>
      <w:rFonts w:cs="Times New Roman"/>
    </w:rPr>
  </w:style>
  <w:style w:type="character" w:customStyle="1" w:styleId="ft3651">
    <w:name w:val="ft3651"/>
    <w:basedOn w:val="a3"/>
    <w:uiPriority w:val="99"/>
    <w:qFormat/>
    <w:rsid w:val="00CE6574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CE6574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CE6574"/>
    <w:rPr>
      <w:rFonts w:cs="Times New Roman"/>
    </w:rPr>
  </w:style>
  <w:style w:type="character" w:customStyle="1" w:styleId="1142">
    <w:name w:val="Знак Знак114"/>
    <w:uiPriority w:val="99"/>
    <w:locked/>
    <w:rsid w:val="00CE6574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CE6574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CE6574"/>
  </w:style>
  <w:style w:type="character" w:customStyle="1" w:styleId="ft9274">
    <w:name w:val="ft9274"/>
    <w:uiPriority w:val="99"/>
    <w:qFormat/>
    <w:rsid w:val="00CE6574"/>
  </w:style>
  <w:style w:type="character" w:customStyle="1" w:styleId="ft9282">
    <w:name w:val="ft9282"/>
    <w:uiPriority w:val="99"/>
    <w:qFormat/>
    <w:rsid w:val="00CE6574"/>
  </w:style>
  <w:style w:type="character" w:customStyle="1" w:styleId="ft9284">
    <w:name w:val="ft9284"/>
    <w:uiPriority w:val="99"/>
    <w:qFormat/>
    <w:rsid w:val="00CE6574"/>
  </w:style>
  <w:style w:type="character" w:customStyle="1" w:styleId="ft9287">
    <w:name w:val="ft9287"/>
    <w:uiPriority w:val="99"/>
    <w:qFormat/>
    <w:rsid w:val="00CE6574"/>
  </w:style>
  <w:style w:type="character" w:customStyle="1" w:styleId="ft9293">
    <w:name w:val="ft9293"/>
    <w:uiPriority w:val="99"/>
    <w:qFormat/>
    <w:rsid w:val="00CE6574"/>
  </w:style>
  <w:style w:type="character" w:customStyle="1" w:styleId="ft9299">
    <w:name w:val="ft9299"/>
    <w:uiPriority w:val="99"/>
    <w:qFormat/>
    <w:rsid w:val="00CE6574"/>
  </w:style>
  <w:style w:type="character" w:customStyle="1" w:styleId="ft9306">
    <w:name w:val="ft9306"/>
    <w:uiPriority w:val="99"/>
    <w:qFormat/>
    <w:rsid w:val="00CE6574"/>
  </w:style>
  <w:style w:type="character" w:customStyle="1" w:styleId="ft8849">
    <w:name w:val="ft8849"/>
    <w:uiPriority w:val="99"/>
    <w:qFormat/>
    <w:rsid w:val="00CE6574"/>
  </w:style>
  <w:style w:type="character" w:customStyle="1" w:styleId="ft9312">
    <w:name w:val="ft9312"/>
    <w:uiPriority w:val="99"/>
    <w:qFormat/>
    <w:rsid w:val="00CE6574"/>
  </w:style>
  <w:style w:type="character" w:customStyle="1" w:styleId="ft9316">
    <w:name w:val="ft9316"/>
    <w:uiPriority w:val="99"/>
    <w:qFormat/>
    <w:rsid w:val="00CE6574"/>
  </w:style>
  <w:style w:type="character" w:customStyle="1" w:styleId="ft9324">
    <w:name w:val="ft9324"/>
    <w:uiPriority w:val="99"/>
    <w:qFormat/>
    <w:rsid w:val="00CE6574"/>
  </w:style>
  <w:style w:type="character" w:customStyle="1" w:styleId="ft9330">
    <w:name w:val="ft9330"/>
    <w:uiPriority w:val="99"/>
    <w:qFormat/>
    <w:rsid w:val="00CE6574"/>
  </w:style>
  <w:style w:type="character" w:customStyle="1" w:styleId="18100">
    <w:name w:val="Знак Знак1810"/>
    <w:uiPriority w:val="99"/>
    <w:rsid w:val="00CE6574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CE6574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CE6574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CE6574"/>
    <w:rPr>
      <w:rFonts w:ascii="Wingdings" w:hAnsi="Wingdings"/>
    </w:rPr>
  </w:style>
  <w:style w:type="character" w:customStyle="1" w:styleId="WW8Num39z0">
    <w:name w:val="WW8Num39z0"/>
    <w:uiPriority w:val="99"/>
    <w:qFormat/>
    <w:rsid w:val="00CE6574"/>
    <w:rPr>
      <w:rFonts w:ascii="Wingdings" w:hAnsi="Wingdings"/>
    </w:rPr>
  </w:style>
  <w:style w:type="character" w:customStyle="1" w:styleId="WW8Num42z0">
    <w:name w:val="WW8Num42z0"/>
    <w:uiPriority w:val="99"/>
    <w:qFormat/>
    <w:rsid w:val="00CE6574"/>
    <w:rPr>
      <w:rFonts w:ascii="Wingdings" w:hAnsi="Wingdings"/>
    </w:rPr>
  </w:style>
  <w:style w:type="character" w:customStyle="1" w:styleId="WW8Num44z0">
    <w:name w:val="WW8Num44z0"/>
    <w:uiPriority w:val="99"/>
    <w:qFormat/>
    <w:rsid w:val="00CE6574"/>
    <w:rPr>
      <w:rFonts w:ascii="Wingdings" w:hAnsi="Wingdings"/>
    </w:rPr>
  </w:style>
  <w:style w:type="character" w:customStyle="1" w:styleId="WW8Num44z1">
    <w:name w:val="WW8Num44z1"/>
    <w:uiPriority w:val="99"/>
    <w:qFormat/>
    <w:rsid w:val="00CE6574"/>
    <w:rPr>
      <w:rFonts w:ascii="Courier New" w:hAnsi="Courier New"/>
    </w:rPr>
  </w:style>
  <w:style w:type="character" w:customStyle="1" w:styleId="WW8Num44z3">
    <w:name w:val="WW8Num44z3"/>
    <w:uiPriority w:val="99"/>
    <w:qFormat/>
    <w:rsid w:val="00CE6574"/>
    <w:rPr>
      <w:rFonts w:ascii="Symbol" w:hAnsi="Symbol"/>
    </w:rPr>
  </w:style>
  <w:style w:type="character" w:customStyle="1" w:styleId="WW8Num47z0">
    <w:name w:val="WW8Num47z0"/>
    <w:uiPriority w:val="99"/>
    <w:qFormat/>
    <w:rsid w:val="00CE6574"/>
    <w:rPr>
      <w:rFonts w:ascii="Wingdings" w:hAnsi="Wingdings"/>
    </w:rPr>
  </w:style>
  <w:style w:type="character" w:customStyle="1" w:styleId="WW8Num47z1">
    <w:name w:val="WW8Num47z1"/>
    <w:uiPriority w:val="99"/>
    <w:qFormat/>
    <w:rsid w:val="00CE6574"/>
    <w:rPr>
      <w:rFonts w:ascii="Courier New" w:hAnsi="Courier New"/>
    </w:rPr>
  </w:style>
  <w:style w:type="character" w:customStyle="1" w:styleId="WW8Num47z3">
    <w:name w:val="WW8Num47z3"/>
    <w:uiPriority w:val="99"/>
    <w:qFormat/>
    <w:rsid w:val="00CE6574"/>
    <w:rPr>
      <w:rFonts w:ascii="Symbol" w:hAnsi="Symbol"/>
    </w:rPr>
  </w:style>
  <w:style w:type="character" w:customStyle="1" w:styleId="WW8Num50z0">
    <w:name w:val="WW8Num50z0"/>
    <w:uiPriority w:val="99"/>
    <w:qFormat/>
    <w:rsid w:val="00CE6574"/>
    <w:rPr>
      <w:rFonts w:ascii="Wingdings" w:hAnsi="Wingdings"/>
    </w:rPr>
  </w:style>
  <w:style w:type="character" w:customStyle="1" w:styleId="WW8Num51z0">
    <w:name w:val="WW8Num51z0"/>
    <w:uiPriority w:val="99"/>
    <w:qFormat/>
    <w:rsid w:val="00CE6574"/>
    <w:rPr>
      <w:rFonts w:ascii="Wingdings" w:hAnsi="Wingdings"/>
    </w:rPr>
  </w:style>
  <w:style w:type="character" w:customStyle="1" w:styleId="WW8Num52z0">
    <w:name w:val="WW8Num52z0"/>
    <w:uiPriority w:val="99"/>
    <w:qFormat/>
    <w:rsid w:val="00CE6574"/>
    <w:rPr>
      <w:rFonts w:ascii="Symbol" w:hAnsi="Symbol"/>
    </w:rPr>
  </w:style>
  <w:style w:type="character" w:customStyle="1" w:styleId="WW8Num53z0">
    <w:name w:val="WW8Num53z0"/>
    <w:uiPriority w:val="99"/>
    <w:qFormat/>
    <w:rsid w:val="00CE6574"/>
    <w:rPr>
      <w:rFonts w:ascii="Wingdings" w:hAnsi="Wingdings"/>
    </w:rPr>
  </w:style>
  <w:style w:type="character" w:customStyle="1" w:styleId="WW8Num53z1">
    <w:name w:val="WW8Num53z1"/>
    <w:uiPriority w:val="99"/>
    <w:qFormat/>
    <w:rsid w:val="00CE6574"/>
    <w:rPr>
      <w:rFonts w:ascii="Courier New" w:hAnsi="Courier New"/>
    </w:rPr>
  </w:style>
  <w:style w:type="character" w:customStyle="1" w:styleId="WW8Num53z3">
    <w:name w:val="WW8Num53z3"/>
    <w:uiPriority w:val="99"/>
    <w:qFormat/>
    <w:rsid w:val="00CE6574"/>
    <w:rPr>
      <w:rFonts w:ascii="Symbol" w:hAnsi="Symbol"/>
    </w:rPr>
  </w:style>
  <w:style w:type="character" w:customStyle="1" w:styleId="WW8Num55z0">
    <w:name w:val="WW8Num55z0"/>
    <w:uiPriority w:val="99"/>
    <w:qFormat/>
    <w:rsid w:val="00CE6574"/>
    <w:rPr>
      <w:rFonts w:ascii="Symbol" w:hAnsi="Symbol"/>
    </w:rPr>
  </w:style>
  <w:style w:type="character" w:customStyle="1" w:styleId="WW8Num56z0">
    <w:name w:val="WW8Num56z0"/>
    <w:uiPriority w:val="99"/>
    <w:qFormat/>
    <w:rsid w:val="00CE6574"/>
    <w:rPr>
      <w:rFonts w:ascii="Symbol" w:hAnsi="Symbol"/>
    </w:rPr>
  </w:style>
  <w:style w:type="character" w:customStyle="1" w:styleId="WW8Num59z0">
    <w:name w:val="WW8Num59z0"/>
    <w:uiPriority w:val="99"/>
    <w:qFormat/>
    <w:rsid w:val="00CE6574"/>
    <w:rPr>
      <w:rFonts w:ascii="Symbol" w:hAnsi="Symbol"/>
    </w:rPr>
  </w:style>
  <w:style w:type="character" w:customStyle="1" w:styleId="WW8Num63z0">
    <w:name w:val="WW8Num63z0"/>
    <w:uiPriority w:val="99"/>
    <w:qFormat/>
    <w:rsid w:val="00CE6574"/>
    <w:rPr>
      <w:rFonts w:ascii="Symbol" w:hAnsi="Symbol"/>
    </w:rPr>
  </w:style>
  <w:style w:type="character" w:customStyle="1" w:styleId="WW8Num66z0">
    <w:name w:val="WW8Num66z0"/>
    <w:uiPriority w:val="99"/>
    <w:qFormat/>
    <w:rsid w:val="00CE6574"/>
    <w:rPr>
      <w:rFonts w:ascii="Symbol" w:hAnsi="Symbol"/>
    </w:rPr>
  </w:style>
  <w:style w:type="character" w:customStyle="1" w:styleId="WW8Num69z1">
    <w:name w:val="WW8Num69z1"/>
    <w:uiPriority w:val="99"/>
    <w:qFormat/>
    <w:rsid w:val="00CE6574"/>
    <w:rPr>
      <w:rFonts w:ascii="Wingdings" w:hAnsi="Wingdings"/>
    </w:rPr>
  </w:style>
  <w:style w:type="character" w:customStyle="1" w:styleId="WW8Num72z0">
    <w:name w:val="WW8Num72z0"/>
    <w:uiPriority w:val="99"/>
    <w:qFormat/>
    <w:rsid w:val="00CE6574"/>
    <w:rPr>
      <w:rFonts w:ascii="Symbol" w:hAnsi="Symbol"/>
    </w:rPr>
  </w:style>
  <w:style w:type="character" w:customStyle="1" w:styleId="WW8Num72z1">
    <w:name w:val="WW8Num72z1"/>
    <w:uiPriority w:val="99"/>
    <w:qFormat/>
    <w:rsid w:val="00CE6574"/>
    <w:rPr>
      <w:rFonts w:ascii="Courier New" w:hAnsi="Courier New"/>
    </w:rPr>
  </w:style>
  <w:style w:type="character" w:customStyle="1" w:styleId="WW8Num72z2">
    <w:name w:val="WW8Num72z2"/>
    <w:uiPriority w:val="99"/>
    <w:qFormat/>
    <w:rsid w:val="00CE6574"/>
    <w:rPr>
      <w:rFonts w:ascii="Wingdings" w:hAnsi="Wingdings"/>
    </w:rPr>
  </w:style>
  <w:style w:type="character" w:customStyle="1" w:styleId="WW8Num74z0">
    <w:name w:val="WW8Num74z0"/>
    <w:uiPriority w:val="99"/>
    <w:qFormat/>
    <w:rsid w:val="00CE6574"/>
    <w:rPr>
      <w:rFonts w:ascii="Symbol" w:hAnsi="Symbol"/>
    </w:rPr>
  </w:style>
  <w:style w:type="character" w:customStyle="1" w:styleId="WW8Num75z0">
    <w:name w:val="WW8Num75z0"/>
    <w:uiPriority w:val="99"/>
    <w:qFormat/>
    <w:rsid w:val="00CE6574"/>
    <w:rPr>
      <w:rFonts w:ascii="Wingdings" w:hAnsi="Wingdings"/>
    </w:rPr>
  </w:style>
  <w:style w:type="character" w:customStyle="1" w:styleId="WW8Num75z1">
    <w:name w:val="WW8Num75z1"/>
    <w:uiPriority w:val="99"/>
    <w:qFormat/>
    <w:rsid w:val="00CE6574"/>
    <w:rPr>
      <w:rFonts w:ascii="Courier New" w:hAnsi="Courier New"/>
    </w:rPr>
  </w:style>
  <w:style w:type="character" w:customStyle="1" w:styleId="WW8Num75z3">
    <w:name w:val="WW8Num75z3"/>
    <w:uiPriority w:val="99"/>
    <w:qFormat/>
    <w:rsid w:val="00CE6574"/>
    <w:rPr>
      <w:rFonts w:ascii="Symbol" w:hAnsi="Symbol"/>
    </w:rPr>
  </w:style>
  <w:style w:type="character" w:customStyle="1" w:styleId="WW8Num77z0">
    <w:name w:val="WW8Num77z0"/>
    <w:uiPriority w:val="99"/>
    <w:qFormat/>
    <w:rsid w:val="00CE6574"/>
    <w:rPr>
      <w:rFonts w:ascii="Symbol" w:hAnsi="Symbol"/>
    </w:rPr>
  </w:style>
  <w:style w:type="character" w:customStyle="1" w:styleId="WW8Num78z0">
    <w:name w:val="WW8Num78z0"/>
    <w:uiPriority w:val="99"/>
    <w:qFormat/>
    <w:rsid w:val="00CE6574"/>
    <w:rPr>
      <w:rFonts w:ascii="Wingdings" w:hAnsi="Wingdings"/>
    </w:rPr>
  </w:style>
  <w:style w:type="character" w:customStyle="1" w:styleId="WW8Num78z1">
    <w:name w:val="WW8Num78z1"/>
    <w:uiPriority w:val="99"/>
    <w:qFormat/>
    <w:rsid w:val="00CE6574"/>
    <w:rPr>
      <w:rFonts w:ascii="Courier New" w:hAnsi="Courier New"/>
    </w:rPr>
  </w:style>
  <w:style w:type="character" w:customStyle="1" w:styleId="WW8Num78z3">
    <w:name w:val="WW8Num78z3"/>
    <w:uiPriority w:val="99"/>
    <w:qFormat/>
    <w:rsid w:val="00CE6574"/>
    <w:rPr>
      <w:rFonts w:ascii="Symbol" w:hAnsi="Symbol"/>
    </w:rPr>
  </w:style>
  <w:style w:type="character" w:customStyle="1" w:styleId="WW8Num79z0">
    <w:name w:val="WW8Num79z0"/>
    <w:uiPriority w:val="99"/>
    <w:qFormat/>
    <w:rsid w:val="00CE6574"/>
    <w:rPr>
      <w:rFonts w:ascii="Symbol" w:hAnsi="Symbol"/>
    </w:rPr>
  </w:style>
  <w:style w:type="character" w:customStyle="1" w:styleId="WW8Num86z0">
    <w:name w:val="WW8Num86z0"/>
    <w:uiPriority w:val="99"/>
    <w:qFormat/>
    <w:rsid w:val="00CE6574"/>
    <w:rPr>
      <w:rFonts w:ascii="Wingdings" w:hAnsi="Wingdings"/>
    </w:rPr>
  </w:style>
  <w:style w:type="character" w:customStyle="1" w:styleId="WW8Num86z1">
    <w:name w:val="WW8Num86z1"/>
    <w:uiPriority w:val="99"/>
    <w:qFormat/>
    <w:rsid w:val="00CE6574"/>
    <w:rPr>
      <w:rFonts w:ascii="Courier New" w:hAnsi="Courier New"/>
    </w:rPr>
  </w:style>
  <w:style w:type="character" w:customStyle="1" w:styleId="WW8Num86z3">
    <w:name w:val="WW8Num86z3"/>
    <w:uiPriority w:val="99"/>
    <w:qFormat/>
    <w:rsid w:val="00CE6574"/>
    <w:rPr>
      <w:rFonts w:ascii="Symbol" w:hAnsi="Symbol"/>
    </w:rPr>
  </w:style>
  <w:style w:type="character" w:customStyle="1" w:styleId="WW8Num87z0">
    <w:name w:val="WW8Num87z0"/>
    <w:uiPriority w:val="99"/>
    <w:qFormat/>
    <w:rsid w:val="00CE6574"/>
    <w:rPr>
      <w:rFonts w:ascii="Symbol" w:hAnsi="Symbol"/>
    </w:rPr>
  </w:style>
  <w:style w:type="character" w:customStyle="1" w:styleId="WW8Num89z0">
    <w:name w:val="WW8Num89z0"/>
    <w:uiPriority w:val="99"/>
    <w:qFormat/>
    <w:rsid w:val="00CE6574"/>
    <w:rPr>
      <w:rFonts w:ascii="Symbol" w:hAnsi="Symbol"/>
    </w:rPr>
  </w:style>
  <w:style w:type="character" w:customStyle="1" w:styleId="WW8Num90z0">
    <w:name w:val="WW8Num90z0"/>
    <w:uiPriority w:val="99"/>
    <w:qFormat/>
    <w:rsid w:val="00CE6574"/>
    <w:rPr>
      <w:rFonts w:ascii="Symbol" w:hAnsi="Symbol"/>
    </w:rPr>
  </w:style>
  <w:style w:type="character" w:customStyle="1" w:styleId="WW8Num92z0">
    <w:name w:val="WW8Num92z0"/>
    <w:uiPriority w:val="99"/>
    <w:qFormat/>
    <w:rsid w:val="00CE6574"/>
    <w:rPr>
      <w:rFonts w:ascii="Symbol" w:hAnsi="Symbol"/>
    </w:rPr>
  </w:style>
  <w:style w:type="character" w:customStyle="1" w:styleId="WW8Num93z0">
    <w:name w:val="WW8Num93z0"/>
    <w:uiPriority w:val="99"/>
    <w:qFormat/>
    <w:rsid w:val="00CE6574"/>
    <w:rPr>
      <w:rFonts w:ascii="Wingdings" w:hAnsi="Wingdings"/>
    </w:rPr>
  </w:style>
  <w:style w:type="character" w:customStyle="1" w:styleId="WW8Num93z1">
    <w:name w:val="WW8Num93z1"/>
    <w:uiPriority w:val="99"/>
    <w:qFormat/>
    <w:rsid w:val="00CE6574"/>
    <w:rPr>
      <w:rFonts w:ascii="Courier New" w:hAnsi="Courier New"/>
    </w:rPr>
  </w:style>
  <w:style w:type="character" w:customStyle="1" w:styleId="WW8Num93z3">
    <w:name w:val="WW8Num93z3"/>
    <w:uiPriority w:val="99"/>
    <w:qFormat/>
    <w:rsid w:val="00CE6574"/>
    <w:rPr>
      <w:rFonts w:ascii="Symbol" w:hAnsi="Symbol"/>
    </w:rPr>
  </w:style>
  <w:style w:type="character" w:customStyle="1" w:styleId="WW8Num94z0">
    <w:name w:val="WW8Num94z0"/>
    <w:uiPriority w:val="99"/>
    <w:qFormat/>
    <w:rsid w:val="00CE6574"/>
    <w:rPr>
      <w:rFonts w:ascii="Symbol" w:hAnsi="Symbol"/>
    </w:rPr>
  </w:style>
  <w:style w:type="character" w:customStyle="1" w:styleId="WW8Num97z0">
    <w:name w:val="WW8Num97z0"/>
    <w:uiPriority w:val="99"/>
    <w:qFormat/>
    <w:rsid w:val="00CE6574"/>
    <w:rPr>
      <w:rFonts w:ascii="Symbol" w:hAnsi="Symbol"/>
    </w:rPr>
  </w:style>
  <w:style w:type="character" w:customStyle="1" w:styleId="WW8Num99z0">
    <w:name w:val="WW8Num99z0"/>
    <w:uiPriority w:val="99"/>
    <w:qFormat/>
    <w:rsid w:val="00CE6574"/>
    <w:rPr>
      <w:rFonts w:ascii="Symbol" w:hAnsi="Symbol"/>
    </w:rPr>
  </w:style>
  <w:style w:type="character" w:customStyle="1" w:styleId="WW8Num101z0">
    <w:name w:val="WW8Num101z0"/>
    <w:uiPriority w:val="99"/>
    <w:qFormat/>
    <w:rsid w:val="00CE6574"/>
    <w:rPr>
      <w:rFonts w:ascii="Symbol" w:hAnsi="Symbol"/>
    </w:rPr>
  </w:style>
  <w:style w:type="character" w:customStyle="1" w:styleId="WW8Num104z0">
    <w:name w:val="WW8Num104z0"/>
    <w:uiPriority w:val="99"/>
    <w:qFormat/>
    <w:rsid w:val="00CE6574"/>
    <w:rPr>
      <w:rFonts w:ascii="Symbol" w:hAnsi="Symbol"/>
    </w:rPr>
  </w:style>
  <w:style w:type="character" w:customStyle="1" w:styleId="WW8Num107z0">
    <w:name w:val="WW8Num107z0"/>
    <w:uiPriority w:val="99"/>
    <w:qFormat/>
    <w:rsid w:val="00CE6574"/>
    <w:rPr>
      <w:rFonts w:ascii="Symbol" w:hAnsi="Symbol"/>
    </w:rPr>
  </w:style>
  <w:style w:type="character" w:customStyle="1" w:styleId="WW8Num109z0">
    <w:name w:val="WW8Num109z0"/>
    <w:uiPriority w:val="99"/>
    <w:qFormat/>
    <w:rsid w:val="00CE6574"/>
    <w:rPr>
      <w:rFonts w:ascii="Symbol" w:hAnsi="Symbol"/>
    </w:rPr>
  </w:style>
  <w:style w:type="character" w:customStyle="1" w:styleId="WW8Num112z1">
    <w:name w:val="WW8Num112z1"/>
    <w:uiPriority w:val="99"/>
    <w:qFormat/>
    <w:rsid w:val="00CE6574"/>
    <w:rPr>
      <w:color w:val="000000"/>
    </w:rPr>
  </w:style>
  <w:style w:type="character" w:customStyle="1" w:styleId="WW8Num114z0">
    <w:name w:val="WW8Num114z0"/>
    <w:uiPriority w:val="99"/>
    <w:qFormat/>
    <w:rsid w:val="00CE6574"/>
    <w:rPr>
      <w:rFonts w:ascii="Symbol" w:hAnsi="Symbol"/>
    </w:rPr>
  </w:style>
  <w:style w:type="character" w:customStyle="1" w:styleId="WW8Num117z0">
    <w:name w:val="WW8Num117z0"/>
    <w:uiPriority w:val="99"/>
    <w:qFormat/>
    <w:rsid w:val="00CE6574"/>
    <w:rPr>
      <w:rFonts w:ascii="Symbol" w:hAnsi="Symbol"/>
    </w:rPr>
  </w:style>
  <w:style w:type="character" w:customStyle="1" w:styleId="WW8Num118z0">
    <w:name w:val="WW8Num118z0"/>
    <w:uiPriority w:val="99"/>
    <w:qFormat/>
    <w:rsid w:val="00CE6574"/>
    <w:rPr>
      <w:rFonts w:ascii="Wingdings" w:hAnsi="Wingdings"/>
    </w:rPr>
  </w:style>
  <w:style w:type="character" w:customStyle="1" w:styleId="WW8Num118z1">
    <w:name w:val="WW8Num118z1"/>
    <w:uiPriority w:val="99"/>
    <w:qFormat/>
    <w:rsid w:val="00CE6574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CE6574"/>
    <w:rPr>
      <w:rFonts w:ascii="Symbol" w:hAnsi="Symbol"/>
    </w:rPr>
  </w:style>
  <w:style w:type="character" w:customStyle="1" w:styleId="WW8Num120z0">
    <w:name w:val="WW8Num120z0"/>
    <w:uiPriority w:val="99"/>
    <w:qFormat/>
    <w:rsid w:val="00CE6574"/>
    <w:rPr>
      <w:rFonts w:ascii="Symbol" w:hAnsi="Symbol"/>
    </w:rPr>
  </w:style>
  <w:style w:type="character" w:customStyle="1" w:styleId="WW8Num121z0">
    <w:name w:val="WW8Num121z0"/>
    <w:uiPriority w:val="99"/>
    <w:qFormat/>
    <w:rsid w:val="00CE6574"/>
    <w:rPr>
      <w:rFonts w:ascii="Symbol" w:hAnsi="Symbol"/>
    </w:rPr>
  </w:style>
  <w:style w:type="character" w:customStyle="1" w:styleId="WW8Num124z0">
    <w:name w:val="WW8Num124z0"/>
    <w:uiPriority w:val="99"/>
    <w:qFormat/>
    <w:rsid w:val="00CE6574"/>
    <w:rPr>
      <w:rFonts w:ascii="Symbol" w:hAnsi="Symbol"/>
    </w:rPr>
  </w:style>
  <w:style w:type="character" w:customStyle="1" w:styleId="WW8Num125z0">
    <w:name w:val="WW8Num125z0"/>
    <w:uiPriority w:val="99"/>
    <w:qFormat/>
    <w:rsid w:val="00CE6574"/>
    <w:rPr>
      <w:rFonts w:ascii="Wingdings" w:hAnsi="Wingdings"/>
    </w:rPr>
  </w:style>
  <w:style w:type="character" w:customStyle="1" w:styleId="WW8Num125z1">
    <w:name w:val="WW8Num125z1"/>
    <w:uiPriority w:val="99"/>
    <w:qFormat/>
    <w:rsid w:val="00CE6574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CE6574"/>
    <w:rPr>
      <w:rFonts w:ascii="Symbol" w:hAnsi="Symbol"/>
    </w:rPr>
  </w:style>
  <w:style w:type="character" w:customStyle="1" w:styleId="WW8Num126z0">
    <w:name w:val="WW8Num126z0"/>
    <w:uiPriority w:val="99"/>
    <w:qFormat/>
    <w:rsid w:val="00CE6574"/>
    <w:rPr>
      <w:rFonts w:ascii="Symbol" w:hAnsi="Symbol"/>
    </w:rPr>
  </w:style>
  <w:style w:type="character" w:customStyle="1" w:styleId="WW8Num127z0">
    <w:name w:val="WW8Num127z0"/>
    <w:uiPriority w:val="99"/>
    <w:qFormat/>
    <w:rsid w:val="00CE6574"/>
    <w:rPr>
      <w:rFonts w:ascii="Symbol" w:hAnsi="Symbol"/>
    </w:rPr>
  </w:style>
  <w:style w:type="character" w:customStyle="1" w:styleId="WW8Num130z0">
    <w:name w:val="WW8Num130z0"/>
    <w:uiPriority w:val="99"/>
    <w:qFormat/>
    <w:rsid w:val="00CE6574"/>
    <w:rPr>
      <w:rFonts w:ascii="Symbol" w:hAnsi="Symbol"/>
    </w:rPr>
  </w:style>
  <w:style w:type="character" w:customStyle="1" w:styleId="WW8Num131z0">
    <w:name w:val="WW8Num131z0"/>
    <w:uiPriority w:val="99"/>
    <w:qFormat/>
    <w:rsid w:val="00CE6574"/>
    <w:rPr>
      <w:rFonts w:ascii="Symbol" w:hAnsi="Symbol"/>
    </w:rPr>
  </w:style>
  <w:style w:type="character" w:customStyle="1" w:styleId="WW8Num132z0">
    <w:name w:val="WW8Num132z0"/>
    <w:uiPriority w:val="99"/>
    <w:qFormat/>
    <w:rsid w:val="00CE6574"/>
    <w:rPr>
      <w:rFonts w:ascii="Symbol" w:hAnsi="Symbol"/>
    </w:rPr>
  </w:style>
  <w:style w:type="character" w:customStyle="1" w:styleId="WW8Num134z0">
    <w:name w:val="WW8Num134z0"/>
    <w:uiPriority w:val="99"/>
    <w:qFormat/>
    <w:rsid w:val="00CE6574"/>
    <w:rPr>
      <w:rFonts w:ascii="Wingdings" w:hAnsi="Wingdings"/>
    </w:rPr>
  </w:style>
  <w:style w:type="character" w:customStyle="1" w:styleId="WW8Num136z0">
    <w:name w:val="WW8Num136z0"/>
    <w:uiPriority w:val="99"/>
    <w:qFormat/>
    <w:rsid w:val="00CE6574"/>
    <w:rPr>
      <w:rFonts w:ascii="Symbol" w:hAnsi="Symbol"/>
    </w:rPr>
  </w:style>
  <w:style w:type="character" w:customStyle="1" w:styleId="WW8Num139z0">
    <w:name w:val="WW8Num139z0"/>
    <w:uiPriority w:val="99"/>
    <w:qFormat/>
    <w:rsid w:val="00CE6574"/>
    <w:rPr>
      <w:rFonts w:ascii="Symbol" w:hAnsi="Symbol"/>
    </w:rPr>
  </w:style>
  <w:style w:type="character" w:customStyle="1" w:styleId="WW8Num143z0">
    <w:name w:val="WW8Num143z0"/>
    <w:uiPriority w:val="99"/>
    <w:qFormat/>
    <w:rsid w:val="00CE6574"/>
    <w:rPr>
      <w:rFonts w:ascii="Symbol" w:hAnsi="Symbol"/>
    </w:rPr>
  </w:style>
  <w:style w:type="character" w:customStyle="1" w:styleId="WW8Num144z0">
    <w:name w:val="WW8Num144z0"/>
    <w:uiPriority w:val="99"/>
    <w:qFormat/>
    <w:rsid w:val="00CE6574"/>
    <w:rPr>
      <w:rFonts w:ascii="Symbol" w:hAnsi="Symbol"/>
    </w:rPr>
  </w:style>
  <w:style w:type="character" w:customStyle="1" w:styleId="WW8Num145z0">
    <w:name w:val="WW8Num145z0"/>
    <w:uiPriority w:val="99"/>
    <w:qFormat/>
    <w:rsid w:val="00CE6574"/>
    <w:rPr>
      <w:rFonts w:ascii="Symbol" w:hAnsi="Symbol"/>
    </w:rPr>
  </w:style>
  <w:style w:type="character" w:customStyle="1" w:styleId="WW8Num146z0">
    <w:name w:val="WW8Num146z0"/>
    <w:uiPriority w:val="99"/>
    <w:qFormat/>
    <w:rsid w:val="00CE6574"/>
    <w:rPr>
      <w:rFonts w:ascii="Symbol" w:hAnsi="Symbol"/>
    </w:rPr>
  </w:style>
  <w:style w:type="character" w:customStyle="1" w:styleId="WW8Num147z0">
    <w:name w:val="WW8Num147z0"/>
    <w:uiPriority w:val="99"/>
    <w:qFormat/>
    <w:rsid w:val="00CE6574"/>
    <w:rPr>
      <w:rFonts w:ascii="Wingdings" w:hAnsi="Wingdings"/>
    </w:rPr>
  </w:style>
  <w:style w:type="character" w:customStyle="1" w:styleId="WW8Num147z1">
    <w:name w:val="WW8Num147z1"/>
    <w:uiPriority w:val="99"/>
    <w:qFormat/>
    <w:rsid w:val="00CE6574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CE6574"/>
    <w:rPr>
      <w:rFonts w:ascii="Symbol" w:hAnsi="Symbol"/>
    </w:rPr>
  </w:style>
  <w:style w:type="character" w:customStyle="1" w:styleId="WW8Num150z0">
    <w:name w:val="WW8Num150z0"/>
    <w:uiPriority w:val="99"/>
    <w:qFormat/>
    <w:rsid w:val="00CE6574"/>
    <w:rPr>
      <w:rFonts w:ascii="Symbol" w:hAnsi="Symbol"/>
    </w:rPr>
  </w:style>
  <w:style w:type="character" w:customStyle="1" w:styleId="WW8Num157z0">
    <w:name w:val="WW8Num157z0"/>
    <w:uiPriority w:val="99"/>
    <w:qFormat/>
    <w:rsid w:val="00CE6574"/>
    <w:rPr>
      <w:rFonts w:ascii="Symbol" w:hAnsi="Symbol"/>
    </w:rPr>
  </w:style>
  <w:style w:type="character" w:customStyle="1" w:styleId="WW8Num159z0">
    <w:name w:val="WW8Num159z0"/>
    <w:uiPriority w:val="99"/>
    <w:qFormat/>
    <w:rsid w:val="00CE6574"/>
    <w:rPr>
      <w:rFonts w:ascii="Symbol" w:hAnsi="Symbol"/>
    </w:rPr>
  </w:style>
  <w:style w:type="character" w:customStyle="1" w:styleId="WW8Num160z0">
    <w:name w:val="WW8Num160z0"/>
    <w:uiPriority w:val="99"/>
    <w:qFormat/>
    <w:rsid w:val="00CE6574"/>
    <w:rPr>
      <w:rFonts w:ascii="Symbol" w:hAnsi="Symbol"/>
    </w:rPr>
  </w:style>
  <w:style w:type="character" w:customStyle="1" w:styleId="WW8Num162z0">
    <w:name w:val="WW8Num162z0"/>
    <w:uiPriority w:val="99"/>
    <w:qFormat/>
    <w:rsid w:val="00CE6574"/>
    <w:rPr>
      <w:rFonts w:ascii="Symbol" w:hAnsi="Symbol"/>
    </w:rPr>
  </w:style>
  <w:style w:type="character" w:customStyle="1" w:styleId="WW8Num163z0">
    <w:name w:val="WW8Num163z0"/>
    <w:uiPriority w:val="99"/>
    <w:qFormat/>
    <w:rsid w:val="00CE6574"/>
    <w:rPr>
      <w:rFonts w:ascii="Symbol" w:hAnsi="Symbol"/>
    </w:rPr>
  </w:style>
  <w:style w:type="character" w:customStyle="1" w:styleId="WW8Num164z0">
    <w:name w:val="WW8Num164z0"/>
    <w:uiPriority w:val="99"/>
    <w:qFormat/>
    <w:rsid w:val="00CE6574"/>
    <w:rPr>
      <w:rFonts w:ascii="Wingdings" w:hAnsi="Wingdings"/>
    </w:rPr>
  </w:style>
  <w:style w:type="character" w:customStyle="1" w:styleId="WW8Num164z1">
    <w:name w:val="WW8Num164z1"/>
    <w:uiPriority w:val="99"/>
    <w:qFormat/>
    <w:rsid w:val="00CE6574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CE6574"/>
    <w:rPr>
      <w:rFonts w:ascii="Symbol" w:hAnsi="Symbol"/>
    </w:rPr>
  </w:style>
  <w:style w:type="character" w:customStyle="1" w:styleId="WW8Num168z0">
    <w:name w:val="WW8Num168z0"/>
    <w:uiPriority w:val="99"/>
    <w:qFormat/>
    <w:rsid w:val="00CE6574"/>
    <w:rPr>
      <w:rFonts w:ascii="Symbol" w:hAnsi="Symbol"/>
    </w:rPr>
  </w:style>
  <w:style w:type="character" w:customStyle="1" w:styleId="WW8Num169z0">
    <w:name w:val="WW8Num169z0"/>
    <w:uiPriority w:val="99"/>
    <w:qFormat/>
    <w:rsid w:val="00CE6574"/>
    <w:rPr>
      <w:rFonts w:ascii="Symbol" w:hAnsi="Symbol"/>
    </w:rPr>
  </w:style>
  <w:style w:type="character" w:customStyle="1" w:styleId="WW8Num170z0">
    <w:name w:val="WW8Num170z0"/>
    <w:uiPriority w:val="99"/>
    <w:qFormat/>
    <w:rsid w:val="00CE6574"/>
    <w:rPr>
      <w:rFonts w:ascii="Symbol" w:hAnsi="Symbol"/>
    </w:rPr>
  </w:style>
  <w:style w:type="character" w:customStyle="1" w:styleId="WW8Num174z0">
    <w:name w:val="WW8Num174z0"/>
    <w:uiPriority w:val="99"/>
    <w:qFormat/>
    <w:rsid w:val="00CE6574"/>
    <w:rPr>
      <w:rFonts w:ascii="Symbol" w:hAnsi="Symbol"/>
    </w:rPr>
  </w:style>
  <w:style w:type="character" w:customStyle="1" w:styleId="WW8Num177z0">
    <w:name w:val="WW8Num177z0"/>
    <w:uiPriority w:val="99"/>
    <w:qFormat/>
    <w:rsid w:val="00CE6574"/>
    <w:rPr>
      <w:rFonts w:ascii="Symbol" w:hAnsi="Symbol"/>
    </w:rPr>
  </w:style>
  <w:style w:type="character" w:customStyle="1" w:styleId="WW8Num178z0">
    <w:name w:val="WW8Num178z0"/>
    <w:uiPriority w:val="99"/>
    <w:qFormat/>
    <w:rsid w:val="00CE6574"/>
    <w:rPr>
      <w:rFonts w:ascii="Symbol" w:hAnsi="Symbol"/>
    </w:rPr>
  </w:style>
  <w:style w:type="character" w:customStyle="1" w:styleId="WW8Num182z0">
    <w:name w:val="WW8Num182z0"/>
    <w:uiPriority w:val="99"/>
    <w:qFormat/>
    <w:rsid w:val="00CE6574"/>
    <w:rPr>
      <w:rFonts w:ascii="Symbol" w:hAnsi="Symbol"/>
    </w:rPr>
  </w:style>
  <w:style w:type="character" w:customStyle="1" w:styleId="WW8Num37z0">
    <w:name w:val="WW8Num37z0"/>
    <w:uiPriority w:val="99"/>
    <w:qFormat/>
    <w:rsid w:val="00CE6574"/>
    <w:rPr>
      <w:rFonts w:ascii="Wingdings" w:hAnsi="Wingdings"/>
    </w:rPr>
  </w:style>
  <w:style w:type="character" w:customStyle="1" w:styleId="WW8Num38z0">
    <w:name w:val="WW8Num38z0"/>
    <w:uiPriority w:val="99"/>
    <w:qFormat/>
    <w:rsid w:val="00CE6574"/>
    <w:rPr>
      <w:rFonts w:ascii="Wingdings" w:hAnsi="Wingdings"/>
    </w:rPr>
  </w:style>
  <w:style w:type="character" w:customStyle="1" w:styleId="WW8Num40z0">
    <w:name w:val="WW8Num40z0"/>
    <w:uiPriority w:val="99"/>
    <w:qFormat/>
    <w:rsid w:val="00CE6574"/>
    <w:rPr>
      <w:rFonts w:ascii="Wingdings" w:hAnsi="Wingdings"/>
    </w:rPr>
  </w:style>
  <w:style w:type="character" w:customStyle="1" w:styleId="WW8Num41z0">
    <w:name w:val="WW8Num41z0"/>
    <w:uiPriority w:val="99"/>
    <w:qFormat/>
    <w:rsid w:val="00CE6574"/>
    <w:rPr>
      <w:rFonts w:ascii="Wingdings" w:hAnsi="Wingdings"/>
    </w:rPr>
  </w:style>
  <w:style w:type="character" w:customStyle="1" w:styleId="WW8Num43z0">
    <w:name w:val="WW8Num43z0"/>
    <w:uiPriority w:val="99"/>
    <w:qFormat/>
    <w:rsid w:val="00CE6574"/>
    <w:rPr>
      <w:rFonts w:ascii="Wingdings" w:hAnsi="Wingdings"/>
    </w:rPr>
  </w:style>
  <w:style w:type="character" w:customStyle="1" w:styleId="WW8Num20z1">
    <w:name w:val="WW8Num20z1"/>
    <w:uiPriority w:val="99"/>
    <w:qFormat/>
    <w:rsid w:val="00CE6574"/>
    <w:rPr>
      <w:rFonts w:ascii="Courier New" w:hAnsi="Courier New"/>
    </w:rPr>
  </w:style>
  <w:style w:type="character" w:customStyle="1" w:styleId="WW8Num20z3">
    <w:name w:val="WW8Num20z3"/>
    <w:uiPriority w:val="99"/>
    <w:qFormat/>
    <w:rsid w:val="00CE6574"/>
    <w:rPr>
      <w:rFonts w:ascii="Symbol" w:hAnsi="Symbol"/>
    </w:rPr>
  </w:style>
  <w:style w:type="character" w:customStyle="1" w:styleId="WW8Num26z3">
    <w:name w:val="WW8Num26z3"/>
    <w:uiPriority w:val="99"/>
    <w:qFormat/>
    <w:rsid w:val="00CE6574"/>
    <w:rPr>
      <w:rFonts w:ascii="Symbol" w:hAnsi="Symbol"/>
    </w:rPr>
  </w:style>
  <w:style w:type="character" w:customStyle="1" w:styleId="WW8Num33z0">
    <w:name w:val="WW8Num33z0"/>
    <w:uiPriority w:val="99"/>
    <w:qFormat/>
    <w:rsid w:val="00CE6574"/>
    <w:rPr>
      <w:rFonts w:ascii="Wingdings" w:hAnsi="Wingdings"/>
    </w:rPr>
  </w:style>
  <w:style w:type="character" w:customStyle="1" w:styleId="WW8Num33z3">
    <w:name w:val="WW8Num33z3"/>
    <w:uiPriority w:val="99"/>
    <w:qFormat/>
    <w:rsid w:val="00CE6574"/>
    <w:rPr>
      <w:rFonts w:ascii="Symbol" w:hAnsi="Symbol"/>
    </w:rPr>
  </w:style>
  <w:style w:type="character" w:customStyle="1" w:styleId="WW8Num33z4">
    <w:name w:val="WW8Num33z4"/>
    <w:uiPriority w:val="99"/>
    <w:qFormat/>
    <w:rsid w:val="00CE6574"/>
    <w:rPr>
      <w:rFonts w:ascii="Courier New" w:hAnsi="Courier New"/>
    </w:rPr>
  </w:style>
  <w:style w:type="character" w:customStyle="1" w:styleId="WW8Num34z0">
    <w:name w:val="WW8Num34z0"/>
    <w:uiPriority w:val="99"/>
    <w:qFormat/>
    <w:rsid w:val="00CE6574"/>
    <w:rPr>
      <w:rFonts w:ascii="Wingdings" w:hAnsi="Wingdings"/>
    </w:rPr>
  </w:style>
  <w:style w:type="character" w:customStyle="1" w:styleId="WW8Num34z1">
    <w:name w:val="WW8Num34z1"/>
    <w:uiPriority w:val="99"/>
    <w:qFormat/>
    <w:rsid w:val="00CE6574"/>
    <w:rPr>
      <w:rFonts w:ascii="Courier New" w:hAnsi="Courier New"/>
    </w:rPr>
  </w:style>
  <w:style w:type="character" w:customStyle="1" w:styleId="WW8Num34z3">
    <w:name w:val="WW8Num34z3"/>
    <w:uiPriority w:val="99"/>
    <w:qFormat/>
    <w:rsid w:val="00CE6574"/>
    <w:rPr>
      <w:rFonts w:ascii="Symbol" w:hAnsi="Symbol"/>
    </w:rPr>
  </w:style>
  <w:style w:type="character" w:customStyle="1" w:styleId="WW8Num35z0">
    <w:name w:val="WW8Num35z0"/>
    <w:uiPriority w:val="99"/>
    <w:qFormat/>
    <w:rsid w:val="00CE6574"/>
    <w:rPr>
      <w:rFonts w:ascii="Wingdings" w:hAnsi="Wingdings"/>
    </w:rPr>
  </w:style>
  <w:style w:type="character" w:customStyle="1" w:styleId="WW8Num35z1">
    <w:name w:val="WW8Num35z1"/>
    <w:uiPriority w:val="99"/>
    <w:qFormat/>
    <w:rsid w:val="00CE6574"/>
    <w:rPr>
      <w:rFonts w:ascii="Courier New" w:hAnsi="Courier New"/>
    </w:rPr>
  </w:style>
  <w:style w:type="character" w:customStyle="1" w:styleId="WW8Num35z3">
    <w:name w:val="WW8Num35z3"/>
    <w:uiPriority w:val="99"/>
    <w:qFormat/>
    <w:rsid w:val="00CE6574"/>
    <w:rPr>
      <w:rFonts w:ascii="Symbol" w:hAnsi="Symbol"/>
    </w:rPr>
  </w:style>
  <w:style w:type="character" w:customStyle="1" w:styleId="WW8Num36z1">
    <w:name w:val="WW8Num36z1"/>
    <w:uiPriority w:val="99"/>
    <w:qFormat/>
    <w:rsid w:val="00CE6574"/>
    <w:rPr>
      <w:rFonts w:ascii="Courier New" w:hAnsi="Courier New"/>
    </w:rPr>
  </w:style>
  <w:style w:type="character" w:customStyle="1" w:styleId="WW8Num36z3">
    <w:name w:val="WW8Num36z3"/>
    <w:uiPriority w:val="99"/>
    <w:qFormat/>
    <w:rsid w:val="00CE6574"/>
    <w:rPr>
      <w:rFonts w:ascii="Symbol" w:hAnsi="Symbol"/>
    </w:rPr>
  </w:style>
  <w:style w:type="character" w:customStyle="1" w:styleId="WW8Num37z1">
    <w:name w:val="WW8Num37z1"/>
    <w:uiPriority w:val="99"/>
    <w:qFormat/>
    <w:rsid w:val="00CE6574"/>
    <w:rPr>
      <w:rFonts w:ascii="Courier New" w:hAnsi="Courier New"/>
    </w:rPr>
  </w:style>
  <w:style w:type="character" w:customStyle="1" w:styleId="WW8Num37z3">
    <w:name w:val="WW8Num37z3"/>
    <w:uiPriority w:val="99"/>
    <w:qFormat/>
    <w:rsid w:val="00CE6574"/>
    <w:rPr>
      <w:rFonts w:ascii="Symbol" w:hAnsi="Symbol"/>
    </w:rPr>
  </w:style>
  <w:style w:type="character" w:customStyle="1" w:styleId="WW8Num39z1">
    <w:name w:val="WW8Num39z1"/>
    <w:uiPriority w:val="99"/>
    <w:qFormat/>
    <w:rsid w:val="00CE6574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CE6574"/>
    <w:rPr>
      <w:rFonts w:ascii="Symbol" w:hAnsi="Symbol"/>
    </w:rPr>
  </w:style>
  <w:style w:type="character" w:customStyle="1" w:styleId="WW8Num39z4">
    <w:name w:val="WW8Num39z4"/>
    <w:uiPriority w:val="99"/>
    <w:qFormat/>
    <w:rsid w:val="00CE6574"/>
    <w:rPr>
      <w:rFonts w:ascii="Courier New" w:hAnsi="Courier New"/>
    </w:rPr>
  </w:style>
  <w:style w:type="character" w:customStyle="1" w:styleId="WW8Num42z1">
    <w:name w:val="WW8Num42z1"/>
    <w:uiPriority w:val="99"/>
    <w:qFormat/>
    <w:rsid w:val="00CE6574"/>
    <w:rPr>
      <w:rFonts w:ascii="Courier New" w:hAnsi="Courier New"/>
    </w:rPr>
  </w:style>
  <w:style w:type="character" w:customStyle="1" w:styleId="WW8Num42z3">
    <w:name w:val="WW8Num42z3"/>
    <w:uiPriority w:val="99"/>
    <w:qFormat/>
    <w:rsid w:val="00CE6574"/>
    <w:rPr>
      <w:rFonts w:ascii="Symbol" w:hAnsi="Symbol"/>
    </w:rPr>
  </w:style>
  <w:style w:type="character" w:customStyle="1" w:styleId="WW8Num45z0">
    <w:name w:val="WW8Num45z0"/>
    <w:uiPriority w:val="99"/>
    <w:qFormat/>
    <w:rsid w:val="00CE6574"/>
    <w:rPr>
      <w:rFonts w:ascii="Wingdings" w:hAnsi="Wingdings"/>
    </w:rPr>
  </w:style>
  <w:style w:type="character" w:customStyle="1" w:styleId="WW8Num45z1">
    <w:name w:val="WW8Num45z1"/>
    <w:uiPriority w:val="99"/>
    <w:qFormat/>
    <w:rsid w:val="00CE6574"/>
    <w:rPr>
      <w:rFonts w:ascii="Courier New" w:hAnsi="Courier New"/>
    </w:rPr>
  </w:style>
  <w:style w:type="character" w:customStyle="1" w:styleId="WW8Num45z3">
    <w:name w:val="WW8Num45z3"/>
    <w:uiPriority w:val="99"/>
    <w:qFormat/>
    <w:rsid w:val="00CE6574"/>
    <w:rPr>
      <w:rFonts w:ascii="Symbol" w:hAnsi="Symbol"/>
    </w:rPr>
  </w:style>
  <w:style w:type="character" w:customStyle="1" w:styleId="WW8Num46z0">
    <w:name w:val="WW8Num46z0"/>
    <w:uiPriority w:val="99"/>
    <w:qFormat/>
    <w:rsid w:val="00CE6574"/>
    <w:rPr>
      <w:rFonts w:ascii="Wingdings" w:hAnsi="Wingdings"/>
    </w:rPr>
  </w:style>
  <w:style w:type="character" w:customStyle="1" w:styleId="WW8Num46z1">
    <w:name w:val="WW8Num46z1"/>
    <w:uiPriority w:val="99"/>
    <w:qFormat/>
    <w:rsid w:val="00CE6574"/>
    <w:rPr>
      <w:rFonts w:ascii="Courier New" w:hAnsi="Courier New"/>
    </w:rPr>
  </w:style>
  <w:style w:type="character" w:customStyle="1" w:styleId="WW8Num46z3">
    <w:name w:val="WW8Num46z3"/>
    <w:uiPriority w:val="99"/>
    <w:qFormat/>
    <w:rsid w:val="00CE6574"/>
    <w:rPr>
      <w:rFonts w:ascii="Symbol" w:hAnsi="Symbol"/>
    </w:rPr>
  </w:style>
  <w:style w:type="character" w:customStyle="1" w:styleId="WW8Num48z0">
    <w:name w:val="WW8Num48z0"/>
    <w:uiPriority w:val="99"/>
    <w:qFormat/>
    <w:rsid w:val="00CE6574"/>
    <w:rPr>
      <w:rFonts w:ascii="Wingdings" w:hAnsi="Wingdings"/>
    </w:rPr>
  </w:style>
  <w:style w:type="character" w:customStyle="1" w:styleId="WW8Num48z1">
    <w:name w:val="WW8Num48z1"/>
    <w:uiPriority w:val="99"/>
    <w:qFormat/>
    <w:rsid w:val="00CE6574"/>
    <w:rPr>
      <w:rFonts w:ascii="Courier New" w:hAnsi="Courier New"/>
    </w:rPr>
  </w:style>
  <w:style w:type="character" w:customStyle="1" w:styleId="WW8Num48z3">
    <w:name w:val="WW8Num48z3"/>
    <w:uiPriority w:val="99"/>
    <w:qFormat/>
    <w:rsid w:val="00CE6574"/>
    <w:rPr>
      <w:rFonts w:ascii="Symbol" w:hAnsi="Symbol"/>
    </w:rPr>
  </w:style>
  <w:style w:type="character" w:customStyle="1" w:styleId="WW8Num49z0">
    <w:name w:val="WW8Num49z0"/>
    <w:uiPriority w:val="99"/>
    <w:qFormat/>
    <w:rsid w:val="00CE6574"/>
    <w:rPr>
      <w:rFonts w:ascii="Wingdings" w:hAnsi="Wingdings"/>
    </w:rPr>
  </w:style>
  <w:style w:type="character" w:customStyle="1" w:styleId="WW8Num49z1">
    <w:name w:val="WW8Num49z1"/>
    <w:uiPriority w:val="99"/>
    <w:qFormat/>
    <w:rsid w:val="00CE6574"/>
    <w:rPr>
      <w:rFonts w:ascii="Courier New" w:hAnsi="Courier New"/>
    </w:rPr>
  </w:style>
  <w:style w:type="character" w:customStyle="1" w:styleId="WW8Num49z3">
    <w:name w:val="WW8Num49z3"/>
    <w:uiPriority w:val="99"/>
    <w:qFormat/>
    <w:rsid w:val="00CE6574"/>
    <w:rPr>
      <w:rFonts w:ascii="Symbol" w:hAnsi="Symbol"/>
    </w:rPr>
  </w:style>
  <w:style w:type="character" w:customStyle="1" w:styleId="WW8Num50z1">
    <w:name w:val="WW8Num50z1"/>
    <w:uiPriority w:val="99"/>
    <w:qFormat/>
    <w:rsid w:val="00CE6574"/>
    <w:rPr>
      <w:rFonts w:ascii="Courier New" w:hAnsi="Courier New"/>
    </w:rPr>
  </w:style>
  <w:style w:type="character" w:customStyle="1" w:styleId="WW8Num50z3">
    <w:name w:val="WW8Num50z3"/>
    <w:uiPriority w:val="99"/>
    <w:qFormat/>
    <w:rsid w:val="00CE6574"/>
    <w:rPr>
      <w:rFonts w:ascii="Symbol" w:hAnsi="Symbol"/>
    </w:rPr>
  </w:style>
  <w:style w:type="character" w:customStyle="1" w:styleId="WW8Num51z1">
    <w:name w:val="WW8Num51z1"/>
    <w:uiPriority w:val="99"/>
    <w:qFormat/>
    <w:rsid w:val="00CE6574"/>
    <w:rPr>
      <w:rFonts w:ascii="Courier New" w:hAnsi="Courier New"/>
    </w:rPr>
  </w:style>
  <w:style w:type="character" w:customStyle="1" w:styleId="WW8Num51z3">
    <w:name w:val="WW8Num51z3"/>
    <w:uiPriority w:val="99"/>
    <w:qFormat/>
    <w:rsid w:val="00CE6574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CE6574"/>
  </w:style>
  <w:style w:type="character" w:customStyle="1" w:styleId="FontStyle1600">
    <w:name w:val="Font Style160"/>
    <w:uiPriority w:val="99"/>
    <w:qFormat/>
    <w:rsid w:val="00CE6574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CE6574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CE6574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CE6574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CE657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CE6574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CE6574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CE6574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CE6574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CE6574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CE6574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CE6574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CE6574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CE6574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CE6574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CE6574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CE6574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CE6574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CE6574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CE6574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CE6574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CE6574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CE6574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CE6574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CE6574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CE6574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CE6574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CE6574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CE6574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CE6574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CE6574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CE6574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CE6574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CE6574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CE6574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CE6574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CE6574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CE6574"/>
    <w:rPr>
      <w:rFonts w:cs="Times New Roman"/>
    </w:rPr>
  </w:style>
  <w:style w:type="character" w:customStyle="1" w:styleId="c8">
    <w:name w:val="c8"/>
    <w:basedOn w:val="a3"/>
    <w:uiPriority w:val="99"/>
    <w:qFormat/>
    <w:rsid w:val="00CE6574"/>
    <w:rPr>
      <w:rFonts w:cs="Times New Roman"/>
    </w:rPr>
  </w:style>
  <w:style w:type="character" w:customStyle="1" w:styleId="FontStyle805">
    <w:name w:val="Font Style805"/>
    <w:uiPriority w:val="99"/>
    <w:qFormat/>
    <w:rsid w:val="00CE6574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CE6574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CE6574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CE6574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CE6574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CE6574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CE6574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CE6574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CE6574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CE6574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CE6574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CE657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CE6574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CE6574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CE6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CE657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CE6574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CE657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CE65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CE6574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CE6574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CE6574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CE657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CE6574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CE6574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CE6574"/>
  </w:style>
  <w:style w:type="character" w:customStyle="1" w:styleId="11ff6">
    <w:name w:val="Слабое выделение11"/>
    <w:uiPriority w:val="99"/>
    <w:qFormat/>
    <w:rsid w:val="00CE6574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CE6574"/>
    <w:rPr>
      <w:b/>
    </w:rPr>
  </w:style>
  <w:style w:type="character" w:customStyle="1" w:styleId="mathjax1">
    <w:name w:val="mathjax1"/>
    <w:uiPriority w:val="99"/>
    <w:qFormat/>
    <w:rsid w:val="00CE6574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CE6574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CE6574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CE6574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CE6574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CE6574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CE6574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CE6574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CE6574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CE6574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CE6574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CE6574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CE6574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CE6574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CE6574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CE6574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CE6574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CE6574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CE6574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CE6574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CE6574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CE6574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CE6574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CE6574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CE6574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CE6574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CE6574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CE6574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CE6574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CE6574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CE6574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CE6574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CE6574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CE6574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CE6574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CE6574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CE6574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CE6574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CE6574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CE6574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CE6574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CE6574"/>
    <w:rPr>
      <w:rFonts w:cs="Times New Roman"/>
    </w:rPr>
  </w:style>
  <w:style w:type="character" w:customStyle="1" w:styleId="WW8Num24z4">
    <w:name w:val="WW8Num24z4"/>
    <w:uiPriority w:val="99"/>
    <w:rsid w:val="00CE6574"/>
  </w:style>
  <w:style w:type="character" w:customStyle="1" w:styleId="WW8Num24z5">
    <w:name w:val="WW8Num24z5"/>
    <w:uiPriority w:val="99"/>
    <w:rsid w:val="00CE6574"/>
  </w:style>
  <w:style w:type="character" w:customStyle="1" w:styleId="WW8Num24z6">
    <w:name w:val="WW8Num24z6"/>
    <w:uiPriority w:val="99"/>
    <w:rsid w:val="00CE6574"/>
  </w:style>
  <w:style w:type="character" w:customStyle="1" w:styleId="WW8Num24z7">
    <w:name w:val="WW8Num24z7"/>
    <w:uiPriority w:val="99"/>
    <w:rsid w:val="00CE6574"/>
  </w:style>
  <w:style w:type="character" w:customStyle="1" w:styleId="WW8Num24z8">
    <w:name w:val="WW8Num24z8"/>
    <w:uiPriority w:val="99"/>
    <w:rsid w:val="00CE6574"/>
  </w:style>
  <w:style w:type="character" w:customStyle="1" w:styleId="WW8Num25z4">
    <w:name w:val="WW8Num25z4"/>
    <w:uiPriority w:val="99"/>
    <w:rsid w:val="00CE6574"/>
  </w:style>
  <w:style w:type="character" w:customStyle="1" w:styleId="WW8Num25z5">
    <w:name w:val="WW8Num25z5"/>
    <w:uiPriority w:val="99"/>
    <w:rsid w:val="00CE6574"/>
  </w:style>
  <w:style w:type="character" w:customStyle="1" w:styleId="WW8Num25z6">
    <w:name w:val="WW8Num25z6"/>
    <w:uiPriority w:val="99"/>
    <w:rsid w:val="00CE6574"/>
  </w:style>
  <w:style w:type="character" w:customStyle="1" w:styleId="WW8Num25z7">
    <w:name w:val="WW8Num25z7"/>
    <w:uiPriority w:val="99"/>
    <w:rsid w:val="00CE6574"/>
  </w:style>
  <w:style w:type="character" w:customStyle="1" w:styleId="WW8Num25z8">
    <w:name w:val="WW8Num25z8"/>
    <w:uiPriority w:val="99"/>
    <w:rsid w:val="00CE6574"/>
  </w:style>
  <w:style w:type="character" w:customStyle="1" w:styleId="WW8Num30z2">
    <w:name w:val="WW8Num30z2"/>
    <w:uiPriority w:val="99"/>
    <w:rsid w:val="00CE6574"/>
  </w:style>
  <w:style w:type="character" w:customStyle="1" w:styleId="WW8Num30z4">
    <w:name w:val="WW8Num30z4"/>
    <w:uiPriority w:val="99"/>
    <w:rsid w:val="00CE6574"/>
  </w:style>
  <w:style w:type="character" w:customStyle="1" w:styleId="WW8Num30z5">
    <w:name w:val="WW8Num30z5"/>
    <w:uiPriority w:val="99"/>
    <w:rsid w:val="00CE6574"/>
  </w:style>
  <w:style w:type="character" w:customStyle="1" w:styleId="WW8Num30z6">
    <w:name w:val="WW8Num30z6"/>
    <w:uiPriority w:val="99"/>
    <w:rsid w:val="00CE6574"/>
  </w:style>
  <w:style w:type="character" w:customStyle="1" w:styleId="WW8Num30z7">
    <w:name w:val="WW8Num30z7"/>
    <w:uiPriority w:val="99"/>
    <w:rsid w:val="00CE6574"/>
  </w:style>
  <w:style w:type="character" w:customStyle="1" w:styleId="WW8Num30z8">
    <w:name w:val="WW8Num30z8"/>
    <w:uiPriority w:val="99"/>
    <w:rsid w:val="00CE6574"/>
  </w:style>
  <w:style w:type="character" w:customStyle="1" w:styleId="WW8Num32z4">
    <w:name w:val="WW8Num32z4"/>
    <w:uiPriority w:val="99"/>
    <w:rsid w:val="00CE6574"/>
  </w:style>
  <w:style w:type="character" w:customStyle="1" w:styleId="WW8Num32z5">
    <w:name w:val="WW8Num32z5"/>
    <w:uiPriority w:val="99"/>
    <w:rsid w:val="00CE6574"/>
  </w:style>
  <w:style w:type="character" w:customStyle="1" w:styleId="WW8Num32z6">
    <w:name w:val="WW8Num32z6"/>
    <w:uiPriority w:val="99"/>
    <w:rsid w:val="00CE6574"/>
  </w:style>
  <w:style w:type="character" w:customStyle="1" w:styleId="WW8Num32z7">
    <w:name w:val="WW8Num32z7"/>
    <w:uiPriority w:val="99"/>
    <w:rsid w:val="00CE6574"/>
  </w:style>
  <w:style w:type="character" w:customStyle="1" w:styleId="WW8Num32z8">
    <w:name w:val="WW8Num32z8"/>
    <w:uiPriority w:val="99"/>
    <w:rsid w:val="00CE6574"/>
  </w:style>
  <w:style w:type="character" w:customStyle="1" w:styleId="WW8Num33z1">
    <w:name w:val="WW8Num33z1"/>
    <w:uiPriority w:val="99"/>
    <w:rsid w:val="00CE6574"/>
  </w:style>
  <w:style w:type="character" w:customStyle="1" w:styleId="WW8Num33z2">
    <w:name w:val="WW8Num33z2"/>
    <w:uiPriority w:val="99"/>
    <w:rsid w:val="00CE6574"/>
  </w:style>
  <w:style w:type="character" w:customStyle="1" w:styleId="WW8Num33z5">
    <w:name w:val="WW8Num33z5"/>
    <w:uiPriority w:val="99"/>
    <w:rsid w:val="00CE6574"/>
  </w:style>
  <w:style w:type="character" w:customStyle="1" w:styleId="WW8Num33z6">
    <w:name w:val="WW8Num33z6"/>
    <w:uiPriority w:val="99"/>
    <w:rsid w:val="00CE6574"/>
  </w:style>
  <w:style w:type="character" w:customStyle="1" w:styleId="WW8Num33z7">
    <w:name w:val="WW8Num33z7"/>
    <w:uiPriority w:val="99"/>
    <w:rsid w:val="00CE6574"/>
  </w:style>
  <w:style w:type="character" w:customStyle="1" w:styleId="WW8Num33z8">
    <w:name w:val="WW8Num33z8"/>
    <w:uiPriority w:val="99"/>
    <w:rsid w:val="00CE6574"/>
  </w:style>
  <w:style w:type="character" w:customStyle="1" w:styleId="WW8Num35z2">
    <w:name w:val="WW8Num35z2"/>
    <w:uiPriority w:val="99"/>
    <w:rsid w:val="00CE6574"/>
  </w:style>
  <w:style w:type="character" w:customStyle="1" w:styleId="WW8Num35z4">
    <w:name w:val="WW8Num35z4"/>
    <w:uiPriority w:val="99"/>
    <w:rsid w:val="00CE6574"/>
  </w:style>
  <w:style w:type="character" w:customStyle="1" w:styleId="WW8Num35z5">
    <w:name w:val="WW8Num35z5"/>
    <w:uiPriority w:val="99"/>
    <w:rsid w:val="00CE6574"/>
  </w:style>
  <w:style w:type="character" w:customStyle="1" w:styleId="WW8Num35z6">
    <w:name w:val="WW8Num35z6"/>
    <w:uiPriority w:val="99"/>
    <w:rsid w:val="00CE6574"/>
  </w:style>
  <w:style w:type="character" w:customStyle="1" w:styleId="WW8Num35z7">
    <w:name w:val="WW8Num35z7"/>
    <w:uiPriority w:val="99"/>
    <w:rsid w:val="00CE6574"/>
  </w:style>
  <w:style w:type="character" w:customStyle="1" w:styleId="WW8Num35z8">
    <w:name w:val="WW8Num35z8"/>
    <w:uiPriority w:val="99"/>
    <w:rsid w:val="00CE6574"/>
  </w:style>
  <w:style w:type="character" w:customStyle="1" w:styleId="WW8Num37z2">
    <w:name w:val="WW8Num37z2"/>
    <w:uiPriority w:val="99"/>
    <w:rsid w:val="00CE6574"/>
  </w:style>
  <w:style w:type="character" w:customStyle="1" w:styleId="WW8Num37z4">
    <w:name w:val="WW8Num37z4"/>
    <w:uiPriority w:val="99"/>
    <w:rsid w:val="00CE6574"/>
  </w:style>
  <w:style w:type="character" w:customStyle="1" w:styleId="WW8Num37z5">
    <w:name w:val="WW8Num37z5"/>
    <w:uiPriority w:val="99"/>
    <w:qFormat/>
    <w:rsid w:val="00CE6574"/>
  </w:style>
  <w:style w:type="character" w:customStyle="1" w:styleId="WW8Num37z6">
    <w:name w:val="WW8Num37z6"/>
    <w:uiPriority w:val="99"/>
    <w:rsid w:val="00CE6574"/>
  </w:style>
  <w:style w:type="character" w:customStyle="1" w:styleId="WW8Num37z7">
    <w:name w:val="WW8Num37z7"/>
    <w:uiPriority w:val="99"/>
    <w:rsid w:val="00CE6574"/>
  </w:style>
  <w:style w:type="character" w:customStyle="1" w:styleId="WW8Num37z8">
    <w:name w:val="WW8Num37z8"/>
    <w:uiPriority w:val="99"/>
    <w:rsid w:val="00CE6574"/>
  </w:style>
  <w:style w:type="character" w:customStyle="1" w:styleId="WW8Num38z1">
    <w:name w:val="WW8Num38z1"/>
    <w:uiPriority w:val="99"/>
    <w:rsid w:val="00CE6574"/>
  </w:style>
  <w:style w:type="character" w:customStyle="1" w:styleId="WW8Num38z2">
    <w:name w:val="WW8Num38z2"/>
    <w:uiPriority w:val="99"/>
    <w:rsid w:val="00CE6574"/>
  </w:style>
  <w:style w:type="character" w:customStyle="1" w:styleId="WW8Num38z3">
    <w:name w:val="WW8Num38z3"/>
    <w:uiPriority w:val="99"/>
    <w:rsid w:val="00CE6574"/>
  </w:style>
  <w:style w:type="character" w:customStyle="1" w:styleId="WW8Num38z4">
    <w:name w:val="WW8Num38z4"/>
    <w:uiPriority w:val="99"/>
    <w:rsid w:val="00CE6574"/>
  </w:style>
  <w:style w:type="character" w:customStyle="1" w:styleId="WW8Num38z5">
    <w:name w:val="WW8Num38z5"/>
    <w:uiPriority w:val="99"/>
    <w:rsid w:val="00CE6574"/>
  </w:style>
  <w:style w:type="character" w:customStyle="1" w:styleId="WW8Num38z6">
    <w:name w:val="WW8Num38z6"/>
    <w:uiPriority w:val="99"/>
    <w:rsid w:val="00CE6574"/>
  </w:style>
  <w:style w:type="character" w:customStyle="1" w:styleId="WW8Num38z7">
    <w:name w:val="WW8Num38z7"/>
    <w:uiPriority w:val="99"/>
    <w:rsid w:val="00CE6574"/>
  </w:style>
  <w:style w:type="character" w:customStyle="1" w:styleId="WW8Num38z8">
    <w:name w:val="WW8Num38z8"/>
    <w:uiPriority w:val="99"/>
    <w:rsid w:val="00CE6574"/>
  </w:style>
  <w:style w:type="character" w:customStyle="1" w:styleId="WW8Num40z1">
    <w:name w:val="WW8Num40z1"/>
    <w:uiPriority w:val="99"/>
    <w:rsid w:val="00CE6574"/>
    <w:rPr>
      <w:rFonts w:ascii="Courier New" w:hAnsi="Courier New"/>
    </w:rPr>
  </w:style>
  <w:style w:type="character" w:customStyle="1" w:styleId="WW8Num40z2">
    <w:name w:val="WW8Num40z2"/>
    <w:uiPriority w:val="99"/>
    <w:rsid w:val="00CE6574"/>
    <w:rPr>
      <w:rFonts w:ascii="Wingdings" w:hAnsi="Wingdings"/>
    </w:rPr>
  </w:style>
  <w:style w:type="character" w:customStyle="1" w:styleId="WW8Num41z1">
    <w:name w:val="WW8Num41z1"/>
    <w:uiPriority w:val="99"/>
    <w:rsid w:val="00CE6574"/>
  </w:style>
  <w:style w:type="character" w:customStyle="1" w:styleId="WW8Num41z2">
    <w:name w:val="WW8Num41z2"/>
    <w:uiPriority w:val="99"/>
    <w:rsid w:val="00CE6574"/>
  </w:style>
  <w:style w:type="character" w:customStyle="1" w:styleId="WW8Num41z3">
    <w:name w:val="WW8Num41z3"/>
    <w:uiPriority w:val="99"/>
    <w:rsid w:val="00CE6574"/>
  </w:style>
  <w:style w:type="character" w:customStyle="1" w:styleId="WW8Num41z4">
    <w:name w:val="WW8Num41z4"/>
    <w:uiPriority w:val="99"/>
    <w:rsid w:val="00CE6574"/>
  </w:style>
  <w:style w:type="character" w:customStyle="1" w:styleId="WW8Num41z5">
    <w:name w:val="WW8Num41z5"/>
    <w:uiPriority w:val="99"/>
    <w:rsid w:val="00CE6574"/>
  </w:style>
  <w:style w:type="character" w:customStyle="1" w:styleId="WW8Num41z6">
    <w:name w:val="WW8Num41z6"/>
    <w:uiPriority w:val="99"/>
    <w:rsid w:val="00CE6574"/>
  </w:style>
  <w:style w:type="character" w:customStyle="1" w:styleId="WW8Num41z7">
    <w:name w:val="WW8Num41z7"/>
    <w:uiPriority w:val="99"/>
    <w:rsid w:val="00CE6574"/>
  </w:style>
  <w:style w:type="character" w:customStyle="1" w:styleId="WW8Num41z8">
    <w:name w:val="WW8Num41z8"/>
    <w:uiPriority w:val="99"/>
    <w:rsid w:val="00CE6574"/>
  </w:style>
  <w:style w:type="character" w:customStyle="1" w:styleId="WW8Num43z1">
    <w:name w:val="WW8Num43z1"/>
    <w:uiPriority w:val="99"/>
    <w:rsid w:val="00CE6574"/>
  </w:style>
  <w:style w:type="character" w:customStyle="1" w:styleId="WW8Num43z2">
    <w:name w:val="WW8Num43z2"/>
    <w:uiPriority w:val="99"/>
    <w:rsid w:val="00CE6574"/>
  </w:style>
  <w:style w:type="character" w:customStyle="1" w:styleId="WW8Num43z3">
    <w:name w:val="WW8Num43z3"/>
    <w:uiPriority w:val="99"/>
    <w:rsid w:val="00CE6574"/>
  </w:style>
  <w:style w:type="character" w:customStyle="1" w:styleId="WW8Num43z4">
    <w:name w:val="WW8Num43z4"/>
    <w:uiPriority w:val="99"/>
    <w:rsid w:val="00CE6574"/>
  </w:style>
  <w:style w:type="character" w:customStyle="1" w:styleId="WW8Num43z5">
    <w:name w:val="WW8Num43z5"/>
    <w:uiPriority w:val="99"/>
    <w:rsid w:val="00CE6574"/>
  </w:style>
  <w:style w:type="character" w:customStyle="1" w:styleId="WW8Num43z6">
    <w:name w:val="WW8Num43z6"/>
    <w:uiPriority w:val="99"/>
    <w:rsid w:val="00CE6574"/>
  </w:style>
  <w:style w:type="character" w:customStyle="1" w:styleId="WW8Num43z7">
    <w:name w:val="WW8Num43z7"/>
    <w:uiPriority w:val="99"/>
    <w:rsid w:val="00CE6574"/>
  </w:style>
  <w:style w:type="character" w:customStyle="1" w:styleId="WW8Num43z8">
    <w:name w:val="WW8Num43z8"/>
    <w:uiPriority w:val="99"/>
    <w:rsid w:val="00CE6574"/>
  </w:style>
  <w:style w:type="character" w:customStyle="1" w:styleId="WW8Num44z2">
    <w:name w:val="WW8Num44z2"/>
    <w:uiPriority w:val="99"/>
    <w:rsid w:val="00CE6574"/>
    <w:rPr>
      <w:rFonts w:ascii="Wingdings" w:hAnsi="Wingdings"/>
    </w:rPr>
  </w:style>
  <w:style w:type="character" w:customStyle="1" w:styleId="WW8Num46z2">
    <w:name w:val="WW8Num46z2"/>
    <w:uiPriority w:val="99"/>
    <w:rsid w:val="00CE6574"/>
    <w:rPr>
      <w:rFonts w:ascii="Wingdings" w:hAnsi="Wingdings"/>
    </w:rPr>
  </w:style>
  <w:style w:type="character" w:customStyle="1" w:styleId="WW8Num47z2">
    <w:name w:val="WW8Num47z2"/>
    <w:uiPriority w:val="99"/>
    <w:rsid w:val="00CE6574"/>
    <w:rPr>
      <w:rFonts w:ascii="Wingdings" w:hAnsi="Wingdings"/>
    </w:rPr>
  </w:style>
  <w:style w:type="character" w:customStyle="1" w:styleId="WW8NumSt31z0">
    <w:name w:val="WW8NumSt31z0"/>
    <w:uiPriority w:val="99"/>
    <w:rsid w:val="00CE6574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CE6574"/>
    <w:rPr>
      <w:vertAlign w:val="superscript"/>
    </w:rPr>
  </w:style>
  <w:style w:type="character" w:customStyle="1" w:styleId="1fffffe">
    <w:name w:val="Знак примечания1"/>
    <w:uiPriority w:val="99"/>
    <w:rsid w:val="00CE6574"/>
    <w:rPr>
      <w:sz w:val="16"/>
    </w:rPr>
  </w:style>
  <w:style w:type="character" w:customStyle="1" w:styleId="EndnoteCharacters">
    <w:name w:val="Endnote Characters"/>
    <w:uiPriority w:val="99"/>
    <w:rsid w:val="00CE6574"/>
    <w:rPr>
      <w:vertAlign w:val="superscript"/>
    </w:rPr>
  </w:style>
  <w:style w:type="paragraph" w:customStyle="1" w:styleId="LO-Normal1">
    <w:name w:val="LO-Normal1"/>
    <w:uiPriority w:val="99"/>
    <w:qFormat/>
    <w:rsid w:val="00CE6574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CE6574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CE6574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CE6574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CE6574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CE6574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CE6574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CE6574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CE6574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CE6574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CE6574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CE6574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CE6574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CE6574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CE6574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CE657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CE6574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CE65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CE6574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CE6574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CE6574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CE6574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CE6574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CE6574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CE6574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CE6574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CE6574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CE6574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CE6574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CE6574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CE6574"/>
  </w:style>
  <w:style w:type="character" w:customStyle="1" w:styleId="ListLabel8">
    <w:name w:val="ListLabel 8"/>
    <w:uiPriority w:val="99"/>
    <w:qFormat/>
    <w:rsid w:val="00CE6574"/>
  </w:style>
  <w:style w:type="character" w:customStyle="1" w:styleId="ListLabel9">
    <w:name w:val="ListLabel 9"/>
    <w:uiPriority w:val="99"/>
    <w:qFormat/>
    <w:rsid w:val="00CE6574"/>
  </w:style>
  <w:style w:type="character" w:customStyle="1" w:styleId="ListLabel10">
    <w:name w:val="ListLabel 10"/>
    <w:uiPriority w:val="99"/>
    <w:qFormat/>
    <w:rsid w:val="00CE6574"/>
  </w:style>
  <w:style w:type="character" w:customStyle="1" w:styleId="ListLabel11">
    <w:name w:val="ListLabel 11"/>
    <w:uiPriority w:val="99"/>
    <w:qFormat/>
    <w:rsid w:val="00CE6574"/>
  </w:style>
  <w:style w:type="character" w:customStyle="1" w:styleId="ListLabel12">
    <w:name w:val="ListLabel 12"/>
    <w:uiPriority w:val="99"/>
    <w:qFormat/>
    <w:rsid w:val="00CE6574"/>
  </w:style>
  <w:style w:type="character" w:customStyle="1" w:styleId="ListLabel13">
    <w:name w:val="ListLabel 13"/>
    <w:uiPriority w:val="99"/>
    <w:qFormat/>
    <w:rsid w:val="00CE6574"/>
  </w:style>
  <w:style w:type="character" w:customStyle="1" w:styleId="ListLabel14">
    <w:name w:val="ListLabel 14"/>
    <w:uiPriority w:val="99"/>
    <w:qFormat/>
    <w:rsid w:val="00CE6574"/>
  </w:style>
  <w:style w:type="character" w:customStyle="1" w:styleId="ListLabel15">
    <w:name w:val="ListLabel 15"/>
    <w:uiPriority w:val="99"/>
    <w:qFormat/>
    <w:rsid w:val="00CE6574"/>
  </w:style>
  <w:style w:type="character" w:customStyle="1" w:styleId="ListLabel16">
    <w:name w:val="ListLabel 16"/>
    <w:uiPriority w:val="99"/>
    <w:qFormat/>
    <w:rsid w:val="00CE6574"/>
  </w:style>
  <w:style w:type="character" w:customStyle="1" w:styleId="ListLabel17">
    <w:name w:val="ListLabel 17"/>
    <w:uiPriority w:val="99"/>
    <w:qFormat/>
    <w:rsid w:val="00CE6574"/>
  </w:style>
  <w:style w:type="character" w:customStyle="1" w:styleId="ListLabel18">
    <w:name w:val="ListLabel 18"/>
    <w:uiPriority w:val="99"/>
    <w:qFormat/>
    <w:rsid w:val="00CE6574"/>
  </w:style>
  <w:style w:type="character" w:customStyle="1" w:styleId="ListLabel19">
    <w:name w:val="ListLabel 19"/>
    <w:uiPriority w:val="99"/>
    <w:qFormat/>
    <w:rsid w:val="00CE6574"/>
  </w:style>
  <w:style w:type="character" w:customStyle="1" w:styleId="ListLabel20">
    <w:name w:val="ListLabel 20"/>
    <w:uiPriority w:val="99"/>
    <w:qFormat/>
    <w:rsid w:val="00CE6574"/>
  </w:style>
  <w:style w:type="character" w:customStyle="1" w:styleId="ListLabel21">
    <w:name w:val="ListLabel 21"/>
    <w:uiPriority w:val="99"/>
    <w:qFormat/>
    <w:rsid w:val="00CE6574"/>
  </w:style>
  <w:style w:type="character" w:customStyle="1" w:styleId="ListLabel22">
    <w:name w:val="ListLabel 22"/>
    <w:uiPriority w:val="99"/>
    <w:qFormat/>
    <w:rsid w:val="00CE6574"/>
  </w:style>
  <w:style w:type="character" w:customStyle="1" w:styleId="ListLabel23">
    <w:name w:val="ListLabel 23"/>
    <w:uiPriority w:val="99"/>
    <w:qFormat/>
    <w:rsid w:val="00CE6574"/>
  </w:style>
  <w:style w:type="character" w:customStyle="1" w:styleId="ListLabel24">
    <w:name w:val="ListLabel 24"/>
    <w:uiPriority w:val="99"/>
    <w:qFormat/>
    <w:rsid w:val="00CE6574"/>
  </w:style>
  <w:style w:type="character" w:customStyle="1" w:styleId="ListLabel25">
    <w:name w:val="ListLabel 25"/>
    <w:uiPriority w:val="99"/>
    <w:qFormat/>
    <w:rsid w:val="00CE6574"/>
  </w:style>
  <w:style w:type="character" w:customStyle="1" w:styleId="ListLabel26">
    <w:name w:val="ListLabel 26"/>
    <w:uiPriority w:val="99"/>
    <w:qFormat/>
    <w:rsid w:val="00CE6574"/>
  </w:style>
  <w:style w:type="character" w:customStyle="1" w:styleId="ListLabel27">
    <w:name w:val="ListLabel 27"/>
    <w:uiPriority w:val="99"/>
    <w:qFormat/>
    <w:rsid w:val="00CE6574"/>
  </w:style>
  <w:style w:type="character" w:customStyle="1" w:styleId="ListLabel28">
    <w:name w:val="ListLabel 28"/>
    <w:uiPriority w:val="99"/>
    <w:qFormat/>
    <w:rsid w:val="00CE6574"/>
  </w:style>
  <w:style w:type="character" w:customStyle="1" w:styleId="ListLabel29">
    <w:name w:val="ListLabel 29"/>
    <w:uiPriority w:val="99"/>
    <w:qFormat/>
    <w:rsid w:val="00CE6574"/>
  </w:style>
  <w:style w:type="character" w:customStyle="1" w:styleId="ListLabel30">
    <w:name w:val="ListLabel 30"/>
    <w:uiPriority w:val="99"/>
    <w:qFormat/>
    <w:rsid w:val="00CE6574"/>
  </w:style>
  <w:style w:type="character" w:customStyle="1" w:styleId="ListLabel31">
    <w:name w:val="ListLabel 31"/>
    <w:uiPriority w:val="99"/>
    <w:qFormat/>
    <w:rsid w:val="00CE6574"/>
  </w:style>
  <w:style w:type="character" w:customStyle="1" w:styleId="ListLabel32">
    <w:name w:val="ListLabel 32"/>
    <w:uiPriority w:val="99"/>
    <w:qFormat/>
    <w:rsid w:val="00CE6574"/>
  </w:style>
  <w:style w:type="character" w:customStyle="1" w:styleId="ListLabel33">
    <w:name w:val="ListLabel 33"/>
    <w:uiPriority w:val="99"/>
    <w:qFormat/>
    <w:rsid w:val="00CE6574"/>
  </w:style>
  <w:style w:type="character" w:customStyle="1" w:styleId="ListLabel34">
    <w:name w:val="ListLabel 34"/>
    <w:uiPriority w:val="99"/>
    <w:qFormat/>
    <w:rsid w:val="00CE6574"/>
    <w:rPr>
      <w:color w:val="00000A"/>
    </w:rPr>
  </w:style>
  <w:style w:type="character" w:customStyle="1" w:styleId="ListLabel35">
    <w:name w:val="ListLabel 35"/>
    <w:uiPriority w:val="99"/>
    <w:qFormat/>
    <w:rsid w:val="00CE6574"/>
  </w:style>
  <w:style w:type="character" w:customStyle="1" w:styleId="ListLabel36">
    <w:name w:val="ListLabel 36"/>
    <w:uiPriority w:val="99"/>
    <w:qFormat/>
    <w:rsid w:val="00CE6574"/>
  </w:style>
  <w:style w:type="character" w:customStyle="1" w:styleId="ListLabel37">
    <w:name w:val="ListLabel 37"/>
    <w:uiPriority w:val="99"/>
    <w:qFormat/>
    <w:rsid w:val="00CE6574"/>
  </w:style>
  <w:style w:type="character" w:customStyle="1" w:styleId="ListLabel38">
    <w:name w:val="ListLabel 38"/>
    <w:uiPriority w:val="99"/>
    <w:qFormat/>
    <w:rsid w:val="00CE6574"/>
  </w:style>
  <w:style w:type="character" w:customStyle="1" w:styleId="ListLabel39">
    <w:name w:val="ListLabel 39"/>
    <w:uiPriority w:val="99"/>
    <w:qFormat/>
    <w:rsid w:val="00CE6574"/>
  </w:style>
  <w:style w:type="character" w:customStyle="1" w:styleId="ListLabel40">
    <w:name w:val="ListLabel 40"/>
    <w:uiPriority w:val="99"/>
    <w:qFormat/>
    <w:rsid w:val="00CE6574"/>
  </w:style>
  <w:style w:type="character" w:customStyle="1" w:styleId="ListLabel41">
    <w:name w:val="ListLabel 41"/>
    <w:uiPriority w:val="99"/>
    <w:qFormat/>
    <w:rsid w:val="00CE6574"/>
  </w:style>
  <w:style w:type="character" w:customStyle="1" w:styleId="ListLabel42">
    <w:name w:val="ListLabel 42"/>
    <w:uiPriority w:val="99"/>
    <w:qFormat/>
    <w:rsid w:val="00CE6574"/>
  </w:style>
  <w:style w:type="character" w:customStyle="1" w:styleId="ListLabel43">
    <w:name w:val="ListLabel 43"/>
    <w:uiPriority w:val="99"/>
    <w:qFormat/>
    <w:rsid w:val="00CE6574"/>
  </w:style>
  <w:style w:type="character" w:customStyle="1" w:styleId="ListLabel44">
    <w:name w:val="ListLabel 44"/>
    <w:uiPriority w:val="99"/>
    <w:qFormat/>
    <w:rsid w:val="00CE6574"/>
  </w:style>
  <w:style w:type="character" w:customStyle="1" w:styleId="ListLabel45">
    <w:name w:val="ListLabel 45"/>
    <w:uiPriority w:val="99"/>
    <w:qFormat/>
    <w:rsid w:val="00CE6574"/>
  </w:style>
  <w:style w:type="character" w:customStyle="1" w:styleId="ListLabel46">
    <w:name w:val="ListLabel 46"/>
    <w:uiPriority w:val="99"/>
    <w:qFormat/>
    <w:rsid w:val="00CE6574"/>
  </w:style>
  <w:style w:type="character" w:customStyle="1" w:styleId="ListLabel47">
    <w:name w:val="ListLabel 47"/>
    <w:uiPriority w:val="99"/>
    <w:qFormat/>
    <w:rsid w:val="00CE6574"/>
  </w:style>
  <w:style w:type="character" w:customStyle="1" w:styleId="ListLabel48">
    <w:name w:val="ListLabel 48"/>
    <w:uiPriority w:val="99"/>
    <w:qFormat/>
    <w:rsid w:val="00CE6574"/>
  </w:style>
  <w:style w:type="character" w:customStyle="1" w:styleId="ListLabel49">
    <w:name w:val="ListLabel 49"/>
    <w:uiPriority w:val="99"/>
    <w:qFormat/>
    <w:rsid w:val="00CE6574"/>
  </w:style>
  <w:style w:type="character" w:customStyle="1" w:styleId="ListLabel50">
    <w:name w:val="ListLabel 50"/>
    <w:uiPriority w:val="99"/>
    <w:qFormat/>
    <w:rsid w:val="00CE6574"/>
  </w:style>
  <w:style w:type="character" w:customStyle="1" w:styleId="ListLabel51">
    <w:name w:val="ListLabel 51"/>
    <w:uiPriority w:val="99"/>
    <w:qFormat/>
    <w:rsid w:val="00CE6574"/>
  </w:style>
  <w:style w:type="character" w:customStyle="1" w:styleId="ListLabel52">
    <w:name w:val="ListLabel 52"/>
    <w:uiPriority w:val="99"/>
    <w:qFormat/>
    <w:rsid w:val="00CE6574"/>
  </w:style>
  <w:style w:type="character" w:customStyle="1" w:styleId="ListLabel53">
    <w:name w:val="ListLabel 53"/>
    <w:uiPriority w:val="99"/>
    <w:qFormat/>
    <w:rsid w:val="00CE6574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CE6574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CE6574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CE6574"/>
  </w:style>
  <w:style w:type="character" w:customStyle="1" w:styleId="ListLabel57">
    <w:name w:val="ListLabel 57"/>
    <w:uiPriority w:val="99"/>
    <w:qFormat/>
    <w:rsid w:val="00CE6574"/>
  </w:style>
  <w:style w:type="character" w:customStyle="1" w:styleId="ListLabel58">
    <w:name w:val="ListLabel 58"/>
    <w:uiPriority w:val="99"/>
    <w:qFormat/>
    <w:rsid w:val="00CE6574"/>
  </w:style>
  <w:style w:type="character" w:customStyle="1" w:styleId="ListLabel59">
    <w:name w:val="ListLabel 59"/>
    <w:uiPriority w:val="99"/>
    <w:qFormat/>
    <w:rsid w:val="00CE6574"/>
  </w:style>
  <w:style w:type="character" w:customStyle="1" w:styleId="ListLabel60">
    <w:name w:val="ListLabel 60"/>
    <w:uiPriority w:val="99"/>
    <w:qFormat/>
    <w:rsid w:val="00CE6574"/>
  </w:style>
  <w:style w:type="character" w:customStyle="1" w:styleId="ListLabel61">
    <w:name w:val="ListLabel 61"/>
    <w:uiPriority w:val="99"/>
    <w:qFormat/>
    <w:rsid w:val="00CE6574"/>
  </w:style>
  <w:style w:type="character" w:customStyle="1" w:styleId="ListLabel62">
    <w:name w:val="ListLabel 62"/>
    <w:uiPriority w:val="99"/>
    <w:qFormat/>
    <w:rsid w:val="00CE6574"/>
  </w:style>
  <w:style w:type="character" w:customStyle="1" w:styleId="ListLabel63">
    <w:name w:val="ListLabel 63"/>
    <w:uiPriority w:val="99"/>
    <w:qFormat/>
    <w:rsid w:val="00CE6574"/>
    <w:rPr>
      <w:sz w:val="24"/>
    </w:rPr>
  </w:style>
  <w:style w:type="character" w:customStyle="1" w:styleId="ListLabel64">
    <w:name w:val="ListLabel 64"/>
    <w:uiPriority w:val="99"/>
    <w:qFormat/>
    <w:rsid w:val="00CE6574"/>
  </w:style>
  <w:style w:type="character" w:customStyle="1" w:styleId="ListLabel65">
    <w:name w:val="ListLabel 65"/>
    <w:uiPriority w:val="99"/>
    <w:qFormat/>
    <w:rsid w:val="00CE6574"/>
  </w:style>
  <w:style w:type="character" w:customStyle="1" w:styleId="ListLabel66">
    <w:name w:val="ListLabel 66"/>
    <w:uiPriority w:val="99"/>
    <w:qFormat/>
    <w:rsid w:val="00CE6574"/>
  </w:style>
  <w:style w:type="character" w:customStyle="1" w:styleId="ListLabel67">
    <w:name w:val="ListLabel 67"/>
    <w:uiPriority w:val="99"/>
    <w:qFormat/>
    <w:rsid w:val="00CE6574"/>
  </w:style>
  <w:style w:type="character" w:customStyle="1" w:styleId="ListLabel68">
    <w:name w:val="ListLabel 68"/>
    <w:uiPriority w:val="99"/>
    <w:qFormat/>
    <w:rsid w:val="00CE6574"/>
  </w:style>
  <w:style w:type="character" w:customStyle="1" w:styleId="ListLabel69">
    <w:name w:val="ListLabel 69"/>
    <w:uiPriority w:val="99"/>
    <w:qFormat/>
    <w:rsid w:val="00CE6574"/>
  </w:style>
  <w:style w:type="character" w:customStyle="1" w:styleId="ListLabel70">
    <w:name w:val="ListLabel 70"/>
    <w:uiPriority w:val="99"/>
    <w:qFormat/>
    <w:rsid w:val="00CE6574"/>
  </w:style>
  <w:style w:type="character" w:customStyle="1" w:styleId="ListLabel71">
    <w:name w:val="ListLabel 71"/>
    <w:uiPriority w:val="99"/>
    <w:qFormat/>
    <w:rsid w:val="00CE6574"/>
  </w:style>
  <w:style w:type="character" w:customStyle="1" w:styleId="ListLabel72">
    <w:name w:val="ListLabel 72"/>
    <w:uiPriority w:val="99"/>
    <w:qFormat/>
    <w:rsid w:val="00CE6574"/>
  </w:style>
  <w:style w:type="character" w:customStyle="1" w:styleId="ListLabel73">
    <w:name w:val="ListLabel 73"/>
    <w:uiPriority w:val="99"/>
    <w:qFormat/>
    <w:rsid w:val="00CE6574"/>
  </w:style>
  <w:style w:type="character" w:customStyle="1" w:styleId="ListLabel74">
    <w:name w:val="ListLabel 74"/>
    <w:uiPriority w:val="99"/>
    <w:qFormat/>
    <w:rsid w:val="00CE6574"/>
  </w:style>
  <w:style w:type="character" w:customStyle="1" w:styleId="ListLabel75">
    <w:name w:val="ListLabel 75"/>
    <w:uiPriority w:val="99"/>
    <w:qFormat/>
    <w:rsid w:val="00CE6574"/>
  </w:style>
  <w:style w:type="character" w:customStyle="1" w:styleId="ListLabel76">
    <w:name w:val="ListLabel 76"/>
    <w:uiPriority w:val="99"/>
    <w:qFormat/>
    <w:rsid w:val="00CE6574"/>
  </w:style>
  <w:style w:type="character" w:customStyle="1" w:styleId="ListLabel77">
    <w:name w:val="ListLabel 77"/>
    <w:uiPriority w:val="99"/>
    <w:qFormat/>
    <w:rsid w:val="00CE6574"/>
  </w:style>
  <w:style w:type="character" w:customStyle="1" w:styleId="ListLabel78">
    <w:name w:val="ListLabel 78"/>
    <w:uiPriority w:val="99"/>
    <w:qFormat/>
    <w:rsid w:val="00CE6574"/>
    <w:rPr>
      <w:sz w:val="24"/>
    </w:rPr>
  </w:style>
  <w:style w:type="character" w:customStyle="1" w:styleId="ListLabel79">
    <w:name w:val="ListLabel 79"/>
    <w:uiPriority w:val="99"/>
    <w:qFormat/>
    <w:rsid w:val="00CE6574"/>
  </w:style>
  <w:style w:type="character" w:customStyle="1" w:styleId="ListLabel80">
    <w:name w:val="ListLabel 80"/>
    <w:uiPriority w:val="99"/>
    <w:qFormat/>
    <w:rsid w:val="00CE6574"/>
  </w:style>
  <w:style w:type="character" w:customStyle="1" w:styleId="ListLabel81">
    <w:name w:val="ListLabel 81"/>
    <w:uiPriority w:val="99"/>
    <w:qFormat/>
    <w:rsid w:val="00CE6574"/>
  </w:style>
  <w:style w:type="character" w:customStyle="1" w:styleId="ListLabel82">
    <w:name w:val="ListLabel 82"/>
    <w:uiPriority w:val="99"/>
    <w:qFormat/>
    <w:rsid w:val="00CE6574"/>
  </w:style>
  <w:style w:type="character" w:customStyle="1" w:styleId="ListLabel83">
    <w:name w:val="ListLabel 83"/>
    <w:uiPriority w:val="99"/>
    <w:qFormat/>
    <w:rsid w:val="00CE6574"/>
  </w:style>
  <w:style w:type="character" w:customStyle="1" w:styleId="ListLabel84">
    <w:name w:val="ListLabel 84"/>
    <w:uiPriority w:val="99"/>
    <w:qFormat/>
    <w:rsid w:val="00CE6574"/>
  </w:style>
  <w:style w:type="character" w:customStyle="1" w:styleId="ListLabel85">
    <w:name w:val="ListLabel 85"/>
    <w:uiPriority w:val="99"/>
    <w:qFormat/>
    <w:rsid w:val="00CE6574"/>
  </w:style>
  <w:style w:type="character" w:customStyle="1" w:styleId="ListLabel86">
    <w:name w:val="ListLabel 86"/>
    <w:uiPriority w:val="99"/>
    <w:qFormat/>
    <w:rsid w:val="00CE6574"/>
  </w:style>
  <w:style w:type="character" w:customStyle="1" w:styleId="ListLabel87">
    <w:name w:val="ListLabel 87"/>
    <w:uiPriority w:val="99"/>
    <w:qFormat/>
    <w:rsid w:val="00CE6574"/>
  </w:style>
  <w:style w:type="character" w:customStyle="1" w:styleId="ListLabel88">
    <w:name w:val="ListLabel 88"/>
    <w:uiPriority w:val="99"/>
    <w:qFormat/>
    <w:rsid w:val="00CE6574"/>
  </w:style>
  <w:style w:type="character" w:customStyle="1" w:styleId="ListLabel89">
    <w:name w:val="ListLabel 89"/>
    <w:uiPriority w:val="99"/>
    <w:qFormat/>
    <w:rsid w:val="00CE6574"/>
  </w:style>
  <w:style w:type="character" w:customStyle="1" w:styleId="ListLabel90">
    <w:name w:val="ListLabel 90"/>
    <w:uiPriority w:val="99"/>
    <w:qFormat/>
    <w:rsid w:val="00CE6574"/>
  </w:style>
  <w:style w:type="character" w:customStyle="1" w:styleId="ListLabel91">
    <w:name w:val="ListLabel 91"/>
    <w:uiPriority w:val="99"/>
    <w:qFormat/>
    <w:rsid w:val="00CE6574"/>
  </w:style>
  <w:style w:type="character" w:customStyle="1" w:styleId="ListLabel92">
    <w:name w:val="ListLabel 92"/>
    <w:uiPriority w:val="99"/>
    <w:qFormat/>
    <w:rsid w:val="00CE6574"/>
  </w:style>
  <w:style w:type="character" w:customStyle="1" w:styleId="ListLabel93">
    <w:name w:val="ListLabel 93"/>
    <w:uiPriority w:val="99"/>
    <w:qFormat/>
    <w:rsid w:val="00CE6574"/>
  </w:style>
  <w:style w:type="character" w:customStyle="1" w:styleId="ListLabel94">
    <w:name w:val="ListLabel 94"/>
    <w:uiPriority w:val="99"/>
    <w:qFormat/>
    <w:rsid w:val="00CE6574"/>
  </w:style>
  <w:style w:type="character" w:customStyle="1" w:styleId="ListLabel95">
    <w:name w:val="ListLabel 95"/>
    <w:uiPriority w:val="99"/>
    <w:qFormat/>
    <w:rsid w:val="00CE6574"/>
  </w:style>
  <w:style w:type="character" w:customStyle="1" w:styleId="ListLabel96">
    <w:name w:val="ListLabel 96"/>
    <w:uiPriority w:val="99"/>
    <w:qFormat/>
    <w:rsid w:val="00CE6574"/>
    <w:rPr>
      <w:sz w:val="24"/>
    </w:rPr>
  </w:style>
  <w:style w:type="character" w:customStyle="1" w:styleId="ListLabel97">
    <w:name w:val="ListLabel 97"/>
    <w:uiPriority w:val="99"/>
    <w:qFormat/>
    <w:rsid w:val="00CE6574"/>
  </w:style>
  <w:style w:type="character" w:customStyle="1" w:styleId="ListLabel98">
    <w:name w:val="ListLabel 98"/>
    <w:uiPriority w:val="99"/>
    <w:qFormat/>
    <w:rsid w:val="00CE6574"/>
  </w:style>
  <w:style w:type="character" w:customStyle="1" w:styleId="ListLabel99">
    <w:name w:val="ListLabel 99"/>
    <w:uiPriority w:val="99"/>
    <w:qFormat/>
    <w:rsid w:val="00CE6574"/>
  </w:style>
  <w:style w:type="character" w:customStyle="1" w:styleId="ListLabel100">
    <w:name w:val="ListLabel 100"/>
    <w:uiPriority w:val="99"/>
    <w:qFormat/>
    <w:rsid w:val="00CE6574"/>
  </w:style>
  <w:style w:type="character" w:customStyle="1" w:styleId="ListLabel101">
    <w:name w:val="ListLabel 101"/>
    <w:uiPriority w:val="99"/>
    <w:qFormat/>
    <w:rsid w:val="00CE6574"/>
  </w:style>
  <w:style w:type="character" w:customStyle="1" w:styleId="ListLabel102">
    <w:name w:val="ListLabel 102"/>
    <w:uiPriority w:val="99"/>
    <w:qFormat/>
    <w:rsid w:val="00CE6574"/>
  </w:style>
  <w:style w:type="character" w:customStyle="1" w:styleId="ListLabel103">
    <w:name w:val="ListLabel 103"/>
    <w:uiPriority w:val="99"/>
    <w:qFormat/>
    <w:rsid w:val="00CE6574"/>
  </w:style>
  <w:style w:type="character" w:customStyle="1" w:styleId="ListLabel104">
    <w:name w:val="ListLabel 104"/>
    <w:uiPriority w:val="99"/>
    <w:qFormat/>
    <w:rsid w:val="00CE6574"/>
  </w:style>
  <w:style w:type="character" w:customStyle="1" w:styleId="ListLabel105">
    <w:name w:val="ListLabel 105"/>
    <w:uiPriority w:val="99"/>
    <w:qFormat/>
    <w:rsid w:val="00CE6574"/>
  </w:style>
  <w:style w:type="character" w:customStyle="1" w:styleId="ListLabel106">
    <w:name w:val="ListLabel 106"/>
    <w:uiPriority w:val="99"/>
    <w:qFormat/>
    <w:rsid w:val="00CE6574"/>
  </w:style>
  <w:style w:type="character" w:customStyle="1" w:styleId="ListLabel107">
    <w:name w:val="ListLabel 107"/>
    <w:uiPriority w:val="99"/>
    <w:qFormat/>
    <w:rsid w:val="00CE6574"/>
  </w:style>
  <w:style w:type="character" w:customStyle="1" w:styleId="ListLabel108">
    <w:name w:val="ListLabel 108"/>
    <w:uiPriority w:val="99"/>
    <w:qFormat/>
    <w:rsid w:val="00CE6574"/>
  </w:style>
  <w:style w:type="character" w:customStyle="1" w:styleId="ListLabel109">
    <w:name w:val="ListLabel 109"/>
    <w:uiPriority w:val="99"/>
    <w:qFormat/>
    <w:rsid w:val="00CE6574"/>
  </w:style>
  <w:style w:type="character" w:customStyle="1" w:styleId="ListLabel110">
    <w:name w:val="ListLabel 110"/>
    <w:uiPriority w:val="99"/>
    <w:qFormat/>
    <w:rsid w:val="00CE6574"/>
  </w:style>
  <w:style w:type="character" w:customStyle="1" w:styleId="ListLabel111">
    <w:name w:val="ListLabel 111"/>
    <w:uiPriority w:val="99"/>
    <w:qFormat/>
    <w:rsid w:val="00CE6574"/>
  </w:style>
  <w:style w:type="character" w:customStyle="1" w:styleId="ListLabel112">
    <w:name w:val="ListLabel 112"/>
    <w:uiPriority w:val="99"/>
    <w:qFormat/>
    <w:rsid w:val="00CE6574"/>
  </w:style>
  <w:style w:type="character" w:customStyle="1" w:styleId="ListLabel113">
    <w:name w:val="ListLabel 113"/>
    <w:uiPriority w:val="99"/>
    <w:qFormat/>
    <w:rsid w:val="00CE6574"/>
  </w:style>
  <w:style w:type="character" w:customStyle="1" w:styleId="ListLabel114">
    <w:name w:val="ListLabel 114"/>
    <w:uiPriority w:val="99"/>
    <w:qFormat/>
    <w:rsid w:val="00CE6574"/>
    <w:rPr>
      <w:sz w:val="24"/>
    </w:rPr>
  </w:style>
  <w:style w:type="character" w:customStyle="1" w:styleId="ListLabel115">
    <w:name w:val="ListLabel 115"/>
    <w:uiPriority w:val="99"/>
    <w:qFormat/>
    <w:rsid w:val="00CE6574"/>
  </w:style>
  <w:style w:type="character" w:customStyle="1" w:styleId="ListLabel116">
    <w:name w:val="ListLabel 116"/>
    <w:uiPriority w:val="99"/>
    <w:qFormat/>
    <w:rsid w:val="00CE6574"/>
  </w:style>
  <w:style w:type="character" w:customStyle="1" w:styleId="ListLabel117">
    <w:name w:val="ListLabel 117"/>
    <w:uiPriority w:val="99"/>
    <w:qFormat/>
    <w:rsid w:val="00CE6574"/>
  </w:style>
  <w:style w:type="character" w:customStyle="1" w:styleId="ListLabel118">
    <w:name w:val="ListLabel 118"/>
    <w:uiPriority w:val="99"/>
    <w:qFormat/>
    <w:rsid w:val="00CE6574"/>
  </w:style>
  <w:style w:type="character" w:customStyle="1" w:styleId="ListLabel119">
    <w:name w:val="ListLabel 119"/>
    <w:uiPriority w:val="99"/>
    <w:qFormat/>
    <w:rsid w:val="00CE6574"/>
  </w:style>
  <w:style w:type="character" w:customStyle="1" w:styleId="ListLabel120">
    <w:name w:val="ListLabel 120"/>
    <w:uiPriority w:val="99"/>
    <w:qFormat/>
    <w:rsid w:val="00CE6574"/>
  </w:style>
  <w:style w:type="character" w:customStyle="1" w:styleId="ListLabel121">
    <w:name w:val="ListLabel 121"/>
    <w:uiPriority w:val="99"/>
    <w:qFormat/>
    <w:rsid w:val="00CE6574"/>
  </w:style>
  <w:style w:type="character" w:customStyle="1" w:styleId="ListLabel122">
    <w:name w:val="ListLabel 122"/>
    <w:uiPriority w:val="99"/>
    <w:qFormat/>
    <w:rsid w:val="00CE6574"/>
  </w:style>
  <w:style w:type="character" w:customStyle="1" w:styleId="ListLabel123">
    <w:name w:val="ListLabel 123"/>
    <w:uiPriority w:val="99"/>
    <w:qFormat/>
    <w:rsid w:val="00CE6574"/>
  </w:style>
  <w:style w:type="character" w:customStyle="1" w:styleId="ListLabel124">
    <w:name w:val="ListLabel 124"/>
    <w:uiPriority w:val="99"/>
    <w:qFormat/>
    <w:rsid w:val="00CE6574"/>
  </w:style>
  <w:style w:type="character" w:customStyle="1" w:styleId="ListLabel125">
    <w:name w:val="ListLabel 125"/>
    <w:uiPriority w:val="99"/>
    <w:qFormat/>
    <w:rsid w:val="00CE6574"/>
  </w:style>
  <w:style w:type="character" w:customStyle="1" w:styleId="ListLabel126">
    <w:name w:val="ListLabel 126"/>
    <w:uiPriority w:val="99"/>
    <w:qFormat/>
    <w:rsid w:val="00CE6574"/>
  </w:style>
  <w:style w:type="character" w:customStyle="1" w:styleId="ListLabel127">
    <w:name w:val="ListLabel 127"/>
    <w:uiPriority w:val="99"/>
    <w:qFormat/>
    <w:rsid w:val="00CE6574"/>
  </w:style>
  <w:style w:type="character" w:customStyle="1" w:styleId="ListLabel128">
    <w:name w:val="ListLabel 128"/>
    <w:uiPriority w:val="99"/>
    <w:qFormat/>
    <w:rsid w:val="00CE6574"/>
  </w:style>
  <w:style w:type="character" w:customStyle="1" w:styleId="ListLabel129">
    <w:name w:val="ListLabel 129"/>
    <w:uiPriority w:val="99"/>
    <w:qFormat/>
    <w:rsid w:val="00CE6574"/>
  </w:style>
  <w:style w:type="character" w:customStyle="1" w:styleId="ListLabel130">
    <w:name w:val="ListLabel 130"/>
    <w:uiPriority w:val="99"/>
    <w:qFormat/>
    <w:rsid w:val="00CE6574"/>
  </w:style>
  <w:style w:type="character" w:customStyle="1" w:styleId="ListLabel131">
    <w:name w:val="ListLabel 131"/>
    <w:uiPriority w:val="99"/>
    <w:qFormat/>
    <w:rsid w:val="00CE6574"/>
  </w:style>
  <w:style w:type="character" w:customStyle="1" w:styleId="ListLabel132">
    <w:name w:val="ListLabel 132"/>
    <w:uiPriority w:val="99"/>
    <w:qFormat/>
    <w:rsid w:val="00CE6574"/>
  </w:style>
  <w:style w:type="character" w:customStyle="1" w:styleId="ListLabel133">
    <w:name w:val="ListLabel 133"/>
    <w:uiPriority w:val="99"/>
    <w:qFormat/>
    <w:rsid w:val="00CE6574"/>
  </w:style>
  <w:style w:type="character" w:customStyle="1" w:styleId="ListLabel134">
    <w:name w:val="ListLabel 134"/>
    <w:uiPriority w:val="99"/>
    <w:qFormat/>
    <w:rsid w:val="00CE6574"/>
  </w:style>
  <w:style w:type="character" w:customStyle="1" w:styleId="ListLabel135">
    <w:name w:val="ListLabel 135"/>
    <w:uiPriority w:val="99"/>
    <w:qFormat/>
    <w:rsid w:val="00CE6574"/>
  </w:style>
  <w:style w:type="character" w:customStyle="1" w:styleId="ListLabel136">
    <w:name w:val="ListLabel 136"/>
    <w:uiPriority w:val="99"/>
    <w:qFormat/>
    <w:rsid w:val="00CE6574"/>
  </w:style>
  <w:style w:type="character" w:customStyle="1" w:styleId="ListLabel137">
    <w:name w:val="ListLabel 137"/>
    <w:uiPriority w:val="99"/>
    <w:qFormat/>
    <w:rsid w:val="00CE6574"/>
  </w:style>
  <w:style w:type="character" w:customStyle="1" w:styleId="ListLabel138">
    <w:name w:val="ListLabel 138"/>
    <w:uiPriority w:val="99"/>
    <w:qFormat/>
    <w:rsid w:val="00CE6574"/>
  </w:style>
  <w:style w:type="character" w:customStyle="1" w:styleId="ListLabel139">
    <w:name w:val="ListLabel 139"/>
    <w:uiPriority w:val="99"/>
    <w:qFormat/>
    <w:rsid w:val="00CE6574"/>
  </w:style>
  <w:style w:type="character" w:customStyle="1" w:styleId="ListLabel140">
    <w:name w:val="ListLabel 140"/>
    <w:uiPriority w:val="99"/>
    <w:qFormat/>
    <w:rsid w:val="00CE6574"/>
  </w:style>
  <w:style w:type="character" w:customStyle="1" w:styleId="ListLabel141">
    <w:name w:val="ListLabel 141"/>
    <w:uiPriority w:val="99"/>
    <w:qFormat/>
    <w:rsid w:val="00CE6574"/>
  </w:style>
  <w:style w:type="character" w:customStyle="1" w:styleId="ListLabel142">
    <w:name w:val="ListLabel 142"/>
    <w:uiPriority w:val="99"/>
    <w:qFormat/>
    <w:rsid w:val="00CE6574"/>
  </w:style>
  <w:style w:type="character" w:customStyle="1" w:styleId="ListLabel143">
    <w:name w:val="ListLabel 143"/>
    <w:uiPriority w:val="99"/>
    <w:qFormat/>
    <w:rsid w:val="00CE6574"/>
  </w:style>
  <w:style w:type="character" w:customStyle="1" w:styleId="ListLabel144">
    <w:name w:val="ListLabel 144"/>
    <w:uiPriority w:val="99"/>
    <w:qFormat/>
    <w:rsid w:val="00CE6574"/>
  </w:style>
  <w:style w:type="character" w:customStyle="1" w:styleId="ListLabel145">
    <w:name w:val="ListLabel 145"/>
    <w:uiPriority w:val="99"/>
    <w:qFormat/>
    <w:rsid w:val="00CE6574"/>
  </w:style>
  <w:style w:type="character" w:customStyle="1" w:styleId="ListLabel146">
    <w:name w:val="ListLabel 146"/>
    <w:uiPriority w:val="99"/>
    <w:qFormat/>
    <w:rsid w:val="00CE6574"/>
  </w:style>
  <w:style w:type="character" w:customStyle="1" w:styleId="ListLabel147">
    <w:name w:val="ListLabel 147"/>
    <w:uiPriority w:val="99"/>
    <w:qFormat/>
    <w:rsid w:val="00CE6574"/>
  </w:style>
  <w:style w:type="character" w:customStyle="1" w:styleId="ListLabel148">
    <w:name w:val="ListLabel 148"/>
    <w:uiPriority w:val="99"/>
    <w:qFormat/>
    <w:rsid w:val="00CE6574"/>
  </w:style>
  <w:style w:type="character" w:customStyle="1" w:styleId="ListLabel149">
    <w:name w:val="ListLabel 149"/>
    <w:uiPriority w:val="99"/>
    <w:qFormat/>
    <w:rsid w:val="00CE6574"/>
  </w:style>
  <w:style w:type="character" w:customStyle="1" w:styleId="ListLabel150">
    <w:name w:val="ListLabel 150"/>
    <w:uiPriority w:val="99"/>
    <w:qFormat/>
    <w:rsid w:val="00CE6574"/>
    <w:rPr>
      <w:sz w:val="24"/>
    </w:rPr>
  </w:style>
  <w:style w:type="character" w:customStyle="1" w:styleId="ListLabel151">
    <w:name w:val="ListLabel 151"/>
    <w:uiPriority w:val="99"/>
    <w:qFormat/>
    <w:rsid w:val="00CE6574"/>
  </w:style>
  <w:style w:type="character" w:customStyle="1" w:styleId="ListLabel152">
    <w:name w:val="ListLabel 152"/>
    <w:uiPriority w:val="99"/>
    <w:qFormat/>
    <w:rsid w:val="00CE6574"/>
  </w:style>
  <w:style w:type="character" w:customStyle="1" w:styleId="ListLabel153">
    <w:name w:val="ListLabel 153"/>
    <w:uiPriority w:val="99"/>
    <w:qFormat/>
    <w:rsid w:val="00CE6574"/>
  </w:style>
  <w:style w:type="character" w:customStyle="1" w:styleId="ListLabel154">
    <w:name w:val="ListLabel 154"/>
    <w:uiPriority w:val="99"/>
    <w:qFormat/>
    <w:rsid w:val="00CE6574"/>
  </w:style>
  <w:style w:type="character" w:customStyle="1" w:styleId="ListLabel155">
    <w:name w:val="ListLabel 155"/>
    <w:uiPriority w:val="99"/>
    <w:qFormat/>
    <w:rsid w:val="00CE6574"/>
  </w:style>
  <w:style w:type="character" w:customStyle="1" w:styleId="ListLabel156">
    <w:name w:val="ListLabel 156"/>
    <w:uiPriority w:val="99"/>
    <w:qFormat/>
    <w:rsid w:val="00CE6574"/>
  </w:style>
  <w:style w:type="character" w:customStyle="1" w:styleId="ListLabel157">
    <w:name w:val="ListLabel 157"/>
    <w:uiPriority w:val="99"/>
    <w:qFormat/>
    <w:rsid w:val="00CE6574"/>
  </w:style>
  <w:style w:type="character" w:customStyle="1" w:styleId="ListLabel158">
    <w:name w:val="ListLabel 158"/>
    <w:uiPriority w:val="99"/>
    <w:qFormat/>
    <w:rsid w:val="00CE6574"/>
  </w:style>
  <w:style w:type="character" w:customStyle="1" w:styleId="ListLabel159">
    <w:name w:val="ListLabel 159"/>
    <w:uiPriority w:val="99"/>
    <w:qFormat/>
    <w:rsid w:val="00CE6574"/>
    <w:rPr>
      <w:sz w:val="24"/>
    </w:rPr>
  </w:style>
  <w:style w:type="character" w:customStyle="1" w:styleId="ListLabel160">
    <w:name w:val="ListLabel 160"/>
    <w:uiPriority w:val="99"/>
    <w:qFormat/>
    <w:rsid w:val="00CE6574"/>
  </w:style>
  <w:style w:type="character" w:customStyle="1" w:styleId="ListLabel161">
    <w:name w:val="ListLabel 161"/>
    <w:uiPriority w:val="99"/>
    <w:qFormat/>
    <w:rsid w:val="00CE6574"/>
  </w:style>
  <w:style w:type="character" w:customStyle="1" w:styleId="ListLabel162">
    <w:name w:val="ListLabel 162"/>
    <w:uiPriority w:val="99"/>
    <w:qFormat/>
    <w:rsid w:val="00CE6574"/>
  </w:style>
  <w:style w:type="character" w:customStyle="1" w:styleId="ListLabel163">
    <w:name w:val="ListLabel 163"/>
    <w:uiPriority w:val="99"/>
    <w:qFormat/>
    <w:rsid w:val="00CE6574"/>
  </w:style>
  <w:style w:type="character" w:customStyle="1" w:styleId="ListLabel164">
    <w:name w:val="ListLabel 164"/>
    <w:uiPriority w:val="99"/>
    <w:qFormat/>
    <w:rsid w:val="00CE6574"/>
  </w:style>
  <w:style w:type="character" w:customStyle="1" w:styleId="ListLabel165">
    <w:name w:val="ListLabel 165"/>
    <w:uiPriority w:val="99"/>
    <w:qFormat/>
    <w:rsid w:val="00CE6574"/>
  </w:style>
  <w:style w:type="character" w:customStyle="1" w:styleId="ListLabel166">
    <w:name w:val="ListLabel 166"/>
    <w:uiPriority w:val="99"/>
    <w:qFormat/>
    <w:rsid w:val="00CE6574"/>
  </w:style>
  <w:style w:type="character" w:customStyle="1" w:styleId="ListLabel167">
    <w:name w:val="ListLabel 167"/>
    <w:uiPriority w:val="99"/>
    <w:qFormat/>
    <w:rsid w:val="00CE6574"/>
  </w:style>
  <w:style w:type="character" w:customStyle="1" w:styleId="ListLabel168">
    <w:name w:val="ListLabel 168"/>
    <w:uiPriority w:val="99"/>
    <w:qFormat/>
    <w:rsid w:val="00CE6574"/>
    <w:rPr>
      <w:sz w:val="24"/>
    </w:rPr>
  </w:style>
  <w:style w:type="character" w:customStyle="1" w:styleId="ListLabel169">
    <w:name w:val="ListLabel 169"/>
    <w:uiPriority w:val="99"/>
    <w:qFormat/>
    <w:rsid w:val="00CE6574"/>
  </w:style>
  <w:style w:type="character" w:customStyle="1" w:styleId="ListLabel170">
    <w:name w:val="ListLabel 170"/>
    <w:uiPriority w:val="99"/>
    <w:qFormat/>
    <w:rsid w:val="00CE6574"/>
  </w:style>
  <w:style w:type="character" w:customStyle="1" w:styleId="ListLabel171">
    <w:name w:val="ListLabel 171"/>
    <w:uiPriority w:val="99"/>
    <w:qFormat/>
    <w:rsid w:val="00CE6574"/>
  </w:style>
  <w:style w:type="character" w:customStyle="1" w:styleId="ListLabel172">
    <w:name w:val="ListLabel 172"/>
    <w:uiPriority w:val="99"/>
    <w:qFormat/>
    <w:rsid w:val="00CE6574"/>
  </w:style>
  <w:style w:type="character" w:customStyle="1" w:styleId="ListLabel173">
    <w:name w:val="ListLabel 173"/>
    <w:uiPriority w:val="99"/>
    <w:qFormat/>
    <w:rsid w:val="00CE6574"/>
  </w:style>
  <w:style w:type="character" w:customStyle="1" w:styleId="ListLabel174">
    <w:name w:val="ListLabel 174"/>
    <w:uiPriority w:val="99"/>
    <w:qFormat/>
    <w:rsid w:val="00CE6574"/>
  </w:style>
  <w:style w:type="character" w:customStyle="1" w:styleId="ListLabel175">
    <w:name w:val="ListLabel 175"/>
    <w:uiPriority w:val="99"/>
    <w:qFormat/>
    <w:rsid w:val="00CE6574"/>
  </w:style>
  <w:style w:type="character" w:customStyle="1" w:styleId="ListLabel176">
    <w:name w:val="ListLabel 176"/>
    <w:uiPriority w:val="99"/>
    <w:qFormat/>
    <w:rsid w:val="00CE6574"/>
  </w:style>
  <w:style w:type="character" w:customStyle="1" w:styleId="ListLabel177">
    <w:name w:val="ListLabel 177"/>
    <w:uiPriority w:val="99"/>
    <w:qFormat/>
    <w:rsid w:val="00CE6574"/>
  </w:style>
  <w:style w:type="character" w:customStyle="1" w:styleId="ListLabel178">
    <w:name w:val="ListLabel 178"/>
    <w:uiPriority w:val="99"/>
    <w:qFormat/>
    <w:rsid w:val="00CE6574"/>
  </w:style>
  <w:style w:type="character" w:customStyle="1" w:styleId="ListLabel179">
    <w:name w:val="ListLabel 179"/>
    <w:uiPriority w:val="99"/>
    <w:qFormat/>
    <w:rsid w:val="00CE6574"/>
  </w:style>
  <w:style w:type="character" w:customStyle="1" w:styleId="ListLabel180">
    <w:name w:val="ListLabel 180"/>
    <w:uiPriority w:val="99"/>
    <w:qFormat/>
    <w:rsid w:val="00CE6574"/>
  </w:style>
  <w:style w:type="character" w:customStyle="1" w:styleId="ListLabel181">
    <w:name w:val="ListLabel 181"/>
    <w:uiPriority w:val="99"/>
    <w:qFormat/>
    <w:rsid w:val="00CE6574"/>
  </w:style>
  <w:style w:type="character" w:customStyle="1" w:styleId="ListLabel182">
    <w:name w:val="ListLabel 182"/>
    <w:uiPriority w:val="99"/>
    <w:qFormat/>
    <w:rsid w:val="00CE6574"/>
  </w:style>
  <w:style w:type="character" w:customStyle="1" w:styleId="ListLabel183">
    <w:name w:val="ListLabel 183"/>
    <w:uiPriority w:val="99"/>
    <w:qFormat/>
    <w:rsid w:val="00CE6574"/>
  </w:style>
  <w:style w:type="character" w:customStyle="1" w:styleId="ListLabel184">
    <w:name w:val="ListLabel 184"/>
    <w:uiPriority w:val="99"/>
    <w:qFormat/>
    <w:rsid w:val="00CE6574"/>
  </w:style>
  <w:style w:type="character" w:customStyle="1" w:styleId="ListLabel185">
    <w:name w:val="ListLabel 185"/>
    <w:uiPriority w:val="99"/>
    <w:qFormat/>
    <w:rsid w:val="00CE6574"/>
  </w:style>
  <w:style w:type="character" w:customStyle="1" w:styleId="ListLabel186">
    <w:name w:val="ListLabel 186"/>
    <w:uiPriority w:val="99"/>
    <w:qFormat/>
    <w:rsid w:val="00CE6574"/>
    <w:rPr>
      <w:sz w:val="20"/>
    </w:rPr>
  </w:style>
  <w:style w:type="character" w:customStyle="1" w:styleId="ListLabel187">
    <w:name w:val="ListLabel 187"/>
    <w:uiPriority w:val="99"/>
    <w:qFormat/>
    <w:rsid w:val="00CE6574"/>
  </w:style>
  <w:style w:type="character" w:customStyle="1" w:styleId="ListLabel188">
    <w:name w:val="ListLabel 188"/>
    <w:uiPriority w:val="99"/>
    <w:qFormat/>
    <w:rsid w:val="00CE6574"/>
  </w:style>
  <w:style w:type="character" w:customStyle="1" w:styleId="ListLabel189">
    <w:name w:val="ListLabel 189"/>
    <w:uiPriority w:val="99"/>
    <w:qFormat/>
    <w:rsid w:val="00CE6574"/>
  </w:style>
  <w:style w:type="character" w:customStyle="1" w:styleId="ListLabel190">
    <w:name w:val="ListLabel 190"/>
    <w:uiPriority w:val="99"/>
    <w:qFormat/>
    <w:rsid w:val="00CE6574"/>
  </w:style>
  <w:style w:type="character" w:customStyle="1" w:styleId="ListLabel191">
    <w:name w:val="ListLabel 191"/>
    <w:uiPriority w:val="99"/>
    <w:qFormat/>
    <w:rsid w:val="00CE6574"/>
  </w:style>
  <w:style w:type="character" w:customStyle="1" w:styleId="ListLabel192">
    <w:name w:val="ListLabel 192"/>
    <w:uiPriority w:val="99"/>
    <w:qFormat/>
    <w:rsid w:val="00CE6574"/>
  </w:style>
  <w:style w:type="character" w:customStyle="1" w:styleId="ListLabel193">
    <w:name w:val="ListLabel 193"/>
    <w:uiPriority w:val="99"/>
    <w:qFormat/>
    <w:rsid w:val="00CE6574"/>
  </w:style>
  <w:style w:type="character" w:customStyle="1" w:styleId="ListLabel194">
    <w:name w:val="ListLabel 194"/>
    <w:uiPriority w:val="99"/>
    <w:qFormat/>
    <w:rsid w:val="00CE6574"/>
  </w:style>
  <w:style w:type="character" w:customStyle="1" w:styleId="ListLabel195">
    <w:name w:val="ListLabel 195"/>
    <w:uiPriority w:val="99"/>
    <w:qFormat/>
    <w:rsid w:val="00CE6574"/>
    <w:rPr>
      <w:sz w:val="20"/>
    </w:rPr>
  </w:style>
  <w:style w:type="character" w:customStyle="1" w:styleId="ListLabel196">
    <w:name w:val="ListLabel 196"/>
    <w:uiPriority w:val="99"/>
    <w:qFormat/>
    <w:rsid w:val="00CE6574"/>
  </w:style>
  <w:style w:type="character" w:customStyle="1" w:styleId="ListLabel197">
    <w:name w:val="ListLabel 197"/>
    <w:uiPriority w:val="99"/>
    <w:qFormat/>
    <w:rsid w:val="00CE6574"/>
  </w:style>
  <w:style w:type="character" w:customStyle="1" w:styleId="ListLabel198">
    <w:name w:val="ListLabel 198"/>
    <w:uiPriority w:val="99"/>
    <w:qFormat/>
    <w:rsid w:val="00CE6574"/>
  </w:style>
  <w:style w:type="character" w:customStyle="1" w:styleId="ListLabel199">
    <w:name w:val="ListLabel 199"/>
    <w:uiPriority w:val="99"/>
    <w:qFormat/>
    <w:rsid w:val="00CE6574"/>
  </w:style>
  <w:style w:type="character" w:customStyle="1" w:styleId="ListLabel200">
    <w:name w:val="ListLabel 200"/>
    <w:uiPriority w:val="99"/>
    <w:qFormat/>
    <w:rsid w:val="00CE6574"/>
  </w:style>
  <w:style w:type="character" w:customStyle="1" w:styleId="ListLabel201">
    <w:name w:val="ListLabel 201"/>
    <w:uiPriority w:val="99"/>
    <w:qFormat/>
    <w:rsid w:val="00CE6574"/>
  </w:style>
  <w:style w:type="character" w:customStyle="1" w:styleId="ListLabel202">
    <w:name w:val="ListLabel 202"/>
    <w:uiPriority w:val="99"/>
    <w:qFormat/>
    <w:rsid w:val="00CE6574"/>
  </w:style>
  <w:style w:type="character" w:customStyle="1" w:styleId="ListLabel203">
    <w:name w:val="ListLabel 203"/>
    <w:uiPriority w:val="99"/>
    <w:qFormat/>
    <w:rsid w:val="00CE6574"/>
  </w:style>
  <w:style w:type="character" w:customStyle="1" w:styleId="ListLabel204">
    <w:name w:val="ListLabel 204"/>
    <w:uiPriority w:val="99"/>
    <w:qFormat/>
    <w:rsid w:val="00CE6574"/>
  </w:style>
  <w:style w:type="character" w:customStyle="1" w:styleId="ListLabel205">
    <w:name w:val="ListLabel 205"/>
    <w:uiPriority w:val="99"/>
    <w:qFormat/>
    <w:rsid w:val="00CE6574"/>
  </w:style>
  <w:style w:type="character" w:customStyle="1" w:styleId="ListLabel206">
    <w:name w:val="ListLabel 206"/>
    <w:uiPriority w:val="99"/>
    <w:qFormat/>
    <w:rsid w:val="00CE6574"/>
  </w:style>
  <w:style w:type="character" w:customStyle="1" w:styleId="ListLabel207">
    <w:name w:val="ListLabel 207"/>
    <w:uiPriority w:val="99"/>
    <w:qFormat/>
    <w:rsid w:val="00CE6574"/>
  </w:style>
  <w:style w:type="character" w:customStyle="1" w:styleId="ListLabel208">
    <w:name w:val="ListLabel 208"/>
    <w:uiPriority w:val="99"/>
    <w:qFormat/>
    <w:rsid w:val="00CE6574"/>
  </w:style>
  <w:style w:type="character" w:customStyle="1" w:styleId="ListLabel209">
    <w:name w:val="ListLabel 209"/>
    <w:uiPriority w:val="99"/>
    <w:qFormat/>
    <w:rsid w:val="00CE6574"/>
  </w:style>
  <w:style w:type="character" w:customStyle="1" w:styleId="ListLabel210">
    <w:name w:val="ListLabel 210"/>
    <w:uiPriority w:val="99"/>
    <w:qFormat/>
    <w:rsid w:val="00CE6574"/>
  </w:style>
  <w:style w:type="character" w:customStyle="1" w:styleId="ListLabel211">
    <w:name w:val="ListLabel 211"/>
    <w:uiPriority w:val="99"/>
    <w:qFormat/>
    <w:rsid w:val="00CE6574"/>
  </w:style>
  <w:style w:type="character" w:customStyle="1" w:styleId="ListLabel212">
    <w:name w:val="ListLabel 212"/>
    <w:uiPriority w:val="99"/>
    <w:qFormat/>
    <w:rsid w:val="00CE6574"/>
  </w:style>
  <w:style w:type="character" w:customStyle="1" w:styleId="ListLabel213">
    <w:name w:val="ListLabel 213"/>
    <w:uiPriority w:val="99"/>
    <w:qFormat/>
    <w:rsid w:val="00CE6574"/>
  </w:style>
  <w:style w:type="character" w:customStyle="1" w:styleId="ListLabel214">
    <w:name w:val="ListLabel 214"/>
    <w:uiPriority w:val="99"/>
    <w:qFormat/>
    <w:rsid w:val="00CE6574"/>
  </w:style>
  <w:style w:type="character" w:customStyle="1" w:styleId="ListLabel215">
    <w:name w:val="ListLabel 215"/>
    <w:uiPriority w:val="99"/>
    <w:qFormat/>
    <w:rsid w:val="00CE6574"/>
  </w:style>
  <w:style w:type="character" w:customStyle="1" w:styleId="ListLabel216">
    <w:name w:val="ListLabel 216"/>
    <w:uiPriority w:val="99"/>
    <w:qFormat/>
    <w:rsid w:val="00CE6574"/>
  </w:style>
  <w:style w:type="character" w:customStyle="1" w:styleId="ListLabel217">
    <w:name w:val="ListLabel 217"/>
    <w:uiPriority w:val="99"/>
    <w:qFormat/>
    <w:rsid w:val="00CE6574"/>
  </w:style>
  <w:style w:type="character" w:customStyle="1" w:styleId="ListLabel218">
    <w:name w:val="ListLabel 218"/>
    <w:uiPriority w:val="99"/>
    <w:qFormat/>
    <w:rsid w:val="00CE6574"/>
  </w:style>
  <w:style w:type="character" w:customStyle="1" w:styleId="ListLabel219">
    <w:name w:val="ListLabel 219"/>
    <w:uiPriority w:val="99"/>
    <w:qFormat/>
    <w:rsid w:val="00CE6574"/>
  </w:style>
  <w:style w:type="character" w:customStyle="1" w:styleId="ListLabel220">
    <w:name w:val="ListLabel 220"/>
    <w:uiPriority w:val="99"/>
    <w:qFormat/>
    <w:rsid w:val="00CE6574"/>
  </w:style>
  <w:style w:type="character" w:customStyle="1" w:styleId="ListLabel221">
    <w:name w:val="ListLabel 221"/>
    <w:uiPriority w:val="99"/>
    <w:qFormat/>
    <w:rsid w:val="00CE6574"/>
  </w:style>
  <w:style w:type="character" w:customStyle="1" w:styleId="ListLabel222">
    <w:name w:val="ListLabel 222"/>
    <w:uiPriority w:val="99"/>
    <w:qFormat/>
    <w:rsid w:val="00CE6574"/>
  </w:style>
  <w:style w:type="character" w:customStyle="1" w:styleId="ListLabel223">
    <w:name w:val="ListLabel 223"/>
    <w:uiPriority w:val="99"/>
    <w:qFormat/>
    <w:rsid w:val="00CE6574"/>
  </w:style>
  <w:style w:type="character" w:customStyle="1" w:styleId="ListLabel224">
    <w:name w:val="ListLabel 224"/>
    <w:uiPriority w:val="99"/>
    <w:qFormat/>
    <w:rsid w:val="00CE6574"/>
  </w:style>
  <w:style w:type="character" w:customStyle="1" w:styleId="ListLabel225">
    <w:name w:val="ListLabel 225"/>
    <w:uiPriority w:val="99"/>
    <w:qFormat/>
    <w:rsid w:val="00CE6574"/>
  </w:style>
  <w:style w:type="character" w:customStyle="1" w:styleId="ListLabel226">
    <w:name w:val="ListLabel 226"/>
    <w:uiPriority w:val="99"/>
    <w:qFormat/>
    <w:rsid w:val="00CE6574"/>
    <w:rPr>
      <w:b/>
      <w:sz w:val="20"/>
    </w:rPr>
  </w:style>
  <w:style w:type="character" w:customStyle="1" w:styleId="ListLabel227">
    <w:name w:val="ListLabel 227"/>
    <w:uiPriority w:val="99"/>
    <w:qFormat/>
    <w:rsid w:val="00CE6574"/>
  </w:style>
  <w:style w:type="character" w:customStyle="1" w:styleId="ListLabel228">
    <w:name w:val="ListLabel 228"/>
    <w:uiPriority w:val="99"/>
    <w:qFormat/>
    <w:rsid w:val="00CE6574"/>
  </w:style>
  <w:style w:type="character" w:customStyle="1" w:styleId="ListLabel229">
    <w:name w:val="ListLabel 229"/>
    <w:uiPriority w:val="99"/>
    <w:qFormat/>
    <w:rsid w:val="00CE6574"/>
  </w:style>
  <w:style w:type="character" w:customStyle="1" w:styleId="ListLabel230">
    <w:name w:val="ListLabel 230"/>
    <w:uiPriority w:val="99"/>
    <w:qFormat/>
    <w:rsid w:val="00CE6574"/>
  </w:style>
  <w:style w:type="character" w:customStyle="1" w:styleId="ListLabel231">
    <w:name w:val="ListLabel 231"/>
    <w:uiPriority w:val="99"/>
    <w:qFormat/>
    <w:rsid w:val="00CE6574"/>
  </w:style>
  <w:style w:type="character" w:customStyle="1" w:styleId="ListLabel232">
    <w:name w:val="ListLabel 232"/>
    <w:uiPriority w:val="99"/>
    <w:qFormat/>
    <w:rsid w:val="00CE6574"/>
  </w:style>
  <w:style w:type="character" w:customStyle="1" w:styleId="ListLabel233">
    <w:name w:val="ListLabel 233"/>
    <w:uiPriority w:val="99"/>
    <w:qFormat/>
    <w:rsid w:val="00CE6574"/>
  </w:style>
  <w:style w:type="character" w:customStyle="1" w:styleId="ListLabel234">
    <w:name w:val="ListLabel 234"/>
    <w:uiPriority w:val="99"/>
    <w:qFormat/>
    <w:rsid w:val="00CE6574"/>
  </w:style>
  <w:style w:type="character" w:customStyle="1" w:styleId="ListLabel235">
    <w:name w:val="ListLabel 235"/>
    <w:uiPriority w:val="99"/>
    <w:qFormat/>
    <w:rsid w:val="00CE6574"/>
    <w:rPr>
      <w:sz w:val="20"/>
    </w:rPr>
  </w:style>
  <w:style w:type="character" w:customStyle="1" w:styleId="ListLabel236">
    <w:name w:val="ListLabel 236"/>
    <w:uiPriority w:val="99"/>
    <w:qFormat/>
    <w:rsid w:val="00CE6574"/>
  </w:style>
  <w:style w:type="character" w:customStyle="1" w:styleId="ListLabel237">
    <w:name w:val="ListLabel 237"/>
    <w:uiPriority w:val="99"/>
    <w:qFormat/>
    <w:rsid w:val="00CE6574"/>
  </w:style>
  <w:style w:type="character" w:customStyle="1" w:styleId="ListLabel238">
    <w:name w:val="ListLabel 238"/>
    <w:uiPriority w:val="99"/>
    <w:qFormat/>
    <w:rsid w:val="00CE6574"/>
  </w:style>
  <w:style w:type="character" w:customStyle="1" w:styleId="ListLabel239">
    <w:name w:val="ListLabel 239"/>
    <w:uiPriority w:val="99"/>
    <w:qFormat/>
    <w:rsid w:val="00CE6574"/>
  </w:style>
  <w:style w:type="character" w:customStyle="1" w:styleId="ListLabel240">
    <w:name w:val="ListLabel 240"/>
    <w:uiPriority w:val="99"/>
    <w:qFormat/>
    <w:rsid w:val="00CE6574"/>
  </w:style>
  <w:style w:type="character" w:customStyle="1" w:styleId="ListLabel241">
    <w:name w:val="ListLabel 241"/>
    <w:uiPriority w:val="99"/>
    <w:qFormat/>
    <w:rsid w:val="00CE6574"/>
  </w:style>
  <w:style w:type="character" w:customStyle="1" w:styleId="ListLabel242">
    <w:name w:val="ListLabel 242"/>
    <w:uiPriority w:val="99"/>
    <w:qFormat/>
    <w:rsid w:val="00CE6574"/>
  </w:style>
  <w:style w:type="character" w:customStyle="1" w:styleId="ListLabel243">
    <w:name w:val="ListLabel 243"/>
    <w:uiPriority w:val="99"/>
    <w:qFormat/>
    <w:rsid w:val="00CE6574"/>
  </w:style>
  <w:style w:type="character" w:customStyle="1" w:styleId="ListLabel244">
    <w:name w:val="ListLabel 244"/>
    <w:uiPriority w:val="99"/>
    <w:qFormat/>
    <w:rsid w:val="00CE6574"/>
    <w:rPr>
      <w:sz w:val="20"/>
    </w:rPr>
  </w:style>
  <w:style w:type="character" w:customStyle="1" w:styleId="ListLabel245">
    <w:name w:val="ListLabel 245"/>
    <w:uiPriority w:val="99"/>
    <w:qFormat/>
    <w:rsid w:val="00CE6574"/>
  </w:style>
  <w:style w:type="character" w:customStyle="1" w:styleId="ListLabel246">
    <w:name w:val="ListLabel 246"/>
    <w:uiPriority w:val="99"/>
    <w:qFormat/>
    <w:rsid w:val="00CE6574"/>
  </w:style>
  <w:style w:type="character" w:customStyle="1" w:styleId="ListLabel247">
    <w:name w:val="ListLabel 247"/>
    <w:uiPriority w:val="99"/>
    <w:qFormat/>
    <w:rsid w:val="00CE6574"/>
  </w:style>
  <w:style w:type="character" w:customStyle="1" w:styleId="ListLabel248">
    <w:name w:val="ListLabel 248"/>
    <w:uiPriority w:val="99"/>
    <w:qFormat/>
    <w:rsid w:val="00CE6574"/>
  </w:style>
  <w:style w:type="character" w:customStyle="1" w:styleId="ListLabel249">
    <w:name w:val="ListLabel 249"/>
    <w:uiPriority w:val="99"/>
    <w:qFormat/>
    <w:rsid w:val="00CE6574"/>
  </w:style>
  <w:style w:type="character" w:customStyle="1" w:styleId="ListLabel250">
    <w:name w:val="ListLabel 250"/>
    <w:uiPriority w:val="99"/>
    <w:qFormat/>
    <w:rsid w:val="00CE6574"/>
  </w:style>
  <w:style w:type="character" w:customStyle="1" w:styleId="ListLabel251">
    <w:name w:val="ListLabel 251"/>
    <w:uiPriority w:val="99"/>
    <w:qFormat/>
    <w:rsid w:val="00CE6574"/>
  </w:style>
  <w:style w:type="character" w:customStyle="1" w:styleId="ListLabel252">
    <w:name w:val="ListLabel 252"/>
    <w:uiPriority w:val="99"/>
    <w:qFormat/>
    <w:rsid w:val="00CE6574"/>
  </w:style>
  <w:style w:type="character" w:customStyle="1" w:styleId="ListLabel253">
    <w:name w:val="ListLabel 253"/>
    <w:uiPriority w:val="99"/>
    <w:qFormat/>
    <w:rsid w:val="00CE6574"/>
    <w:rPr>
      <w:sz w:val="20"/>
    </w:rPr>
  </w:style>
  <w:style w:type="character" w:customStyle="1" w:styleId="ListLabel254">
    <w:name w:val="ListLabel 254"/>
    <w:uiPriority w:val="99"/>
    <w:qFormat/>
    <w:rsid w:val="00CE6574"/>
  </w:style>
  <w:style w:type="character" w:customStyle="1" w:styleId="ListLabel255">
    <w:name w:val="ListLabel 255"/>
    <w:uiPriority w:val="99"/>
    <w:qFormat/>
    <w:rsid w:val="00CE6574"/>
  </w:style>
  <w:style w:type="character" w:customStyle="1" w:styleId="ListLabel256">
    <w:name w:val="ListLabel 256"/>
    <w:uiPriority w:val="99"/>
    <w:qFormat/>
    <w:rsid w:val="00CE6574"/>
  </w:style>
  <w:style w:type="character" w:customStyle="1" w:styleId="ListLabel257">
    <w:name w:val="ListLabel 257"/>
    <w:uiPriority w:val="99"/>
    <w:qFormat/>
    <w:rsid w:val="00CE6574"/>
  </w:style>
  <w:style w:type="character" w:customStyle="1" w:styleId="ListLabel258">
    <w:name w:val="ListLabel 258"/>
    <w:uiPriority w:val="99"/>
    <w:qFormat/>
    <w:rsid w:val="00CE6574"/>
  </w:style>
  <w:style w:type="character" w:customStyle="1" w:styleId="ListLabel259">
    <w:name w:val="ListLabel 259"/>
    <w:uiPriority w:val="99"/>
    <w:qFormat/>
    <w:rsid w:val="00CE6574"/>
  </w:style>
  <w:style w:type="character" w:customStyle="1" w:styleId="ListLabel260">
    <w:name w:val="ListLabel 260"/>
    <w:uiPriority w:val="99"/>
    <w:qFormat/>
    <w:rsid w:val="00CE6574"/>
  </w:style>
  <w:style w:type="character" w:customStyle="1" w:styleId="ListLabel261">
    <w:name w:val="ListLabel 261"/>
    <w:uiPriority w:val="99"/>
    <w:qFormat/>
    <w:rsid w:val="00CE6574"/>
  </w:style>
  <w:style w:type="character" w:customStyle="1" w:styleId="ListLabel262">
    <w:name w:val="ListLabel 262"/>
    <w:uiPriority w:val="99"/>
    <w:qFormat/>
    <w:rsid w:val="00CE6574"/>
    <w:rPr>
      <w:sz w:val="20"/>
    </w:rPr>
  </w:style>
  <w:style w:type="character" w:customStyle="1" w:styleId="ListLabel263">
    <w:name w:val="ListLabel 263"/>
    <w:uiPriority w:val="99"/>
    <w:qFormat/>
    <w:rsid w:val="00CE6574"/>
  </w:style>
  <w:style w:type="character" w:customStyle="1" w:styleId="ListLabel264">
    <w:name w:val="ListLabel 264"/>
    <w:uiPriority w:val="99"/>
    <w:qFormat/>
    <w:rsid w:val="00CE6574"/>
  </w:style>
  <w:style w:type="character" w:customStyle="1" w:styleId="ListLabel265">
    <w:name w:val="ListLabel 265"/>
    <w:uiPriority w:val="99"/>
    <w:qFormat/>
    <w:rsid w:val="00CE6574"/>
  </w:style>
  <w:style w:type="character" w:customStyle="1" w:styleId="ListLabel266">
    <w:name w:val="ListLabel 266"/>
    <w:uiPriority w:val="99"/>
    <w:qFormat/>
    <w:rsid w:val="00CE6574"/>
  </w:style>
  <w:style w:type="character" w:customStyle="1" w:styleId="ListLabel267">
    <w:name w:val="ListLabel 267"/>
    <w:uiPriority w:val="99"/>
    <w:qFormat/>
    <w:rsid w:val="00CE6574"/>
  </w:style>
  <w:style w:type="character" w:customStyle="1" w:styleId="ListLabel268">
    <w:name w:val="ListLabel 268"/>
    <w:uiPriority w:val="99"/>
    <w:qFormat/>
    <w:rsid w:val="00CE6574"/>
  </w:style>
  <w:style w:type="character" w:customStyle="1" w:styleId="ListLabel269">
    <w:name w:val="ListLabel 269"/>
    <w:uiPriority w:val="99"/>
    <w:qFormat/>
    <w:rsid w:val="00CE6574"/>
  </w:style>
  <w:style w:type="character" w:customStyle="1" w:styleId="ListLabel270">
    <w:name w:val="ListLabel 270"/>
    <w:uiPriority w:val="99"/>
    <w:qFormat/>
    <w:rsid w:val="00CE6574"/>
  </w:style>
  <w:style w:type="character" w:customStyle="1" w:styleId="ListLabel271">
    <w:name w:val="ListLabel 271"/>
    <w:uiPriority w:val="99"/>
    <w:qFormat/>
    <w:rsid w:val="00CE6574"/>
    <w:rPr>
      <w:sz w:val="20"/>
    </w:rPr>
  </w:style>
  <w:style w:type="character" w:customStyle="1" w:styleId="ListLabel272">
    <w:name w:val="ListLabel 272"/>
    <w:uiPriority w:val="99"/>
    <w:qFormat/>
    <w:rsid w:val="00CE6574"/>
  </w:style>
  <w:style w:type="character" w:customStyle="1" w:styleId="ListLabel273">
    <w:name w:val="ListLabel 273"/>
    <w:uiPriority w:val="99"/>
    <w:qFormat/>
    <w:rsid w:val="00CE6574"/>
  </w:style>
  <w:style w:type="character" w:customStyle="1" w:styleId="ListLabel274">
    <w:name w:val="ListLabel 274"/>
    <w:uiPriority w:val="99"/>
    <w:qFormat/>
    <w:rsid w:val="00CE6574"/>
  </w:style>
  <w:style w:type="character" w:customStyle="1" w:styleId="ListLabel275">
    <w:name w:val="ListLabel 275"/>
    <w:uiPriority w:val="99"/>
    <w:qFormat/>
    <w:rsid w:val="00CE6574"/>
  </w:style>
  <w:style w:type="character" w:customStyle="1" w:styleId="ListLabel276">
    <w:name w:val="ListLabel 276"/>
    <w:uiPriority w:val="99"/>
    <w:qFormat/>
    <w:rsid w:val="00CE6574"/>
  </w:style>
  <w:style w:type="character" w:customStyle="1" w:styleId="ListLabel277">
    <w:name w:val="ListLabel 277"/>
    <w:uiPriority w:val="99"/>
    <w:qFormat/>
    <w:rsid w:val="00CE6574"/>
  </w:style>
  <w:style w:type="character" w:customStyle="1" w:styleId="ListLabel278">
    <w:name w:val="ListLabel 278"/>
    <w:uiPriority w:val="99"/>
    <w:qFormat/>
    <w:rsid w:val="00CE6574"/>
  </w:style>
  <w:style w:type="character" w:customStyle="1" w:styleId="ListLabel279">
    <w:name w:val="ListLabel 279"/>
    <w:uiPriority w:val="99"/>
    <w:qFormat/>
    <w:rsid w:val="00CE6574"/>
  </w:style>
  <w:style w:type="character" w:customStyle="1" w:styleId="ListLabel280">
    <w:name w:val="ListLabel 280"/>
    <w:uiPriority w:val="99"/>
    <w:qFormat/>
    <w:rsid w:val="00CE6574"/>
    <w:rPr>
      <w:sz w:val="20"/>
    </w:rPr>
  </w:style>
  <w:style w:type="character" w:customStyle="1" w:styleId="ListLabel281">
    <w:name w:val="ListLabel 281"/>
    <w:uiPriority w:val="99"/>
    <w:qFormat/>
    <w:rsid w:val="00CE6574"/>
  </w:style>
  <w:style w:type="character" w:customStyle="1" w:styleId="ListLabel282">
    <w:name w:val="ListLabel 282"/>
    <w:uiPriority w:val="99"/>
    <w:qFormat/>
    <w:rsid w:val="00CE6574"/>
  </w:style>
  <w:style w:type="character" w:customStyle="1" w:styleId="ListLabel283">
    <w:name w:val="ListLabel 283"/>
    <w:uiPriority w:val="99"/>
    <w:qFormat/>
    <w:rsid w:val="00CE6574"/>
  </w:style>
  <w:style w:type="character" w:customStyle="1" w:styleId="ListLabel284">
    <w:name w:val="ListLabel 284"/>
    <w:uiPriority w:val="99"/>
    <w:qFormat/>
    <w:rsid w:val="00CE6574"/>
  </w:style>
  <w:style w:type="character" w:customStyle="1" w:styleId="ListLabel285">
    <w:name w:val="ListLabel 285"/>
    <w:uiPriority w:val="99"/>
    <w:qFormat/>
    <w:rsid w:val="00CE6574"/>
  </w:style>
  <w:style w:type="character" w:customStyle="1" w:styleId="ListLabel286">
    <w:name w:val="ListLabel 286"/>
    <w:uiPriority w:val="99"/>
    <w:qFormat/>
    <w:rsid w:val="00CE6574"/>
  </w:style>
  <w:style w:type="character" w:customStyle="1" w:styleId="ListLabel287">
    <w:name w:val="ListLabel 287"/>
    <w:uiPriority w:val="99"/>
    <w:qFormat/>
    <w:rsid w:val="00CE6574"/>
  </w:style>
  <w:style w:type="character" w:customStyle="1" w:styleId="ListLabel288">
    <w:name w:val="ListLabel 288"/>
    <w:uiPriority w:val="99"/>
    <w:qFormat/>
    <w:rsid w:val="00CE6574"/>
  </w:style>
  <w:style w:type="character" w:customStyle="1" w:styleId="ListLabel289">
    <w:name w:val="ListLabel 289"/>
    <w:uiPriority w:val="99"/>
    <w:qFormat/>
    <w:rsid w:val="00CE6574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CE6574"/>
  </w:style>
  <w:style w:type="character" w:customStyle="1" w:styleId="ListLabel291">
    <w:name w:val="ListLabel 291"/>
    <w:uiPriority w:val="99"/>
    <w:qFormat/>
    <w:rsid w:val="00CE6574"/>
  </w:style>
  <w:style w:type="character" w:customStyle="1" w:styleId="ListLabel292">
    <w:name w:val="ListLabel 292"/>
    <w:uiPriority w:val="99"/>
    <w:qFormat/>
    <w:rsid w:val="00CE6574"/>
  </w:style>
  <w:style w:type="character" w:customStyle="1" w:styleId="ListLabel293">
    <w:name w:val="ListLabel 293"/>
    <w:uiPriority w:val="99"/>
    <w:qFormat/>
    <w:rsid w:val="00CE6574"/>
  </w:style>
  <w:style w:type="character" w:customStyle="1" w:styleId="ListLabel294">
    <w:name w:val="ListLabel 294"/>
    <w:uiPriority w:val="99"/>
    <w:qFormat/>
    <w:rsid w:val="00CE6574"/>
  </w:style>
  <w:style w:type="character" w:customStyle="1" w:styleId="ListLabel295">
    <w:name w:val="ListLabel 295"/>
    <w:uiPriority w:val="99"/>
    <w:qFormat/>
    <w:rsid w:val="00CE6574"/>
  </w:style>
  <w:style w:type="character" w:customStyle="1" w:styleId="ListLabel296">
    <w:name w:val="ListLabel 296"/>
    <w:uiPriority w:val="99"/>
    <w:qFormat/>
    <w:rsid w:val="00CE6574"/>
  </w:style>
  <w:style w:type="character" w:customStyle="1" w:styleId="ListLabel297">
    <w:name w:val="ListLabel 297"/>
    <w:uiPriority w:val="99"/>
    <w:qFormat/>
    <w:rsid w:val="00CE6574"/>
  </w:style>
  <w:style w:type="character" w:customStyle="1" w:styleId="ListLabel298">
    <w:name w:val="ListLabel 298"/>
    <w:uiPriority w:val="99"/>
    <w:qFormat/>
    <w:rsid w:val="00CE6574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CE6574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CE6574"/>
    <w:rPr>
      <w:b/>
    </w:rPr>
  </w:style>
  <w:style w:type="character" w:customStyle="1" w:styleId="ListLabel299">
    <w:name w:val="ListLabel 299"/>
    <w:uiPriority w:val="99"/>
    <w:qFormat/>
    <w:rsid w:val="00CE6574"/>
    <w:rPr>
      <w:sz w:val="20"/>
    </w:rPr>
  </w:style>
  <w:style w:type="character" w:customStyle="1" w:styleId="ListLabel300">
    <w:name w:val="ListLabel 300"/>
    <w:uiPriority w:val="99"/>
    <w:qFormat/>
    <w:rsid w:val="00CE6574"/>
  </w:style>
  <w:style w:type="character" w:customStyle="1" w:styleId="ListLabel301">
    <w:name w:val="ListLabel 301"/>
    <w:uiPriority w:val="99"/>
    <w:qFormat/>
    <w:rsid w:val="00CE6574"/>
  </w:style>
  <w:style w:type="character" w:customStyle="1" w:styleId="ListLabel302">
    <w:name w:val="ListLabel 302"/>
    <w:uiPriority w:val="99"/>
    <w:qFormat/>
    <w:rsid w:val="00CE6574"/>
  </w:style>
  <w:style w:type="character" w:customStyle="1" w:styleId="ListLabel303">
    <w:name w:val="ListLabel 303"/>
    <w:uiPriority w:val="99"/>
    <w:qFormat/>
    <w:rsid w:val="00CE6574"/>
  </w:style>
  <w:style w:type="character" w:customStyle="1" w:styleId="ListLabel304">
    <w:name w:val="ListLabel 304"/>
    <w:uiPriority w:val="99"/>
    <w:qFormat/>
    <w:rsid w:val="00CE6574"/>
  </w:style>
  <w:style w:type="character" w:customStyle="1" w:styleId="ListLabel305">
    <w:name w:val="ListLabel 305"/>
    <w:uiPriority w:val="99"/>
    <w:qFormat/>
    <w:rsid w:val="00CE6574"/>
  </w:style>
  <w:style w:type="character" w:customStyle="1" w:styleId="ListLabel306">
    <w:name w:val="ListLabel 306"/>
    <w:uiPriority w:val="99"/>
    <w:qFormat/>
    <w:rsid w:val="00CE6574"/>
  </w:style>
  <w:style w:type="character" w:customStyle="1" w:styleId="ListLabel307">
    <w:name w:val="ListLabel 307"/>
    <w:uiPriority w:val="99"/>
    <w:qFormat/>
    <w:rsid w:val="00CE6574"/>
  </w:style>
  <w:style w:type="character" w:customStyle="1" w:styleId="ListLabel308">
    <w:name w:val="ListLabel 308"/>
    <w:uiPriority w:val="99"/>
    <w:qFormat/>
    <w:rsid w:val="00CE6574"/>
    <w:rPr>
      <w:sz w:val="20"/>
    </w:rPr>
  </w:style>
  <w:style w:type="character" w:customStyle="1" w:styleId="ListLabel309">
    <w:name w:val="ListLabel 309"/>
    <w:uiPriority w:val="99"/>
    <w:qFormat/>
    <w:rsid w:val="00CE6574"/>
    <w:rPr>
      <w:sz w:val="20"/>
    </w:rPr>
  </w:style>
  <w:style w:type="character" w:customStyle="1" w:styleId="ListLabel310">
    <w:name w:val="ListLabel 310"/>
    <w:uiPriority w:val="99"/>
    <w:qFormat/>
    <w:rsid w:val="00CE6574"/>
  </w:style>
  <w:style w:type="character" w:customStyle="1" w:styleId="ListLabel311">
    <w:name w:val="ListLabel 311"/>
    <w:uiPriority w:val="99"/>
    <w:qFormat/>
    <w:rsid w:val="00CE6574"/>
  </w:style>
  <w:style w:type="character" w:customStyle="1" w:styleId="ListLabel312">
    <w:name w:val="ListLabel 312"/>
    <w:uiPriority w:val="99"/>
    <w:qFormat/>
    <w:rsid w:val="00CE6574"/>
  </w:style>
  <w:style w:type="character" w:customStyle="1" w:styleId="ListLabel313">
    <w:name w:val="ListLabel 313"/>
    <w:uiPriority w:val="99"/>
    <w:qFormat/>
    <w:rsid w:val="00CE6574"/>
  </w:style>
  <w:style w:type="character" w:customStyle="1" w:styleId="ListLabel314">
    <w:name w:val="ListLabel 314"/>
    <w:uiPriority w:val="99"/>
    <w:qFormat/>
    <w:rsid w:val="00CE6574"/>
  </w:style>
  <w:style w:type="character" w:customStyle="1" w:styleId="ListLabel315">
    <w:name w:val="ListLabel 315"/>
    <w:uiPriority w:val="99"/>
    <w:qFormat/>
    <w:rsid w:val="00CE6574"/>
  </w:style>
  <w:style w:type="character" w:customStyle="1" w:styleId="ListLabel316">
    <w:name w:val="ListLabel 316"/>
    <w:uiPriority w:val="99"/>
    <w:qFormat/>
    <w:rsid w:val="00CE6574"/>
  </w:style>
  <w:style w:type="character" w:customStyle="1" w:styleId="ListLabel317">
    <w:name w:val="ListLabel 317"/>
    <w:uiPriority w:val="99"/>
    <w:qFormat/>
    <w:rsid w:val="00CE6574"/>
  </w:style>
  <w:style w:type="character" w:customStyle="1" w:styleId="ListLabel318">
    <w:name w:val="ListLabel 318"/>
    <w:uiPriority w:val="99"/>
    <w:qFormat/>
    <w:rsid w:val="00CE6574"/>
    <w:rPr>
      <w:sz w:val="20"/>
    </w:rPr>
  </w:style>
  <w:style w:type="character" w:customStyle="1" w:styleId="ListLabel319">
    <w:name w:val="ListLabel 319"/>
    <w:uiPriority w:val="99"/>
    <w:qFormat/>
    <w:rsid w:val="00CE6574"/>
  </w:style>
  <w:style w:type="character" w:customStyle="1" w:styleId="ListLabel320">
    <w:name w:val="ListLabel 320"/>
    <w:uiPriority w:val="99"/>
    <w:qFormat/>
    <w:rsid w:val="00CE6574"/>
  </w:style>
  <w:style w:type="character" w:customStyle="1" w:styleId="ListLabel321">
    <w:name w:val="ListLabel 321"/>
    <w:uiPriority w:val="99"/>
    <w:qFormat/>
    <w:rsid w:val="00CE6574"/>
  </w:style>
  <w:style w:type="character" w:customStyle="1" w:styleId="ListLabel322">
    <w:name w:val="ListLabel 322"/>
    <w:uiPriority w:val="99"/>
    <w:qFormat/>
    <w:rsid w:val="00CE6574"/>
  </w:style>
  <w:style w:type="character" w:customStyle="1" w:styleId="ListLabel323">
    <w:name w:val="ListLabel 323"/>
    <w:uiPriority w:val="99"/>
    <w:qFormat/>
    <w:rsid w:val="00CE6574"/>
  </w:style>
  <w:style w:type="character" w:customStyle="1" w:styleId="ListLabel324">
    <w:name w:val="ListLabel 324"/>
    <w:uiPriority w:val="99"/>
    <w:qFormat/>
    <w:rsid w:val="00CE6574"/>
  </w:style>
  <w:style w:type="character" w:customStyle="1" w:styleId="ListLabel325">
    <w:name w:val="ListLabel 325"/>
    <w:uiPriority w:val="99"/>
    <w:qFormat/>
    <w:rsid w:val="00CE6574"/>
  </w:style>
  <w:style w:type="character" w:customStyle="1" w:styleId="ListLabel326">
    <w:name w:val="ListLabel 326"/>
    <w:uiPriority w:val="99"/>
    <w:qFormat/>
    <w:rsid w:val="00CE6574"/>
  </w:style>
  <w:style w:type="character" w:customStyle="1" w:styleId="ListLabel327">
    <w:name w:val="ListLabel 327"/>
    <w:uiPriority w:val="99"/>
    <w:qFormat/>
    <w:rsid w:val="00CE6574"/>
    <w:rPr>
      <w:b/>
      <w:sz w:val="20"/>
    </w:rPr>
  </w:style>
  <w:style w:type="character" w:customStyle="1" w:styleId="ListLabel328">
    <w:name w:val="ListLabel 328"/>
    <w:uiPriority w:val="99"/>
    <w:qFormat/>
    <w:rsid w:val="00CE6574"/>
  </w:style>
  <w:style w:type="character" w:customStyle="1" w:styleId="ListLabel329">
    <w:name w:val="ListLabel 329"/>
    <w:uiPriority w:val="99"/>
    <w:qFormat/>
    <w:rsid w:val="00CE6574"/>
  </w:style>
  <w:style w:type="character" w:customStyle="1" w:styleId="ListLabel330">
    <w:name w:val="ListLabel 330"/>
    <w:uiPriority w:val="99"/>
    <w:qFormat/>
    <w:rsid w:val="00CE6574"/>
  </w:style>
  <w:style w:type="character" w:customStyle="1" w:styleId="ListLabel331">
    <w:name w:val="ListLabel 331"/>
    <w:uiPriority w:val="99"/>
    <w:qFormat/>
    <w:rsid w:val="00CE6574"/>
  </w:style>
  <w:style w:type="character" w:customStyle="1" w:styleId="ListLabel332">
    <w:name w:val="ListLabel 332"/>
    <w:uiPriority w:val="99"/>
    <w:qFormat/>
    <w:rsid w:val="00CE6574"/>
  </w:style>
  <w:style w:type="character" w:customStyle="1" w:styleId="ListLabel333">
    <w:name w:val="ListLabel 333"/>
    <w:uiPriority w:val="99"/>
    <w:qFormat/>
    <w:rsid w:val="00CE6574"/>
  </w:style>
  <w:style w:type="character" w:customStyle="1" w:styleId="ListLabel334">
    <w:name w:val="ListLabel 334"/>
    <w:uiPriority w:val="99"/>
    <w:qFormat/>
    <w:rsid w:val="00CE6574"/>
  </w:style>
  <w:style w:type="character" w:customStyle="1" w:styleId="ListLabel335">
    <w:name w:val="ListLabel 335"/>
    <w:uiPriority w:val="99"/>
    <w:qFormat/>
    <w:rsid w:val="00CE6574"/>
  </w:style>
  <w:style w:type="character" w:customStyle="1" w:styleId="ListLabel336">
    <w:name w:val="ListLabel 336"/>
    <w:uiPriority w:val="99"/>
    <w:qFormat/>
    <w:rsid w:val="00CE6574"/>
    <w:rPr>
      <w:sz w:val="20"/>
    </w:rPr>
  </w:style>
  <w:style w:type="character" w:customStyle="1" w:styleId="ListLabel337">
    <w:name w:val="ListLabel 337"/>
    <w:uiPriority w:val="99"/>
    <w:qFormat/>
    <w:rsid w:val="00CE6574"/>
  </w:style>
  <w:style w:type="character" w:customStyle="1" w:styleId="ListLabel338">
    <w:name w:val="ListLabel 338"/>
    <w:uiPriority w:val="99"/>
    <w:qFormat/>
    <w:rsid w:val="00CE6574"/>
  </w:style>
  <w:style w:type="character" w:customStyle="1" w:styleId="ListLabel339">
    <w:name w:val="ListLabel 339"/>
    <w:uiPriority w:val="99"/>
    <w:qFormat/>
    <w:rsid w:val="00CE6574"/>
  </w:style>
  <w:style w:type="character" w:customStyle="1" w:styleId="ListLabel340">
    <w:name w:val="ListLabel 340"/>
    <w:uiPriority w:val="99"/>
    <w:qFormat/>
    <w:rsid w:val="00CE6574"/>
  </w:style>
  <w:style w:type="character" w:customStyle="1" w:styleId="ListLabel341">
    <w:name w:val="ListLabel 341"/>
    <w:uiPriority w:val="99"/>
    <w:qFormat/>
    <w:rsid w:val="00CE6574"/>
  </w:style>
  <w:style w:type="character" w:customStyle="1" w:styleId="ListLabel342">
    <w:name w:val="ListLabel 342"/>
    <w:uiPriority w:val="99"/>
    <w:qFormat/>
    <w:rsid w:val="00CE6574"/>
  </w:style>
  <w:style w:type="character" w:customStyle="1" w:styleId="ListLabel343">
    <w:name w:val="ListLabel 343"/>
    <w:uiPriority w:val="99"/>
    <w:qFormat/>
    <w:rsid w:val="00CE6574"/>
  </w:style>
  <w:style w:type="character" w:customStyle="1" w:styleId="ListLabel344">
    <w:name w:val="ListLabel 344"/>
    <w:uiPriority w:val="99"/>
    <w:qFormat/>
    <w:rsid w:val="00CE6574"/>
  </w:style>
  <w:style w:type="character" w:customStyle="1" w:styleId="ListLabel345">
    <w:name w:val="ListLabel 345"/>
    <w:uiPriority w:val="99"/>
    <w:qFormat/>
    <w:rsid w:val="00CE6574"/>
    <w:rPr>
      <w:sz w:val="20"/>
    </w:rPr>
  </w:style>
  <w:style w:type="character" w:customStyle="1" w:styleId="ListLabel346">
    <w:name w:val="ListLabel 346"/>
    <w:uiPriority w:val="99"/>
    <w:qFormat/>
    <w:rsid w:val="00CE6574"/>
  </w:style>
  <w:style w:type="character" w:customStyle="1" w:styleId="ListLabel347">
    <w:name w:val="ListLabel 347"/>
    <w:uiPriority w:val="99"/>
    <w:qFormat/>
    <w:rsid w:val="00CE6574"/>
  </w:style>
  <w:style w:type="character" w:customStyle="1" w:styleId="ListLabel348">
    <w:name w:val="ListLabel 348"/>
    <w:uiPriority w:val="99"/>
    <w:qFormat/>
    <w:rsid w:val="00CE6574"/>
  </w:style>
  <w:style w:type="character" w:customStyle="1" w:styleId="ListLabel349">
    <w:name w:val="ListLabel 349"/>
    <w:uiPriority w:val="99"/>
    <w:qFormat/>
    <w:rsid w:val="00CE6574"/>
  </w:style>
  <w:style w:type="character" w:customStyle="1" w:styleId="ListLabel350">
    <w:name w:val="ListLabel 350"/>
    <w:uiPriority w:val="99"/>
    <w:qFormat/>
    <w:rsid w:val="00CE6574"/>
  </w:style>
  <w:style w:type="character" w:customStyle="1" w:styleId="ListLabel351">
    <w:name w:val="ListLabel 351"/>
    <w:uiPriority w:val="99"/>
    <w:qFormat/>
    <w:rsid w:val="00CE6574"/>
  </w:style>
  <w:style w:type="character" w:customStyle="1" w:styleId="ListLabel352">
    <w:name w:val="ListLabel 352"/>
    <w:uiPriority w:val="99"/>
    <w:qFormat/>
    <w:rsid w:val="00CE6574"/>
  </w:style>
  <w:style w:type="character" w:customStyle="1" w:styleId="ListLabel353">
    <w:name w:val="ListLabel 353"/>
    <w:uiPriority w:val="99"/>
    <w:qFormat/>
    <w:rsid w:val="00CE6574"/>
  </w:style>
  <w:style w:type="character" w:customStyle="1" w:styleId="ListLabel354">
    <w:name w:val="ListLabel 354"/>
    <w:uiPriority w:val="99"/>
    <w:qFormat/>
    <w:rsid w:val="00CE6574"/>
    <w:rPr>
      <w:sz w:val="20"/>
    </w:rPr>
  </w:style>
  <w:style w:type="character" w:customStyle="1" w:styleId="ListLabel355">
    <w:name w:val="ListLabel 355"/>
    <w:uiPriority w:val="99"/>
    <w:qFormat/>
    <w:rsid w:val="00CE6574"/>
  </w:style>
  <w:style w:type="character" w:customStyle="1" w:styleId="ListLabel356">
    <w:name w:val="ListLabel 356"/>
    <w:uiPriority w:val="99"/>
    <w:qFormat/>
    <w:rsid w:val="00CE6574"/>
  </w:style>
  <w:style w:type="character" w:customStyle="1" w:styleId="ListLabel357">
    <w:name w:val="ListLabel 357"/>
    <w:uiPriority w:val="99"/>
    <w:qFormat/>
    <w:rsid w:val="00CE6574"/>
  </w:style>
  <w:style w:type="character" w:customStyle="1" w:styleId="ListLabel358">
    <w:name w:val="ListLabel 358"/>
    <w:uiPriority w:val="99"/>
    <w:qFormat/>
    <w:rsid w:val="00CE6574"/>
  </w:style>
  <w:style w:type="character" w:customStyle="1" w:styleId="ListLabel359">
    <w:name w:val="ListLabel 359"/>
    <w:uiPriority w:val="99"/>
    <w:qFormat/>
    <w:rsid w:val="00CE6574"/>
  </w:style>
  <w:style w:type="character" w:customStyle="1" w:styleId="ListLabel360">
    <w:name w:val="ListLabel 360"/>
    <w:uiPriority w:val="99"/>
    <w:qFormat/>
    <w:rsid w:val="00CE6574"/>
  </w:style>
  <w:style w:type="character" w:customStyle="1" w:styleId="ListLabel361">
    <w:name w:val="ListLabel 361"/>
    <w:uiPriority w:val="99"/>
    <w:qFormat/>
    <w:rsid w:val="00CE6574"/>
  </w:style>
  <w:style w:type="character" w:customStyle="1" w:styleId="ListLabel362">
    <w:name w:val="ListLabel 362"/>
    <w:uiPriority w:val="99"/>
    <w:qFormat/>
    <w:rsid w:val="00CE6574"/>
  </w:style>
  <w:style w:type="character" w:customStyle="1" w:styleId="ListLabel363">
    <w:name w:val="ListLabel 363"/>
    <w:uiPriority w:val="99"/>
    <w:qFormat/>
    <w:rsid w:val="00CE6574"/>
    <w:rPr>
      <w:sz w:val="20"/>
    </w:rPr>
  </w:style>
  <w:style w:type="character" w:customStyle="1" w:styleId="ListLabel364">
    <w:name w:val="ListLabel 364"/>
    <w:uiPriority w:val="99"/>
    <w:qFormat/>
    <w:rsid w:val="00CE6574"/>
  </w:style>
  <w:style w:type="character" w:customStyle="1" w:styleId="ListLabel365">
    <w:name w:val="ListLabel 365"/>
    <w:uiPriority w:val="99"/>
    <w:qFormat/>
    <w:rsid w:val="00CE6574"/>
  </w:style>
  <w:style w:type="character" w:customStyle="1" w:styleId="ListLabel366">
    <w:name w:val="ListLabel 366"/>
    <w:uiPriority w:val="99"/>
    <w:qFormat/>
    <w:rsid w:val="00CE6574"/>
  </w:style>
  <w:style w:type="character" w:customStyle="1" w:styleId="ListLabel367">
    <w:name w:val="ListLabel 367"/>
    <w:uiPriority w:val="99"/>
    <w:qFormat/>
    <w:rsid w:val="00CE6574"/>
  </w:style>
  <w:style w:type="character" w:customStyle="1" w:styleId="ListLabel368">
    <w:name w:val="ListLabel 368"/>
    <w:uiPriority w:val="99"/>
    <w:qFormat/>
    <w:rsid w:val="00CE6574"/>
  </w:style>
  <w:style w:type="character" w:customStyle="1" w:styleId="ListLabel369">
    <w:name w:val="ListLabel 369"/>
    <w:uiPriority w:val="99"/>
    <w:qFormat/>
    <w:rsid w:val="00CE6574"/>
  </w:style>
  <w:style w:type="character" w:customStyle="1" w:styleId="ListLabel370">
    <w:name w:val="ListLabel 370"/>
    <w:uiPriority w:val="99"/>
    <w:qFormat/>
    <w:rsid w:val="00CE6574"/>
  </w:style>
  <w:style w:type="character" w:customStyle="1" w:styleId="ListLabel371">
    <w:name w:val="ListLabel 371"/>
    <w:uiPriority w:val="99"/>
    <w:qFormat/>
    <w:rsid w:val="00CE6574"/>
  </w:style>
  <w:style w:type="character" w:customStyle="1" w:styleId="ListLabel372">
    <w:name w:val="ListLabel 372"/>
    <w:uiPriority w:val="99"/>
    <w:qFormat/>
    <w:rsid w:val="00CE6574"/>
    <w:rPr>
      <w:sz w:val="20"/>
    </w:rPr>
  </w:style>
  <w:style w:type="character" w:customStyle="1" w:styleId="ListLabel373">
    <w:name w:val="ListLabel 373"/>
    <w:uiPriority w:val="99"/>
    <w:qFormat/>
    <w:rsid w:val="00CE6574"/>
  </w:style>
  <w:style w:type="character" w:customStyle="1" w:styleId="ListLabel374">
    <w:name w:val="ListLabel 374"/>
    <w:uiPriority w:val="99"/>
    <w:qFormat/>
    <w:rsid w:val="00CE6574"/>
  </w:style>
  <w:style w:type="character" w:customStyle="1" w:styleId="ListLabel375">
    <w:name w:val="ListLabel 375"/>
    <w:uiPriority w:val="99"/>
    <w:qFormat/>
    <w:rsid w:val="00CE6574"/>
  </w:style>
  <w:style w:type="character" w:customStyle="1" w:styleId="ListLabel376">
    <w:name w:val="ListLabel 376"/>
    <w:uiPriority w:val="99"/>
    <w:qFormat/>
    <w:rsid w:val="00CE6574"/>
  </w:style>
  <w:style w:type="character" w:customStyle="1" w:styleId="ListLabel377">
    <w:name w:val="ListLabel 377"/>
    <w:uiPriority w:val="99"/>
    <w:qFormat/>
    <w:rsid w:val="00CE6574"/>
  </w:style>
  <w:style w:type="character" w:customStyle="1" w:styleId="ListLabel378">
    <w:name w:val="ListLabel 378"/>
    <w:uiPriority w:val="99"/>
    <w:qFormat/>
    <w:rsid w:val="00CE6574"/>
  </w:style>
  <w:style w:type="character" w:customStyle="1" w:styleId="ListLabel379">
    <w:name w:val="ListLabel 379"/>
    <w:uiPriority w:val="99"/>
    <w:qFormat/>
    <w:rsid w:val="00CE6574"/>
  </w:style>
  <w:style w:type="character" w:customStyle="1" w:styleId="ListLabel380">
    <w:name w:val="ListLabel 380"/>
    <w:uiPriority w:val="99"/>
    <w:qFormat/>
    <w:rsid w:val="00CE6574"/>
  </w:style>
  <w:style w:type="character" w:customStyle="1" w:styleId="ListLabel381">
    <w:name w:val="ListLabel 381"/>
    <w:uiPriority w:val="99"/>
    <w:qFormat/>
    <w:rsid w:val="00CE6574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CE6574"/>
  </w:style>
  <w:style w:type="character" w:customStyle="1" w:styleId="ListLabel383">
    <w:name w:val="ListLabel 383"/>
    <w:uiPriority w:val="99"/>
    <w:qFormat/>
    <w:rsid w:val="00CE6574"/>
  </w:style>
  <w:style w:type="character" w:customStyle="1" w:styleId="ListLabel384">
    <w:name w:val="ListLabel 384"/>
    <w:uiPriority w:val="99"/>
    <w:qFormat/>
    <w:rsid w:val="00CE6574"/>
  </w:style>
  <w:style w:type="character" w:customStyle="1" w:styleId="ListLabel385">
    <w:name w:val="ListLabel 385"/>
    <w:uiPriority w:val="99"/>
    <w:qFormat/>
    <w:rsid w:val="00CE6574"/>
  </w:style>
  <w:style w:type="character" w:customStyle="1" w:styleId="ListLabel386">
    <w:name w:val="ListLabel 386"/>
    <w:uiPriority w:val="99"/>
    <w:qFormat/>
    <w:rsid w:val="00CE6574"/>
  </w:style>
  <w:style w:type="character" w:customStyle="1" w:styleId="ListLabel387">
    <w:name w:val="ListLabel 387"/>
    <w:uiPriority w:val="99"/>
    <w:qFormat/>
    <w:rsid w:val="00CE6574"/>
  </w:style>
  <w:style w:type="character" w:customStyle="1" w:styleId="ListLabel388">
    <w:name w:val="ListLabel 388"/>
    <w:uiPriority w:val="99"/>
    <w:qFormat/>
    <w:rsid w:val="00CE6574"/>
  </w:style>
  <w:style w:type="character" w:customStyle="1" w:styleId="ListLabel389">
    <w:name w:val="ListLabel 389"/>
    <w:uiPriority w:val="99"/>
    <w:qFormat/>
    <w:rsid w:val="00CE6574"/>
  </w:style>
  <w:style w:type="character" w:customStyle="1" w:styleId="ListLabel390">
    <w:name w:val="ListLabel 390"/>
    <w:uiPriority w:val="99"/>
    <w:qFormat/>
    <w:rsid w:val="00CE6574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CE6574"/>
  </w:style>
  <w:style w:type="character" w:customStyle="1" w:styleId="ListLabel392">
    <w:name w:val="ListLabel 392"/>
    <w:uiPriority w:val="99"/>
    <w:qFormat/>
    <w:rsid w:val="00CE6574"/>
  </w:style>
  <w:style w:type="character" w:customStyle="1" w:styleId="ListLabel393">
    <w:name w:val="ListLabel 393"/>
    <w:uiPriority w:val="99"/>
    <w:qFormat/>
    <w:rsid w:val="00CE6574"/>
  </w:style>
  <w:style w:type="character" w:customStyle="1" w:styleId="ListLabel394">
    <w:name w:val="ListLabel 394"/>
    <w:uiPriority w:val="99"/>
    <w:qFormat/>
    <w:rsid w:val="00CE6574"/>
  </w:style>
  <w:style w:type="character" w:customStyle="1" w:styleId="ListLabel395">
    <w:name w:val="ListLabel 395"/>
    <w:uiPriority w:val="99"/>
    <w:qFormat/>
    <w:rsid w:val="00CE6574"/>
  </w:style>
  <w:style w:type="character" w:customStyle="1" w:styleId="ListLabel396">
    <w:name w:val="ListLabel 396"/>
    <w:uiPriority w:val="99"/>
    <w:qFormat/>
    <w:rsid w:val="00CE6574"/>
  </w:style>
  <w:style w:type="character" w:customStyle="1" w:styleId="ListLabel397">
    <w:name w:val="ListLabel 397"/>
    <w:uiPriority w:val="99"/>
    <w:qFormat/>
    <w:rsid w:val="00CE6574"/>
  </w:style>
  <w:style w:type="character" w:customStyle="1" w:styleId="ListLabel398">
    <w:name w:val="ListLabel 398"/>
    <w:uiPriority w:val="99"/>
    <w:qFormat/>
    <w:rsid w:val="00CE6574"/>
  </w:style>
  <w:style w:type="paragraph" w:customStyle="1" w:styleId="Caption1">
    <w:name w:val="Caption1"/>
    <w:basedOn w:val="a2"/>
    <w:uiPriority w:val="99"/>
    <w:qFormat/>
    <w:rsid w:val="00CE6574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CE6574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CE6574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CE6574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CE6574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CE6574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CE6574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CE6574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CE6574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CE6574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CE6574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CE6574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CE6574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CE6574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CE6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CE6574"/>
    <w:rPr>
      <w:sz w:val="16"/>
    </w:rPr>
  </w:style>
  <w:style w:type="paragraph" w:customStyle="1" w:styleId="7f1">
    <w:name w:val="Знак7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CE6574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CE657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CE6574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CE6574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CE6574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CE6574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CE6574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CE6574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CE6574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CE6574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CE6574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CE6574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CE6574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CE6574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CE6574"/>
    <w:rPr>
      <w:sz w:val="16"/>
      <w:lang w:val="ru-RU" w:eastAsia="ru-RU"/>
    </w:rPr>
  </w:style>
  <w:style w:type="character" w:customStyle="1" w:styleId="1890">
    <w:name w:val="Знак Знак189"/>
    <w:uiPriority w:val="99"/>
    <w:rsid w:val="00CE6574"/>
    <w:rPr>
      <w:rFonts w:ascii="Courier New" w:hAnsi="Courier New"/>
    </w:rPr>
  </w:style>
  <w:style w:type="character" w:customStyle="1" w:styleId="931">
    <w:name w:val="Знак Знак93"/>
    <w:uiPriority w:val="99"/>
    <w:locked/>
    <w:rsid w:val="00CE6574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CE6574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CE6574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CE6574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CE6574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CE6574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CE6574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CE6574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CE6574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CE6574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CE6574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CE6574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CE6574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CE657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CE6574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CE6574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CE657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CE657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CE657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CE6574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CE6574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CE657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CE657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CE6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CE6574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CE6574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CE6574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CE657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CE65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CE6574"/>
    <w:rPr>
      <w:sz w:val="24"/>
    </w:rPr>
  </w:style>
  <w:style w:type="character" w:customStyle="1" w:styleId="6f7">
    <w:name w:val="Слабое выделение6"/>
    <w:uiPriority w:val="99"/>
    <w:rsid w:val="00CE6574"/>
    <w:rPr>
      <w:i/>
      <w:color w:val="808080"/>
    </w:rPr>
  </w:style>
  <w:style w:type="character" w:customStyle="1" w:styleId="21f7">
    <w:name w:val="Знак21"/>
    <w:uiPriority w:val="99"/>
    <w:rsid w:val="00CE6574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CE6574"/>
  </w:style>
  <w:style w:type="character" w:customStyle="1" w:styleId="5f9">
    <w:name w:val="Замещающий текст5"/>
    <w:uiPriority w:val="99"/>
    <w:rsid w:val="00CE6574"/>
    <w:rPr>
      <w:color w:val="808080"/>
    </w:rPr>
  </w:style>
  <w:style w:type="character" w:customStyle="1" w:styleId="6f8">
    <w:name w:val="Сильное выделение6"/>
    <w:uiPriority w:val="99"/>
    <w:rsid w:val="00CE6574"/>
    <w:rPr>
      <w:b/>
    </w:rPr>
  </w:style>
  <w:style w:type="character" w:customStyle="1" w:styleId="4fd">
    <w:name w:val="Основной текст с отступом Знак4"/>
    <w:uiPriority w:val="99"/>
    <w:semiHidden/>
    <w:rsid w:val="00CE6574"/>
    <w:rPr>
      <w:sz w:val="24"/>
    </w:rPr>
  </w:style>
  <w:style w:type="character" w:customStyle="1" w:styleId="2013">
    <w:name w:val="Знак Знак2013"/>
    <w:uiPriority w:val="99"/>
    <w:rsid w:val="00CE6574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CE6574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CE6574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CE657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CE6574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CE6574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CE657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CE657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CE657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CE6574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CE6574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CE657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CE657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CE6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CE6574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CE6574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CE6574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CE657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CE65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CE6574"/>
    <w:rPr>
      <w:i/>
      <w:color w:val="808080"/>
    </w:rPr>
  </w:style>
  <w:style w:type="character" w:customStyle="1" w:styleId="6fb">
    <w:name w:val="Основной шрифт абзаца6"/>
    <w:uiPriority w:val="99"/>
    <w:rsid w:val="00CE6574"/>
  </w:style>
  <w:style w:type="character" w:customStyle="1" w:styleId="6fc">
    <w:name w:val="Замещающий текст6"/>
    <w:uiPriority w:val="99"/>
    <w:rsid w:val="00CE6574"/>
    <w:rPr>
      <w:color w:val="808080"/>
    </w:rPr>
  </w:style>
  <w:style w:type="character" w:customStyle="1" w:styleId="7f6">
    <w:name w:val="Сильное выделение7"/>
    <w:uiPriority w:val="99"/>
    <w:rsid w:val="00CE6574"/>
    <w:rPr>
      <w:b/>
    </w:rPr>
  </w:style>
  <w:style w:type="character" w:customStyle="1" w:styleId="b-sharetext">
    <w:name w:val="b-share__text"/>
    <w:basedOn w:val="a3"/>
    <w:uiPriority w:val="99"/>
    <w:rsid w:val="00CE6574"/>
    <w:rPr>
      <w:rFonts w:cs="Times New Roman"/>
    </w:rPr>
  </w:style>
  <w:style w:type="character" w:customStyle="1" w:styleId="2017">
    <w:name w:val="Знак Знак2017"/>
    <w:uiPriority w:val="99"/>
    <w:rsid w:val="00CE6574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CE6574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CE6574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CE657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CE6574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CE6574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CE657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CE657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CE657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CE6574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CE6574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CE657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CE657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CE6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CE6574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CE6574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CE6574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CE657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CE6574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CE65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CE6574"/>
    <w:rPr>
      <w:i/>
      <w:color w:val="808080"/>
    </w:rPr>
  </w:style>
  <w:style w:type="character" w:customStyle="1" w:styleId="7f9">
    <w:name w:val="Основной шрифт абзаца7"/>
    <w:uiPriority w:val="99"/>
    <w:rsid w:val="00CE6574"/>
  </w:style>
  <w:style w:type="character" w:customStyle="1" w:styleId="7fa">
    <w:name w:val="Замещающий текст7"/>
    <w:uiPriority w:val="99"/>
    <w:rsid w:val="00CE6574"/>
    <w:rPr>
      <w:color w:val="808080"/>
    </w:rPr>
  </w:style>
  <w:style w:type="character" w:customStyle="1" w:styleId="8f0">
    <w:name w:val="Сильное выделение8"/>
    <w:uiPriority w:val="99"/>
    <w:rsid w:val="00CE6574"/>
    <w:rPr>
      <w:b/>
    </w:rPr>
  </w:style>
  <w:style w:type="paragraph" w:customStyle="1" w:styleId="Heading43">
    <w:name w:val="Heading 43"/>
    <w:basedOn w:val="a2"/>
    <w:next w:val="a2"/>
    <w:uiPriority w:val="99"/>
    <w:rsid w:val="00CE6574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CE6574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CE6574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CE6574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CE6574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CE6574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CE6574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CE6574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CE6574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CE6574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CE6574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CE6574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CE6574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CE6574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CE6574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CE657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CE6574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CE6574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CE6574"/>
    <w:rPr>
      <w:b/>
      <w:smallCaps/>
      <w:spacing w:val="5"/>
    </w:rPr>
  </w:style>
  <w:style w:type="character" w:customStyle="1" w:styleId="3940">
    <w:name w:val="Знак Знак394"/>
    <w:uiPriority w:val="99"/>
    <w:rsid w:val="00CE6574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CE6574"/>
    <w:rPr>
      <w:b/>
      <w:sz w:val="28"/>
    </w:rPr>
  </w:style>
  <w:style w:type="character" w:customStyle="1" w:styleId="3740">
    <w:name w:val="Знак Знак374"/>
    <w:uiPriority w:val="99"/>
    <w:rsid w:val="00CE6574"/>
    <w:rPr>
      <w:b/>
      <w:i/>
      <w:sz w:val="26"/>
    </w:rPr>
  </w:style>
  <w:style w:type="character" w:customStyle="1" w:styleId="3640">
    <w:name w:val="Знак Знак364"/>
    <w:uiPriority w:val="99"/>
    <w:rsid w:val="00CE6574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CE6574"/>
    <w:rPr>
      <w:sz w:val="24"/>
      <w:lang w:val="ru-RU" w:eastAsia="ru-RU"/>
    </w:rPr>
  </w:style>
  <w:style w:type="character" w:customStyle="1" w:styleId="3440">
    <w:name w:val="Знак Знак344"/>
    <w:uiPriority w:val="99"/>
    <w:rsid w:val="00CE6574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CE6574"/>
    <w:rPr>
      <w:sz w:val="16"/>
    </w:rPr>
  </w:style>
  <w:style w:type="character" w:customStyle="1" w:styleId="3150">
    <w:name w:val="Знак Знак315"/>
    <w:uiPriority w:val="99"/>
    <w:rsid w:val="00CE6574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CE6574"/>
    <w:rPr>
      <w:sz w:val="24"/>
    </w:rPr>
  </w:style>
  <w:style w:type="character" w:customStyle="1" w:styleId="2940">
    <w:name w:val="Знак Знак294"/>
    <w:uiPriority w:val="99"/>
    <w:rsid w:val="00CE6574"/>
    <w:rPr>
      <w:sz w:val="24"/>
    </w:rPr>
  </w:style>
  <w:style w:type="character" w:customStyle="1" w:styleId="714">
    <w:name w:val="Знак Знак714"/>
    <w:uiPriority w:val="99"/>
    <w:rsid w:val="00CE6574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CE6574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CE6574"/>
    <w:rPr>
      <w:rFonts w:ascii="Tahoma" w:hAnsi="Tahoma"/>
    </w:rPr>
  </w:style>
  <w:style w:type="character" w:customStyle="1" w:styleId="2740">
    <w:name w:val="Знак Знак274"/>
    <w:uiPriority w:val="99"/>
    <w:rsid w:val="00CE6574"/>
    <w:rPr>
      <w:sz w:val="24"/>
    </w:rPr>
  </w:style>
  <w:style w:type="character" w:customStyle="1" w:styleId="1010">
    <w:name w:val="Знак Знак1010"/>
    <w:uiPriority w:val="99"/>
    <w:locked/>
    <w:rsid w:val="00CE6574"/>
    <w:rPr>
      <w:sz w:val="16"/>
      <w:lang w:val="ru-RU" w:eastAsia="ru-RU"/>
    </w:rPr>
  </w:style>
  <w:style w:type="character" w:customStyle="1" w:styleId="628">
    <w:name w:val="Знак Знак628"/>
    <w:uiPriority w:val="99"/>
    <w:rsid w:val="00CE6574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CE6574"/>
    <w:rPr>
      <w:sz w:val="24"/>
      <w:lang w:val="en-US"/>
    </w:rPr>
  </w:style>
  <w:style w:type="character" w:customStyle="1" w:styleId="1240">
    <w:name w:val="Знак Знак124"/>
    <w:uiPriority w:val="99"/>
    <w:rsid w:val="00CE6574"/>
    <w:rPr>
      <w:sz w:val="16"/>
    </w:rPr>
  </w:style>
  <w:style w:type="character" w:customStyle="1" w:styleId="1360">
    <w:name w:val="Знак Знак136"/>
    <w:uiPriority w:val="99"/>
    <w:rsid w:val="00CE6574"/>
    <w:rPr>
      <w:lang w:val="ru-RU" w:eastAsia="ru-RU"/>
    </w:rPr>
  </w:style>
  <w:style w:type="character" w:customStyle="1" w:styleId="1611">
    <w:name w:val="Знак Знак1611"/>
    <w:uiPriority w:val="99"/>
    <w:locked/>
    <w:rsid w:val="00CE6574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CE6574"/>
    <w:rPr>
      <w:sz w:val="24"/>
    </w:rPr>
  </w:style>
  <w:style w:type="character" w:customStyle="1" w:styleId="13d">
    <w:name w:val="Знак Знак Знак13"/>
    <w:uiPriority w:val="99"/>
    <w:rsid w:val="00CE6574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CE6574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CE6574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CE6574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CE6574"/>
    <w:rPr>
      <w:rFonts w:ascii="Courier New" w:hAnsi="Courier New"/>
    </w:rPr>
  </w:style>
  <w:style w:type="character" w:customStyle="1" w:styleId="17100">
    <w:name w:val="Знак Знак1710"/>
    <w:uiPriority w:val="99"/>
    <w:rsid w:val="00CE6574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CE6574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CE6574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CE6574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CE6574"/>
    <w:rPr>
      <w:b/>
      <w:sz w:val="28"/>
    </w:rPr>
  </w:style>
  <w:style w:type="character" w:customStyle="1" w:styleId="41100">
    <w:name w:val="Знак Знак4110"/>
    <w:uiPriority w:val="99"/>
    <w:locked/>
    <w:rsid w:val="00CE6574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CE6574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CE6574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CE6574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CE6574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CE6574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CE6574"/>
    <w:rPr>
      <w:sz w:val="24"/>
    </w:rPr>
  </w:style>
  <w:style w:type="character" w:customStyle="1" w:styleId="51110">
    <w:name w:val="Знак Знак5111"/>
    <w:uiPriority w:val="99"/>
    <w:locked/>
    <w:rsid w:val="00CE6574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CE6574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CE6574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CE6574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CE6574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CE6574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CE6574"/>
    <w:rPr>
      <w:sz w:val="16"/>
    </w:rPr>
  </w:style>
  <w:style w:type="character" w:customStyle="1" w:styleId="5010">
    <w:name w:val="Знак Знак5010"/>
    <w:uiPriority w:val="99"/>
    <w:locked/>
    <w:rsid w:val="00CE6574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CE6574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CE6574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CE6574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CE6574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CE6574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CE6574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CE6574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CE6574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CE6574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CE6574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CE6574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CE6574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CE6574"/>
    <w:rPr>
      <w:lang w:val="ru-RU" w:eastAsia="ru-RU"/>
    </w:rPr>
  </w:style>
  <w:style w:type="character" w:customStyle="1" w:styleId="564">
    <w:name w:val="Знак Знак564"/>
    <w:uiPriority w:val="99"/>
    <w:locked/>
    <w:rsid w:val="00CE6574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CE6574"/>
    <w:rPr>
      <w:sz w:val="24"/>
      <w:lang w:val="en-US" w:eastAsia="ru-RU"/>
    </w:rPr>
  </w:style>
  <w:style w:type="character" w:customStyle="1" w:styleId="6740">
    <w:name w:val="Знак Знак674"/>
    <w:uiPriority w:val="99"/>
    <w:rsid w:val="00CE6574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CE6574"/>
    <w:rPr>
      <w:b/>
      <w:sz w:val="28"/>
    </w:rPr>
  </w:style>
  <w:style w:type="character" w:customStyle="1" w:styleId="704">
    <w:name w:val="Знак Знак704"/>
    <w:uiPriority w:val="99"/>
    <w:rsid w:val="00CE6574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CE6574"/>
    <w:rPr>
      <w:b/>
      <w:sz w:val="28"/>
    </w:rPr>
  </w:style>
  <w:style w:type="character" w:customStyle="1" w:styleId="6840">
    <w:name w:val="Знак Знак684"/>
    <w:uiPriority w:val="99"/>
    <w:rsid w:val="00CE6574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CE6574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CE6574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CE6574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CE6574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CE6574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CE6574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CE6574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CE6574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CE6574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CE657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CE6574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CE6574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CE6574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CE657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CE6574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CE6574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CE6574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CE6574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CE6574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CE65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CE6574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CE6574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CE6574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CE6574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CE6574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CE6574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CE6574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CE6574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CE6574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CE6574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CE6574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CE6574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CE65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CE6574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CE6574"/>
    <w:rPr>
      <w:color w:val="808080"/>
    </w:rPr>
  </w:style>
  <w:style w:type="character" w:customStyle="1" w:styleId="21f9">
    <w:name w:val="Основной шрифт абзаца21"/>
    <w:uiPriority w:val="99"/>
    <w:rsid w:val="00CE6574"/>
  </w:style>
  <w:style w:type="character" w:customStyle="1" w:styleId="2214">
    <w:name w:val="Знак2 Знак Знак21"/>
    <w:uiPriority w:val="99"/>
    <w:locked/>
    <w:rsid w:val="00CE6574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CE6574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CE6574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CE6574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CE6574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CE6574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CE65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CE6574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CE6574"/>
    <w:rPr>
      <w:rFonts w:cs="Times New Roman"/>
    </w:rPr>
  </w:style>
  <w:style w:type="character" w:customStyle="1" w:styleId="cxdhlk">
    <w:name w:val="cxdhlk"/>
    <w:basedOn w:val="a3"/>
    <w:uiPriority w:val="99"/>
    <w:rsid w:val="00CE6574"/>
    <w:rPr>
      <w:rFonts w:cs="Times New Roman"/>
    </w:rPr>
  </w:style>
  <w:style w:type="paragraph" w:customStyle="1" w:styleId="ftvvlh">
    <w:name w:val="ftvvlh"/>
    <w:basedOn w:val="a2"/>
    <w:uiPriority w:val="99"/>
    <w:rsid w:val="00CE6574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CE6574"/>
    <w:rPr>
      <w:rFonts w:cs="Times New Roman"/>
    </w:rPr>
  </w:style>
  <w:style w:type="character" w:customStyle="1" w:styleId="duvqdt">
    <w:name w:val="duvqdt"/>
    <w:basedOn w:val="a3"/>
    <w:uiPriority w:val="99"/>
    <w:rsid w:val="00CE6574"/>
    <w:rPr>
      <w:rFonts w:cs="Times New Roman"/>
    </w:rPr>
  </w:style>
  <w:style w:type="character" w:customStyle="1" w:styleId="titlesmall">
    <w:name w:val="title_small"/>
    <w:basedOn w:val="a3"/>
    <w:uiPriority w:val="99"/>
    <w:rsid w:val="00CE6574"/>
    <w:rPr>
      <w:rFonts w:cs="Times New Roman"/>
    </w:rPr>
  </w:style>
  <w:style w:type="character" w:customStyle="1" w:styleId="2ffffb">
    <w:name w:val="Заголовок2"/>
    <w:basedOn w:val="a3"/>
    <w:uiPriority w:val="99"/>
    <w:rsid w:val="00CE6574"/>
    <w:rPr>
      <w:rFonts w:cs="Times New Roman"/>
    </w:rPr>
  </w:style>
  <w:style w:type="character" w:customStyle="1" w:styleId="titlesmallgrey">
    <w:name w:val="title_small_grey"/>
    <w:basedOn w:val="a3"/>
    <w:uiPriority w:val="99"/>
    <w:rsid w:val="00CE6574"/>
    <w:rPr>
      <w:rFonts w:cs="Times New Roman"/>
    </w:rPr>
  </w:style>
  <w:style w:type="character" w:customStyle="1" w:styleId="cstatopen-btn">
    <w:name w:val="c_statopen-btn"/>
    <w:basedOn w:val="a3"/>
    <w:uiPriority w:val="99"/>
    <w:rsid w:val="00CE6574"/>
    <w:rPr>
      <w:rFonts w:cs="Times New Roman"/>
    </w:rPr>
  </w:style>
  <w:style w:type="character" w:customStyle="1" w:styleId="kc-title">
    <w:name w:val="kc-title"/>
    <w:basedOn w:val="a3"/>
    <w:uiPriority w:val="99"/>
    <w:rsid w:val="00CE6574"/>
    <w:rPr>
      <w:rFonts w:cs="Times New Roman"/>
    </w:rPr>
  </w:style>
  <w:style w:type="paragraph" w:customStyle="1" w:styleId="author-name">
    <w:name w:val="author-name"/>
    <w:basedOn w:val="a2"/>
    <w:uiPriority w:val="99"/>
    <w:rsid w:val="00CE6574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CE6574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CE6574"/>
    <w:rPr>
      <w:rFonts w:cs="Times New Roman"/>
    </w:rPr>
  </w:style>
  <w:style w:type="paragraph" w:customStyle="1" w:styleId="s30">
    <w:name w:val="s_3"/>
    <w:basedOn w:val="a2"/>
    <w:uiPriority w:val="99"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CE6574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CE6574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CE6574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CE6574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CE6574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CE6574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CE6574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CE6574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CE6574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CE6574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CE6574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CE6574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CE6574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CE6574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CE6574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CE6574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CE6574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CE6574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CE6574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CE6574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CE6574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CE6574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CE6574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CE6574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CE6574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CE6574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CE6574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CE6574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CE6574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CE6574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CE6574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CE6574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CE6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CE6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CE65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CE657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CE65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CE6574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CE6574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CE6574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CE6574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CE6574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CE6574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CE6574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CE6574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CE6574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CE6574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CE6574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CE6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7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-a.ru/liquidation.htm" TargetMode="External"/><Relationship Id="rId13" Type="http://schemas.openxmlformats.org/officeDocument/2006/relationships/hyperlink" Target="http://qsp.su/tools/onlinehelp/about_license_gpl_russian.html" TargetMode="External"/><Relationship Id="rId18" Type="http://schemas.openxmlformats.org/officeDocument/2006/relationships/hyperlink" Target="http://elibrary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cfin.ru/appraisal/business/intro/plan.shtml" TargetMode="External"/><Relationship Id="rId12" Type="http://schemas.openxmlformats.org/officeDocument/2006/relationships/hyperlink" Target="http://qsp.su/tools/onlinehelp/about_license_gpl_russian.html" TargetMode="External"/><Relationship Id="rId17" Type="http://schemas.openxmlformats.org/officeDocument/2006/relationships/hyperlink" Target="http://sf-rf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arb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in-scale.ru/blog/ocenka-stoimosti-biznesa" TargetMode="External"/><Relationship Id="rId11" Type="http://schemas.openxmlformats.org/officeDocument/2006/relationships/hyperlink" Target="http://qsp.su/tools/onlinehelp/about_license_gpl_russian.htm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infolex.narod.ru/gpl_gnu/gplrus.html" TargetMode="External"/><Relationship Id="rId10" Type="http://schemas.openxmlformats.org/officeDocument/2006/relationships/hyperlink" Target="https://finmodel.bz/otsenka-biznesa-online" TargetMode="External"/><Relationship Id="rId19" Type="http://schemas.openxmlformats.org/officeDocument/2006/relationships/hyperlink" Target="http://www.iprbooksho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siness-asset.com/ru/business-valuation-online/" TargetMode="External"/><Relationship Id="rId14" Type="http://schemas.openxmlformats.org/officeDocument/2006/relationships/hyperlink" Target="http://qsp.su/tools/onlinehelp/about_license_gpl_russia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5891</Words>
  <Characters>33582</Characters>
  <Application>Microsoft Office Word</Application>
  <DocSecurity>0</DocSecurity>
  <Lines>279</Lines>
  <Paragraphs>78</Paragraphs>
  <ScaleCrop>false</ScaleCrop>
  <Company/>
  <LinksUpToDate>false</LinksUpToDate>
  <CharactersWithSpaces>39395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21</cp:revision>
  <dcterms:created xsi:type="dcterms:W3CDTF">2022-01-27T13:31:00Z</dcterms:created>
  <dcterms:modified xsi:type="dcterms:W3CDTF">2023-04-24T18:43:00Z</dcterms:modified>
</cp:coreProperties>
</file>